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94602">
      <w:pPr>
        <w:jc w:val="center"/>
        <w:rPr>
          <w:rFonts w:ascii="Arial" w:hAnsi="Arial" w:cs="Arial"/>
          <w:b/>
          <w:color w:val="FF0000"/>
          <w:sz w:val="22"/>
          <w:szCs w:val="22"/>
        </w:rPr>
      </w:pPr>
      <w:bookmarkStart w:id="0" w:name="_GoBack"/>
      <w:bookmarkEnd w:id="0"/>
    </w:p>
    <w:p w14:paraId="102BAFF3">
      <w:pPr>
        <w:pBdr>
          <w:top w:val="double" w:color="auto" w:sz="4" w:space="1"/>
          <w:left w:val="double" w:color="auto" w:sz="4" w:space="4"/>
          <w:bottom w:val="double" w:color="auto" w:sz="4" w:space="1"/>
          <w:right w:val="double" w:color="auto" w:sz="4" w:space="4"/>
        </w:pBdr>
        <w:shd w:val="clear" w:color="auto" w:fill="D9D9D9"/>
        <w:spacing w:line="360" w:lineRule="auto"/>
        <w:jc w:val="center"/>
        <w:rPr>
          <w:rFonts w:ascii="Arial" w:hAnsi="Arial" w:cs="Arial"/>
          <w:b/>
          <w:bCs/>
          <w:color w:val="000000"/>
          <w:sz w:val="22"/>
          <w:szCs w:val="22"/>
        </w:rPr>
      </w:pPr>
      <w:r>
        <w:rPr>
          <w:rFonts w:ascii="Arial" w:hAnsi="Arial" w:cs="Arial"/>
          <w:b/>
          <w:bCs/>
          <w:color w:val="000000"/>
          <w:sz w:val="22"/>
          <w:szCs w:val="22"/>
        </w:rPr>
        <w:t>ANEXO II</w:t>
      </w:r>
    </w:p>
    <w:p w14:paraId="74569CD5">
      <w:pPr>
        <w:pBdr>
          <w:top w:val="double" w:color="auto" w:sz="4" w:space="1"/>
          <w:left w:val="double" w:color="auto" w:sz="4" w:space="4"/>
          <w:bottom w:val="double" w:color="auto" w:sz="4" w:space="1"/>
          <w:right w:val="double" w:color="auto" w:sz="4" w:space="4"/>
        </w:pBdr>
        <w:shd w:val="clear" w:color="auto" w:fill="D9D9D9"/>
        <w:spacing w:line="360" w:lineRule="auto"/>
        <w:jc w:val="center"/>
        <w:rPr>
          <w:rFonts w:ascii="Arial" w:hAnsi="Arial" w:cs="Arial"/>
          <w:b/>
          <w:bCs/>
          <w:sz w:val="22"/>
          <w:szCs w:val="22"/>
        </w:rPr>
      </w:pPr>
      <w:r>
        <w:rPr>
          <w:rFonts w:ascii="Arial" w:hAnsi="Arial" w:cs="Arial"/>
          <w:b/>
          <w:bCs/>
          <w:sz w:val="22"/>
          <w:szCs w:val="22"/>
        </w:rPr>
        <w:t xml:space="preserve"> MODELO DE PROPOSTA DE PREÇOS READEQUADA</w:t>
      </w:r>
    </w:p>
    <w:tbl>
      <w:tblPr>
        <w:tblStyle w:val="12"/>
        <w:tblpPr w:leftFromText="180" w:rightFromText="180" w:vertAnchor="text" w:horzAnchor="page" w:tblpX="1369" w:tblpY="245"/>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802"/>
        <w:gridCol w:w="992"/>
        <w:gridCol w:w="1320"/>
        <w:gridCol w:w="1061"/>
        <w:gridCol w:w="1769"/>
        <w:gridCol w:w="1009"/>
        <w:gridCol w:w="1269"/>
        <w:gridCol w:w="1412"/>
      </w:tblGrid>
      <w:tr w14:paraId="74A4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8" w:hRule="atLeast"/>
        </w:trPr>
        <w:tc>
          <w:tcPr>
            <w:tcW w:w="9634" w:type="dxa"/>
            <w:gridSpan w:val="8"/>
            <w:tcBorders>
              <w:top w:val="single" w:color="auto" w:sz="4" w:space="0"/>
              <w:left w:val="single" w:color="auto" w:sz="4" w:space="0"/>
              <w:bottom w:val="single" w:color="auto" w:sz="4" w:space="0"/>
              <w:right w:val="single" w:color="auto" w:sz="4" w:space="0"/>
            </w:tcBorders>
          </w:tcPr>
          <w:p w14:paraId="1F6B05D9">
            <w:pPr>
              <w:keepLines/>
              <w:outlineLvl w:val="0"/>
              <w:rPr>
                <w:rFonts w:ascii="Arial" w:hAnsi="Arial" w:cs="Arial"/>
                <w:b/>
                <w:bCs/>
                <w:sz w:val="20"/>
                <w:szCs w:val="20"/>
              </w:rPr>
            </w:pPr>
            <w:r>
              <w:rPr>
                <w:rFonts w:ascii="Arial" w:hAnsi="Arial" w:cs="Arial"/>
                <w:b/>
                <w:bCs/>
                <w:sz w:val="20"/>
                <w:szCs w:val="20"/>
              </w:rPr>
              <w:t xml:space="preserve">Nome Fantasia: nerds da libras </w:t>
            </w:r>
          </w:p>
        </w:tc>
      </w:tr>
      <w:tr w14:paraId="36A4B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9" w:hRule="atLeast"/>
        </w:trPr>
        <w:tc>
          <w:tcPr>
            <w:tcW w:w="9634" w:type="dxa"/>
            <w:gridSpan w:val="8"/>
            <w:tcBorders>
              <w:top w:val="single" w:color="auto" w:sz="4" w:space="0"/>
              <w:left w:val="single" w:color="auto" w:sz="4" w:space="0"/>
              <w:bottom w:val="single" w:color="auto" w:sz="4" w:space="0"/>
              <w:right w:val="single" w:color="auto" w:sz="4" w:space="0"/>
            </w:tcBorders>
          </w:tcPr>
          <w:p w14:paraId="443A4DC4">
            <w:pPr>
              <w:keepLines/>
              <w:outlineLvl w:val="0"/>
              <w:rPr>
                <w:rFonts w:ascii="Arial" w:hAnsi="Arial" w:cs="Arial"/>
                <w:b/>
                <w:bCs/>
                <w:sz w:val="20"/>
                <w:szCs w:val="20"/>
              </w:rPr>
            </w:pPr>
            <w:r>
              <w:rPr>
                <w:rFonts w:ascii="Arial" w:hAnsi="Arial" w:cs="Arial"/>
                <w:b/>
                <w:bCs/>
                <w:sz w:val="20"/>
                <w:szCs w:val="20"/>
              </w:rPr>
              <w:t xml:space="preserve">Razão Social: joao luiz de oliveira neto </w:t>
            </w:r>
          </w:p>
        </w:tc>
      </w:tr>
      <w:tr w14:paraId="23F2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7" w:hRule="atLeast"/>
        </w:trPr>
        <w:tc>
          <w:tcPr>
            <w:tcW w:w="4175" w:type="dxa"/>
            <w:gridSpan w:val="4"/>
            <w:tcBorders>
              <w:top w:val="single" w:color="auto" w:sz="4" w:space="0"/>
              <w:left w:val="single" w:color="auto" w:sz="4" w:space="0"/>
              <w:bottom w:val="single" w:color="auto" w:sz="4" w:space="0"/>
              <w:right w:val="single" w:color="auto" w:sz="4" w:space="0"/>
            </w:tcBorders>
          </w:tcPr>
          <w:p w14:paraId="5494E717">
            <w:pPr>
              <w:keepLines/>
              <w:outlineLvl w:val="0"/>
              <w:rPr>
                <w:rFonts w:ascii="Arial" w:hAnsi="Arial" w:cs="Arial"/>
                <w:b/>
                <w:bCs/>
                <w:sz w:val="20"/>
                <w:szCs w:val="20"/>
              </w:rPr>
            </w:pPr>
            <w:r>
              <w:rPr>
                <w:rFonts w:ascii="Arial" w:hAnsi="Arial" w:cs="Arial"/>
                <w:b/>
                <w:bCs/>
                <w:sz w:val="20"/>
                <w:szCs w:val="20"/>
              </w:rPr>
              <w:t>CNPJ:40.192.457000-60</w:t>
            </w:r>
          </w:p>
        </w:tc>
        <w:tc>
          <w:tcPr>
            <w:tcW w:w="5459" w:type="dxa"/>
            <w:gridSpan w:val="4"/>
            <w:tcBorders>
              <w:top w:val="single" w:color="auto" w:sz="4" w:space="0"/>
              <w:left w:val="single" w:color="auto" w:sz="4" w:space="0"/>
              <w:bottom w:val="single" w:color="auto" w:sz="4" w:space="0"/>
              <w:right w:val="single" w:color="auto" w:sz="4" w:space="0"/>
            </w:tcBorders>
          </w:tcPr>
          <w:p w14:paraId="63492362">
            <w:pPr>
              <w:keepLines/>
              <w:ind w:right="-47"/>
              <w:outlineLvl w:val="0"/>
              <w:rPr>
                <w:rFonts w:ascii="Arial" w:hAnsi="Arial" w:cs="Arial"/>
                <w:b/>
                <w:bCs/>
                <w:sz w:val="20"/>
                <w:szCs w:val="20"/>
              </w:rPr>
            </w:pPr>
            <w:r>
              <w:rPr>
                <w:rFonts w:ascii="Arial" w:hAnsi="Arial" w:cs="Arial"/>
                <w:b/>
                <w:bCs/>
                <w:sz w:val="20"/>
                <w:szCs w:val="20"/>
              </w:rPr>
              <w:t>Optante pelo SIMPLES? (Sim X)       (  /Não)</w:t>
            </w:r>
          </w:p>
        </w:tc>
      </w:tr>
      <w:tr w14:paraId="716AE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7" w:hRule="atLeast"/>
        </w:trPr>
        <w:tc>
          <w:tcPr>
            <w:tcW w:w="4175" w:type="dxa"/>
            <w:gridSpan w:val="4"/>
            <w:tcBorders>
              <w:top w:val="single" w:color="auto" w:sz="4" w:space="0"/>
              <w:left w:val="single" w:color="auto" w:sz="4" w:space="0"/>
              <w:bottom w:val="single" w:color="auto" w:sz="4" w:space="0"/>
              <w:right w:val="single" w:color="auto" w:sz="4" w:space="0"/>
            </w:tcBorders>
          </w:tcPr>
          <w:p w14:paraId="7EC29CC0">
            <w:pPr>
              <w:keepLines/>
              <w:outlineLvl w:val="0"/>
              <w:rPr>
                <w:rFonts w:ascii="Arial" w:hAnsi="Arial" w:cs="Arial"/>
                <w:b/>
                <w:bCs/>
                <w:sz w:val="20"/>
                <w:szCs w:val="20"/>
              </w:rPr>
            </w:pPr>
            <w:r>
              <w:rPr>
                <w:rFonts w:ascii="Arial" w:hAnsi="Arial" w:cs="Arial"/>
                <w:b/>
                <w:bCs/>
                <w:sz w:val="20"/>
                <w:szCs w:val="20"/>
              </w:rPr>
              <w:t>Inscrição Estadual:</w:t>
            </w:r>
          </w:p>
        </w:tc>
        <w:tc>
          <w:tcPr>
            <w:tcW w:w="5459" w:type="dxa"/>
            <w:gridSpan w:val="4"/>
            <w:tcBorders>
              <w:top w:val="single" w:color="auto" w:sz="4" w:space="0"/>
              <w:left w:val="single" w:color="auto" w:sz="4" w:space="0"/>
              <w:bottom w:val="single" w:color="auto" w:sz="4" w:space="0"/>
              <w:right w:val="single" w:color="auto" w:sz="4" w:space="0"/>
            </w:tcBorders>
          </w:tcPr>
          <w:p w14:paraId="675E4929">
            <w:pPr>
              <w:keepLines/>
              <w:ind w:right="-47"/>
              <w:outlineLvl w:val="0"/>
              <w:rPr>
                <w:rFonts w:ascii="Arial" w:hAnsi="Arial" w:cs="Arial"/>
                <w:b/>
                <w:bCs/>
                <w:sz w:val="20"/>
                <w:szCs w:val="20"/>
              </w:rPr>
            </w:pPr>
            <w:r>
              <w:rPr>
                <w:rFonts w:ascii="Arial" w:hAnsi="Arial" w:cs="Arial"/>
                <w:b/>
                <w:bCs/>
                <w:sz w:val="20"/>
                <w:szCs w:val="20"/>
              </w:rPr>
              <w:t>Inscrição Municipal: 433706/2024</w:t>
            </w:r>
          </w:p>
        </w:tc>
      </w:tr>
      <w:tr w14:paraId="14337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0" w:hRule="atLeast"/>
        </w:trPr>
        <w:tc>
          <w:tcPr>
            <w:tcW w:w="9634" w:type="dxa"/>
            <w:gridSpan w:val="8"/>
            <w:tcBorders>
              <w:top w:val="single" w:color="auto" w:sz="4" w:space="0"/>
              <w:left w:val="single" w:color="auto" w:sz="4" w:space="0"/>
              <w:bottom w:val="single" w:color="auto" w:sz="4" w:space="0"/>
              <w:right w:val="single" w:color="auto" w:sz="4" w:space="0"/>
            </w:tcBorders>
          </w:tcPr>
          <w:p w14:paraId="30399A11">
            <w:pPr>
              <w:keepLines/>
              <w:outlineLvl w:val="0"/>
              <w:rPr>
                <w:rFonts w:ascii="Arial" w:hAnsi="Arial" w:cs="Arial"/>
                <w:b/>
                <w:bCs/>
                <w:sz w:val="20"/>
                <w:szCs w:val="20"/>
              </w:rPr>
            </w:pPr>
            <w:r>
              <w:rPr>
                <w:rFonts w:ascii="Arial" w:hAnsi="Arial" w:cs="Arial"/>
                <w:b/>
                <w:bCs/>
                <w:sz w:val="20"/>
                <w:szCs w:val="20"/>
              </w:rPr>
              <w:t xml:space="preserve">Endereço completo: rua México , 818 independencia </w:t>
            </w:r>
          </w:p>
        </w:tc>
      </w:tr>
      <w:tr w14:paraId="6D182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 w:hRule="atLeast"/>
        </w:trPr>
        <w:tc>
          <w:tcPr>
            <w:tcW w:w="4175" w:type="dxa"/>
            <w:gridSpan w:val="4"/>
            <w:tcBorders>
              <w:top w:val="single" w:color="auto" w:sz="4" w:space="0"/>
              <w:left w:val="single" w:color="auto" w:sz="4" w:space="0"/>
              <w:bottom w:val="single" w:color="auto" w:sz="4" w:space="0"/>
              <w:right w:val="single" w:color="auto" w:sz="4" w:space="0"/>
            </w:tcBorders>
          </w:tcPr>
          <w:p w14:paraId="69B6D03B">
            <w:pPr>
              <w:keepLines/>
              <w:outlineLvl w:val="0"/>
              <w:rPr>
                <w:rFonts w:ascii="Arial" w:hAnsi="Arial" w:cs="Arial"/>
                <w:b/>
                <w:bCs/>
                <w:sz w:val="20"/>
                <w:szCs w:val="20"/>
              </w:rPr>
            </w:pPr>
            <w:r>
              <w:rPr>
                <w:rFonts w:ascii="Arial" w:hAnsi="Arial" w:cs="Arial"/>
                <w:b/>
                <w:bCs/>
                <w:sz w:val="20"/>
                <w:szCs w:val="20"/>
              </w:rPr>
              <w:t xml:space="preserve">Cidade/UF: ITUIUTABA-MG                 </w:t>
            </w:r>
          </w:p>
        </w:tc>
        <w:tc>
          <w:tcPr>
            <w:tcW w:w="5459" w:type="dxa"/>
            <w:gridSpan w:val="4"/>
            <w:tcBorders>
              <w:top w:val="single" w:color="auto" w:sz="4" w:space="0"/>
              <w:left w:val="single" w:color="auto" w:sz="4" w:space="0"/>
              <w:bottom w:val="single" w:color="auto" w:sz="4" w:space="0"/>
              <w:right w:val="single" w:color="auto" w:sz="4" w:space="0"/>
            </w:tcBorders>
          </w:tcPr>
          <w:p w14:paraId="6914D4E4">
            <w:pPr>
              <w:keepLines/>
              <w:outlineLvl w:val="0"/>
              <w:rPr>
                <w:rFonts w:ascii="Arial" w:hAnsi="Arial" w:cs="Arial"/>
                <w:b/>
                <w:bCs/>
                <w:sz w:val="20"/>
                <w:szCs w:val="20"/>
              </w:rPr>
            </w:pPr>
            <w:r>
              <w:rPr>
                <w:rFonts w:ascii="Arial" w:hAnsi="Arial" w:cs="Arial"/>
                <w:b/>
                <w:bCs/>
                <w:sz w:val="20"/>
                <w:szCs w:val="20"/>
              </w:rPr>
              <w:t>Telefone(34)99660-8012</w:t>
            </w:r>
          </w:p>
        </w:tc>
      </w:tr>
      <w:tr w14:paraId="1D79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0" w:hRule="atLeast"/>
        </w:trPr>
        <w:tc>
          <w:tcPr>
            <w:tcW w:w="4175" w:type="dxa"/>
            <w:gridSpan w:val="4"/>
            <w:tcBorders>
              <w:top w:val="single" w:color="auto" w:sz="4" w:space="0"/>
              <w:left w:val="single" w:color="auto" w:sz="4" w:space="0"/>
              <w:bottom w:val="single" w:color="auto" w:sz="4" w:space="0"/>
              <w:right w:val="single" w:color="auto" w:sz="4" w:space="0"/>
            </w:tcBorders>
          </w:tcPr>
          <w:p w14:paraId="0018E9D0">
            <w:pPr>
              <w:keepLines/>
              <w:outlineLvl w:val="0"/>
              <w:rPr>
                <w:rFonts w:ascii="Arial" w:hAnsi="Arial" w:cs="Arial"/>
                <w:b/>
                <w:bCs/>
                <w:sz w:val="20"/>
                <w:szCs w:val="20"/>
              </w:rPr>
            </w:pPr>
            <w:r>
              <w:rPr>
                <w:rFonts w:ascii="Arial" w:hAnsi="Arial" w:cs="Arial"/>
                <w:b/>
                <w:bCs/>
                <w:sz w:val="20"/>
                <w:szCs w:val="20"/>
              </w:rPr>
              <w:t xml:space="preserve">E-mail da empresa: </w:t>
            </w:r>
            <w:r>
              <w:fldChar w:fldCharType="begin"/>
            </w:r>
            <w:r>
              <w:instrText xml:space="preserve"> HYPERLINK "mailto:nerdsdalibras@gmail.com" </w:instrText>
            </w:r>
            <w:r>
              <w:fldChar w:fldCharType="separate"/>
            </w:r>
            <w:r>
              <w:rPr>
                <w:rStyle w:val="27"/>
                <w:rFonts w:ascii="Arial" w:hAnsi="Arial" w:cs="Arial"/>
                <w:b/>
                <w:bCs/>
                <w:sz w:val="20"/>
                <w:szCs w:val="20"/>
              </w:rPr>
              <w:t>nerdsdalibras@gmail.com</w:t>
            </w:r>
            <w:r>
              <w:rPr>
                <w:rStyle w:val="27"/>
                <w:rFonts w:ascii="Arial" w:hAnsi="Arial" w:cs="Arial"/>
                <w:b/>
                <w:bCs/>
                <w:sz w:val="20"/>
                <w:szCs w:val="20"/>
              </w:rPr>
              <w:fldChar w:fldCharType="end"/>
            </w:r>
          </w:p>
        </w:tc>
        <w:tc>
          <w:tcPr>
            <w:tcW w:w="5459" w:type="dxa"/>
            <w:gridSpan w:val="4"/>
            <w:tcBorders>
              <w:top w:val="single" w:color="auto" w:sz="4" w:space="0"/>
              <w:left w:val="single" w:color="auto" w:sz="4" w:space="0"/>
              <w:bottom w:val="single" w:color="auto" w:sz="4" w:space="0"/>
              <w:right w:val="single" w:color="auto" w:sz="4" w:space="0"/>
            </w:tcBorders>
          </w:tcPr>
          <w:p w14:paraId="24456BD1">
            <w:pPr>
              <w:keepLines/>
              <w:outlineLvl w:val="0"/>
              <w:rPr>
                <w:rFonts w:ascii="Arial" w:hAnsi="Arial" w:cs="Arial"/>
                <w:b/>
                <w:bCs/>
                <w:sz w:val="20"/>
                <w:szCs w:val="20"/>
              </w:rPr>
            </w:pPr>
            <w:r>
              <w:rPr>
                <w:rFonts w:ascii="Arial" w:hAnsi="Arial" w:cs="Arial"/>
                <w:b/>
                <w:bCs/>
                <w:sz w:val="20"/>
                <w:szCs w:val="20"/>
              </w:rPr>
              <w:t>E-mail do responsável pela assinatura digital:</w:t>
            </w:r>
          </w:p>
          <w:p w14:paraId="23FC6FB5">
            <w:pPr>
              <w:keepLines/>
              <w:outlineLvl w:val="0"/>
              <w:rPr>
                <w:rFonts w:ascii="Arial" w:hAnsi="Arial" w:cs="Arial"/>
                <w:b/>
                <w:bCs/>
                <w:sz w:val="20"/>
                <w:szCs w:val="20"/>
              </w:rPr>
            </w:pPr>
            <w:r>
              <w:rPr>
                <w:rFonts w:ascii="Arial" w:hAnsi="Arial" w:cs="Arial"/>
                <w:b/>
                <w:bCs/>
                <w:sz w:val="20"/>
                <w:szCs w:val="20"/>
              </w:rPr>
              <w:t>Joaoneto081@gmail.com</w:t>
            </w:r>
          </w:p>
        </w:tc>
      </w:tr>
      <w:tr w14:paraId="2F3EF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29" w:hRule="atLeast"/>
        </w:trPr>
        <w:tc>
          <w:tcPr>
            <w:tcW w:w="4175" w:type="dxa"/>
            <w:gridSpan w:val="4"/>
            <w:tcBorders>
              <w:top w:val="single" w:color="auto" w:sz="4" w:space="0"/>
              <w:left w:val="single" w:color="auto" w:sz="4" w:space="0"/>
              <w:bottom w:val="single" w:color="auto" w:sz="4" w:space="0"/>
              <w:right w:val="single" w:color="auto" w:sz="4" w:space="0"/>
            </w:tcBorders>
          </w:tcPr>
          <w:p w14:paraId="554D5D9C">
            <w:pPr>
              <w:keepLines/>
              <w:outlineLvl w:val="0"/>
              <w:rPr>
                <w:rFonts w:ascii="Arial" w:hAnsi="Arial" w:cs="Arial"/>
                <w:b/>
                <w:bCs/>
                <w:sz w:val="20"/>
                <w:szCs w:val="20"/>
              </w:rPr>
            </w:pPr>
            <w:r>
              <w:rPr>
                <w:rFonts w:ascii="Arial" w:hAnsi="Arial" w:cs="Arial"/>
                <w:b/>
                <w:bCs/>
                <w:sz w:val="20"/>
                <w:szCs w:val="20"/>
              </w:rPr>
              <w:t>Nome do responsável pela assinatura do Contrato:</w:t>
            </w:r>
          </w:p>
          <w:p w14:paraId="6B0E5056">
            <w:pPr>
              <w:keepLines/>
              <w:outlineLvl w:val="0"/>
              <w:rPr>
                <w:rFonts w:ascii="Arial" w:hAnsi="Arial" w:cs="Arial"/>
                <w:b/>
                <w:bCs/>
                <w:sz w:val="20"/>
                <w:szCs w:val="20"/>
              </w:rPr>
            </w:pPr>
            <w:r>
              <w:rPr>
                <w:rFonts w:ascii="Arial" w:hAnsi="Arial" w:cs="Arial"/>
                <w:b/>
                <w:bCs/>
                <w:sz w:val="20"/>
                <w:szCs w:val="20"/>
              </w:rPr>
              <w:t xml:space="preserve">JOÃO LUIZ DE OLIVEIRA NETO </w:t>
            </w:r>
          </w:p>
        </w:tc>
        <w:tc>
          <w:tcPr>
            <w:tcW w:w="5459" w:type="dxa"/>
            <w:gridSpan w:val="4"/>
            <w:tcBorders>
              <w:top w:val="single" w:color="auto" w:sz="4" w:space="0"/>
              <w:left w:val="single" w:color="auto" w:sz="4" w:space="0"/>
              <w:bottom w:val="single" w:color="auto" w:sz="4" w:space="0"/>
              <w:right w:val="single" w:color="auto" w:sz="4" w:space="0"/>
            </w:tcBorders>
          </w:tcPr>
          <w:p w14:paraId="7EE80D82">
            <w:pPr>
              <w:keepLines/>
              <w:jc w:val="both"/>
              <w:outlineLvl w:val="0"/>
              <w:rPr>
                <w:rFonts w:ascii="Arial" w:hAnsi="Arial" w:cs="Arial"/>
                <w:sz w:val="20"/>
                <w:szCs w:val="20"/>
              </w:rPr>
            </w:pPr>
            <w:r>
              <w:rPr>
                <w:rFonts w:ascii="Arial" w:hAnsi="Arial" w:cs="Arial"/>
                <w:b/>
                <w:bCs/>
                <w:sz w:val="20"/>
                <w:szCs w:val="20"/>
              </w:rPr>
              <w:t xml:space="preserve">Dados do responsável pela assinatura do Contrato: </w:t>
            </w:r>
          </w:p>
          <w:p w14:paraId="5D26AD51">
            <w:pPr>
              <w:keepLines/>
              <w:jc w:val="both"/>
              <w:outlineLvl w:val="0"/>
              <w:rPr>
                <w:rFonts w:ascii="Arial" w:hAnsi="Arial" w:cs="Arial"/>
                <w:sz w:val="20"/>
                <w:szCs w:val="20"/>
              </w:rPr>
            </w:pPr>
            <w:r>
              <w:rPr>
                <w:rFonts w:ascii="Arial" w:hAnsi="Arial" w:cs="Arial"/>
                <w:sz w:val="20"/>
                <w:szCs w:val="20"/>
              </w:rPr>
              <w:t xml:space="preserve">RG:15.676-700, CPF: 087.413.676-85 </w:t>
            </w:r>
          </w:p>
          <w:p w14:paraId="7BAA99E0">
            <w:pPr>
              <w:keepLines/>
              <w:jc w:val="both"/>
              <w:outlineLvl w:val="0"/>
              <w:rPr>
                <w:rFonts w:ascii="Arial" w:hAnsi="Arial" w:cs="Arial"/>
                <w:b/>
                <w:bCs/>
                <w:sz w:val="20"/>
                <w:szCs w:val="20"/>
              </w:rPr>
            </w:pPr>
            <w:r>
              <w:rPr>
                <w:rFonts w:ascii="Arial" w:hAnsi="Arial" w:cs="Arial"/>
                <w:sz w:val="20"/>
                <w:szCs w:val="20"/>
              </w:rPr>
              <w:t>Endereço:Av.23 com 10 e 08 N°2303- Centro Ituiutaba-MG</w:t>
            </w:r>
          </w:p>
        </w:tc>
      </w:tr>
      <w:tr w14:paraId="4594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464" w:hRule="atLeast"/>
        </w:trPr>
        <w:tc>
          <w:tcPr>
            <w:tcW w:w="9634" w:type="dxa"/>
            <w:gridSpan w:val="8"/>
            <w:tcBorders>
              <w:top w:val="single" w:color="auto" w:sz="4" w:space="0"/>
              <w:left w:val="single" w:color="auto" w:sz="4" w:space="0"/>
              <w:bottom w:val="single" w:color="auto" w:sz="4" w:space="0"/>
              <w:right w:val="single" w:color="auto" w:sz="4" w:space="0"/>
            </w:tcBorders>
          </w:tcPr>
          <w:p w14:paraId="78C6B61F">
            <w:pPr>
              <w:tabs>
                <w:tab w:val="left" w:pos="1134"/>
              </w:tabs>
              <w:suppressAutoHyphens/>
              <w:jc w:val="both"/>
              <w:rPr>
                <w:rFonts w:ascii="Arial" w:hAnsi="Arial" w:cs="Arial"/>
                <w:b/>
                <w:bCs/>
                <w:sz w:val="20"/>
                <w:szCs w:val="20"/>
              </w:rPr>
            </w:pPr>
            <w:r>
              <w:rPr>
                <w:rFonts w:ascii="Arial" w:hAnsi="Arial" w:cs="Arial"/>
                <w:b/>
                <w:bCs/>
                <w:sz w:val="20"/>
                <w:szCs w:val="20"/>
              </w:rPr>
              <w:t xml:space="preserve">Dados bancários: </w:t>
            </w:r>
          </w:p>
          <w:p w14:paraId="166DF659">
            <w:pPr>
              <w:tabs>
                <w:tab w:val="left" w:pos="1134"/>
              </w:tabs>
              <w:suppressAutoHyphens/>
              <w:jc w:val="both"/>
              <w:rPr>
                <w:rFonts w:ascii="Arial" w:hAnsi="Arial" w:cs="Arial"/>
              </w:rPr>
            </w:pPr>
            <w:r>
              <w:rPr>
                <w:rFonts w:ascii="Arial" w:hAnsi="Arial" w:cs="Arial"/>
              </w:rPr>
              <w:t xml:space="preserve"> BANCO: INTER -077</w:t>
            </w:r>
          </w:p>
          <w:p w14:paraId="0DC3DA9E">
            <w:pPr>
              <w:tabs>
                <w:tab w:val="left" w:pos="1134"/>
              </w:tabs>
              <w:suppressAutoHyphens/>
              <w:jc w:val="both"/>
              <w:rPr>
                <w:rFonts w:ascii="Arial" w:hAnsi="Arial" w:cs="Arial"/>
              </w:rPr>
            </w:pPr>
            <w:r>
              <w:rPr>
                <w:rFonts w:ascii="Arial" w:hAnsi="Arial" w:cs="Arial"/>
              </w:rPr>
              <w:t xml:space="preserve">NERDS DA LIBRAS </w:t>
            </w:r>
          </w:p>
          <w:p w14:paraId="75334B1B">
            <w:pPr>
              <w:tabs>
                <w:tab w:val="left" w:pos="1134"/>
              </w:tabs>
              <w:suppressAutoHyphens/>
              <w:jc w:val="both"/>
              <w:rPr>
                <w:rFonts w:ascii="Arial" w:hAnsi="Arial" w:cs="Arial"/>
              </w:rPr>
            </w:pPr>
            <w:r>
              <w:rPr>
                <w:rFonts w:ascii="Arial" w:hAnsi="Arial" w:cs="Arial"/>
              </w:rPr>
              <w:t>CNPJ:40.192.457/0001-60</w:t>
            </w:r>
          </w:p>
          <w:p w14:paraId="7EA14631">
            <w:pPr>
              <w:tabs>
                <w:tab w:val="left" w:pos="1134"/>
              </w:tabs>
              <w:suppressAutoHyphens/>
              <w:jc w:val="both"/>
              <w:rPr>
                <w:rFonts w:ascii="Arial" w:hAnsi="Arial" w:cs="Arial"/>
              </w:rPr>
            </w:pPr>
            <w:r>
              <w:rPr>
                <w:rFonts w:ascii="Arial" w:hAnsi="Arial" w:cs="Arial"/>
              </w:rPr>
              <w:t>AGENCIA: 0001</w:t>
            </w:r>
          </w:p>
          <w:p w14:paraId="40DE0CB2">
            <w:pPr>
              <w:tabs>
                <w:tab w:val="left" w:pos="1134"/>
              </w:tabs>
              <w:suppressAutoHyphens/>
              <w:jc w:val="both"/>
              <w:rPr>
                <w:rFonts w:ascii="Arial" w:hAnsi="Arial" w:cs="Arial"/>
              </w:rPr>
            </w:pPr>
            <w:r>
              <w:rPr>
                <w:rFonts w:ascii="Arial" w:hAnsi="Arial" w:cs="Arial"/>
              </w:rPr>
              <w:t>CONTA:9469464-8</w:t>
            </w:r>
          </w:p>
          <w:p w14:paraId="232E4C0F">
            <w:pPr>
              <w:keepLines/>
              <w:outlineLvl w:val="0"/>
              <w:rPr>
                <w:rFonts w:ascii="Arial" w:hAnsi="Arial" w:cs="Arial"/>
                <w:b/>
                <w:bCs/>
                <w:sz w:val="20"/>
                <w:szCs w:val="20"/>
              </w:rPr>
            </w:pPr>
          </w:p>
        </w:tc>
      </w:tr>
      <w:tr w14:paraId="593F59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70" w:type="dxa"/>
            <w:bottom w:w="0" w:type="dxa"/>
            <w:right w:w="70" w:type="dxa"/>
          </w:tblCellMar>
        </w:tblPrEx>
        <w:trPr>
          <w:trHeight w:val="300" w:hRule="atLeast"/>
        </w:trPr>
        <w:tc>
          <w:tcPr>
            <w:tcW w:w="802" w:type="dxa"/>
            <w:tcBorders>
              <w:top w:val="single" w:color="auto" w:sz="4" w:space="0"/>
              <w:left w:val="single" w:color="auto" w:sz="4" w:space="0"/>
              <w:bottom w:val="single" w:color="auto" w:sz="4" w:space="0"/>
              <w:right w:val="single" w:color="auto" w:sz="4" w:space="0"/>
            </w:tcBorders>
            <w:noWrap/>
            <w:vAlign w:val="center"/>
          </w:tcPr>
          <w:p w14:paraId="2918AECC">
            <w:pPr>
              <w:jc w:val="center"/>
              <w:rPr>
                <w:rFonts w:ascii="Calibri" w:hAnsi="Calibri" w:cs="Calibri"/>
                <w:b/>
                <w:bCs/>
                <w:color w:val="000000"/>
                <w:sz w:val="20"/>
                <w:szCs w:val="20"/>
              </w:rPr>
            </w:pPr>
            <w:r>
              <w:rPr>
                <w:rFonts w:ascii="Calibri" w:hAnsi="Calibri" w:cs="Calibri"/>
                <w:b/>
                <w:bCs/>
                <w:color w:val="000000"/>
                <w:sz w:val="20"/>
                <w:szCs w:val="20"/>
              </w:rPr>
              <w:t>ITEM</w:t>
            </w:r>
          </w:p>
        </w:tc>
        <w:tc>
          <w:tcPr>
            <w:tcW w:w="992" w:type="dxa"/>
            <w:tcBorders>
              <w:top w:val="single" w:color="auto" w:sz="4" w:space="0"/>
              <w:left w:val="nil"/>
              <w:bottom w:val="single" w:color="auto" w:sz="4" w:space="0"/>
              <w:right w:val="single" w:color="auto" w:sz="4" w:space="0"/>
            </w:tcBorders>
            <w:noWrap/>
            <w:vAlign w:val="center"/>
          </w:tcPr>
          <w:p w14:paraId="70E9667F">
            <w:pPr>
              <w:jc w:val="center"/>
              <w:rPr>
                <w:rFonts w:ascii="Calibri" w:hAnsi="Calibri" w:cs="Calibri"/>
                <w:b/>
                <w:bCs/>
                <w:color w:val="000000"/>
                <w:sz w:val="20"/>
                <w:szCs w:val="20"/>
              </w:rPr>
            </w:pPr>
            <w:r>
              <w:rPr>
                <w:rFonts w:ascii="Calibri" w:hAnsi="Calibri" w:cs="Calibri"/>
                <w:b/>
                <w:bCs/>
                <w:color w:val="000000"/>
                <w:sz w:val="20"/>
                <w:szCs w:val="20"/>
              </w:rPr>
              <w:t>QUANT.</w:t>
            </w:r>
          </w:p>
        </w:tc>
        <w:tc>
          <w:tcPr>
            <w:tcW w:w="1320" w:type="dxa"/>
            <w:tcBorders>
              <w:top w:val="single" w:color="auto" w:sz="4" w:space="0"/>
              <w:left w:val="nil"/>
              <w:bottom w:val="single" w:color="auto" w:sz="4" w:space="0"/>
              <w:right w:val="single" w:color="auto" w:sz="4" w:space="0"/>
            </w:tcBorders>
            <w:noWrap/>
            <w:vAlign w:val="center"/>
          </w:tcPr>
          <w:p w14:paraId="05C1D5AE">
            <w:pPr>
              <w:jc w:val="center"/>
              <w:rPr>
                <w:rFonts w:ascii="Calibri" w:hAnsi="Calibri" w:cs="Calibri"/>
                <w:b/>
                <w:bCs/>
                <w:color w:val="000000"/>
                <w:sz w:val="20"/>
                <w:szCs w:val="20"/>
              </w:rPr>
            </w:pPr>
            <w:r>
              <w:rPr>
                <w:rFonts w:ascii="Calibri" w:hAnsi="Calibri" w:cs="Calibri"/>
                <w:b/>
                <w:bCs/>
                <w:color w:val="000000"/>
                <w:sz w:val="20"/>
                <w:szCs w:val="20"/>
              </w:rPr>
              <w:t>UNIDADE</w:t>
            </w:r>
          </w:p>
        </w:tc>
        <w:tc>
          <w:tcPr>
            <w:tcW w:w="2830" w:type="dxa"/>
            <w:gridSpan w:val="2"/>
            <w:tcBorders>
              <w:top w:val="single" w:color="auto" w:sz="4" w:space="0"/>
              <w:left w:val="nil"/>
              <w:bottom w:val="single" w:color="auto" w:sz="4" w:space="0"/>
              <w:right w:val="single" w:color="auto" w:sz="4" w:space="0"/>
            </w:tcBorders>
            <w:noWrap/>
            <w:vAlign w:val="center"/>
          </w:tcPr>
          <w:p w14:paraId="4AA2EE7B">
            <w:pPr>
              <w:jc w:val="center"/>
              <w:rPr>
                <w:rFonts w:ascii="Calibri" w:hAnsi="Calibri" w:cs="Calibri"/>
                <w:b/>
                <w:bCs/>
                <w:color w:val="000000"/>
                <w:sz w:val="20"/>
                <w:szCs w:val="20"/>
              </w:rPr>
            </w:pPr>
            <w:r>
              <w:rPr>
                <w:rFonts w:ascii="Calibri" w:hAnsi="Calibri" w:cs="Calibri"/>
                <w:b/>
                <w:bCs/>
                <w:color w:val="000000"/>
                <w:sz w:val="20"/>
                <w:szCs w:val="20"/>
              </w:rPr>
              <w:t xml:space="preserve">DESCRIÇÃO </w:t>
            </w:r>
          </w:p>
        </w:tc>
        <w:tc>
          <w:tcPr>
            <w:tcW w:w="1009" w:type="dxa"/>
            <w:tcBorders>
              <w:top w:val="single" w:color="auto" w:sz="4" w:space="0"/>
              <w:left w:val="nil"/>
              <w:bottom w:val="single" w:color="auto" w:sz="4" w:space="0"/>
              <w:right w:val="single" w:color="auto" w:sz="4" w:space="0"/>
            </w:tcBorders>
            <w:noWrap/>
            <w:vAlign w:val="center"/>
          </w:tcPr>
          <w:p w14:paraId="2222170F">
            <w:pPr>
              <w:jc w:val="center"/>
              <w:rPr>
                <w:rFonts w:ascii="Calibri" w:hAnsi="Calibri" w:cs="Calibri"/>
                <w:b/>
                <w:bCs/>
                <w:color w:val="000000"/>
                <w:sz w:val="20"/>
                <w:szCs w:val="20"/>
              </w:rPr>
            </w:pPr>
            <w:r>
              <w:rPr>
                <w:rFonts w:ascii="Calibri" w:hAnsi="Calibri" w:cs="Calibri"/>
                <w:b/>
                <w:bCs/>
                <w:color w:val="000000"/>
                <w:sz w:val="20"/>
                <w:szCs w:val="20"/>
              </w:rPr>
              <w:t>MARCA</w:t>
            </w:r>
          </w:p>
        </w:tc>
        <w:tc>
          <w:tcPr>
            <w:tcW w:w="1269" w:type="dxa"/>
            <w:tcBorders>
              <w:top w:val="single" w:color="auto" w:sz="4" w:space="0"/>
              <w:left w:val="nil"/>
              <w:bottom w:val="single" w:color="auto" w:sz="4" w:space="0"/>
              <w:right w:val="single" w:color="auto" w:sz="4" w:space="0"/>
            </w:tcBorders>
            <w:noWrap/>
            <w:vAlign w:val="center"/>
          </w:tcPr>
          <w:p w14:paraId="701FAAA0">
            <w:pPr>
              <w:jc w:val="center"/>
              <w:rPr>
                <w:rFonts w:ascii="Calibri" w:hAnsi="Calibri" w:cs="Calibri"/>
                <w:b/>
                <w:bCs/>
                <w:color w:val="000000"/>
                <w:sz w:val="20"/>
                <w:szCs w:val="20"/>
              </w:rPr>
            </w:pPr>
            <w:r>
              <w:rPr>
                <w:rFonts w:ascii="Calibri" w:hAnsi="Calibri" w:cs="Calibri"/>
                <w:b/>
                <w:bCs/>
                <w:color w:val="000000"/>
                <w:sz w:val="20"/>
                <w:szCs w:val="20"/>
              </w:rPr>
              <w:t>VALOR UNITÁRIO</w:t>
            </w:r>
          </w:p>
        </w:tc>
        <w:tc>
          <w:tcPr>
            <w:tcW w:w="1412" w:type="dxa"/>
            <w:tcBorders>
              <w:top w:val="single" w:color="auto" w:sz="4" w:space="0"/>
              <w:left w:val="nil"/>
              <w:bottom w:val="single" w:color="auto" w:sz="4" w:space="0"/>
              <w:right w:val="single" w:color="auto" w:sz="4" w:space="0"/>
            </w:tcBorders>
            <w:noWrap/>
            <w:vAlign w:val="center"/>
          </w:tcPr>
          <w:p w14:paraId="37301CE9">
            <w:pPr>
              <w:jc w:val="center"/>
              <w:rPr>
                <w:rFonts w:ascii="Calibri" w:hAnsi="Calibri" w:cs="Calibri"/>
                <w:b/>
                <w:bCs/>
                <w:color w:val="000000"/>
                <w:sz w:val="20"/>
                <w:szCs w:val="20"/>
              </w:rPr>
            </w:pPr>
            <w:r>
              <w:rPr>
                <w:rFonts w:ascii="Calibri" w:hAnsi="Calibri" w:cs="Calibri"/>
                <w:b/>
                <w:bCs/>
                <w:color w:val="000000"/>
                <w:sz w:val="20"/>
                <w:szCs w:val="20"/>
              </w:rPr>
              <w:t>VALOR TOTAL</w:t>
            </w:r>
          </w:p>
        </w:tc>
      </w:tr>
      <w:tr w14:paraId="7D6494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70" w:type="dxa"/>
            <w:bottom w:w="0" w:type="dxa"/>
            <w:right w:w="70" w:type="dxa"/>
          </w:tblCellMar>
        </w:tblPrEx>
        <w:trPr>
          <w:trHeight w:val="300" w:hRule="atLeast"/>
        </w:trPr>
        <w:tc>
          <w:tcPr>
            <w:tcW w:w="802" w:type="dxa"/>
            <w:tcBorders>
              <w:top w:val="single" w:color="auto" w:sz="4" w:space="0"/>
              <w:left w:val="single" w:color="auto" w:sz="4" w:space="0"/>
              <w:bottom w:val="single" w:color="auto" w:sz="4" w:space="0"/>
              <w:right w:val="single" w:color="auto" w:sz="4" w:space="0"/>
            </w:tcBorders>
            <w:noWrap/>
            <w:vAlign w:val="center"/>
          </w:tcPr>
          <w:p w14:paraId="67A50DF2">
            <w:pPr>
              <w:jc w:val="center"/>
              <w:rPr>
                <w:rFonts w:ascii="Calibri" w:hAnsi="Calibri" w:cs="Calibri"/>
                <w:b/>
                <w:bCs/>
                <w:color w:val="000000"/>
                <w:sz w:val="20"/>
                <w:szCs w:val="20"/>
              </w:rPr>
            </w:pPr>
            <w:r>
              <w:rPr>
                <w:rFonts w:ascii="Calibri" w:hAnsi="Calibri" w:cs="Calibri"/>
                <w:b/>
                <w:bCs/>
                <w:color w:val="000000"/>
                <w:sz w:val="20"/>
                <w:szCs w:val="20"/>
              </w:rPr>
              <w:t>004</w:t>
            </w:r>
          </w:p>
        </w:tc>
        <w:tc>
          <w:tcPr>
            <w:tcW w:w="992" w:type="dxa"/>
            <w:tcBorders>
              <w:top w:val="single" w:color="auto" w:sz="4" w:space="0"/>
              <w:left w:val="nil"/>
              <w:bottom w:val="single" w:color="auto" w:sz="4" w:space="0"/>
              <w:right w:val="single" w:color="auto" w:sz="4" w:space="0"/>
            </w:tcBorders>
            <w:noWrap/>
            <w:vAlign w:val="center"/>
          </w:tcPr>
          <w:p w14:paraId="0EB52F14">
            <w:pPr>
              <w:jc w:val="center"/>
              <w:rPr>
                <w:rFonts w:ascii="Calibri" w:hAnsi="Calibri" w:cs="Calibri"/>
                <w:b/>
                <w:bCs/>
                <w:color w:val="000000"/>
                <w:sz w:val="20"/>
                <w:szCs w:val="20"/>
              </w:rPr>
            </w:pPr>
            <w:r>
              <w:rPr>
                <w:rFonts w:ascii="Calibri" w:hAnsi="Calibri" w:cs="Calibri"/>
                <w:b/>
                <w:bCs/>
                <w:color w:val="000000"/>
                <w:sz w:val="20"/>
                <w:szCs w:val="20"/>
              </w:rPr>
              <w:t>3</w:t>
            </w:r>
          </w:p>
        </w:tc>
        <w:tc>
          <w:tcPr>
            <w:tcW w:w="1320" w:type="dxa"/>
            <w:tcBorders>
              <w:top w:val="single" w:color="auto" w:sz="4" w:space="0"/>
              <w:left w:val="nil"/>
              <w:bottom w:val="single" w:color="auto" w:sz="4" w:space="0"/>
              <w:right w:val="single" w:color="auto" w:sz="4" w:space="0"/>
            </w:tcBorders>
            <w:noWrap/>
            <w:vAlign w:val="center"/>
          </w:tcPr>
          <w:p w14:paraId="38CEB118">
            <w:pPr>
              <w:jc w:val="center"/>
              <w:rPr>
                <w:rFonts w:ascii="Calibri" w:hAnsi="Calibri" w:cs="Calibri"/>
                <w:b/>
                <w:bCs/>
                <w:color w:val="000000"/>
                <w:sz w:val="20"/>
                <w:szCs w:val="20"/>
              </w:rPr>
            </w:pPr>
            <w:r>
              <w:rPr>
                <w:rFonts w:ascii="Calibri" w:hAnsi="Calibri" w:cs="Calibri"/>
                <w:b/>
                <w:bCs/>
                <w:color w:val="000000"/>
                <w:sz w:val="20"/>
                <w:szCs w:val="20"/>
              </w:rPr>
              <w:t>POSTO/MÊS</w:t>
            </w:r>
          </w:p>
        </w:tc>
        <w:tc>
          <w:tcPr>
            <w:tcW w:w="2830" w:type="dxa"/>
            <w:gridSpan w:val="2"/>
            <w:tcBorders>
              <w:top w:val="single" w:color="auto" w:sz="4" w:space="0"/>
              <w:left w:val="nil"/>
              <w:bottom w:val="single" w:color="auto" w:sz="4" w:space="0"/>
              <w:right w:val="single" w:color="auto" w:sz="4" w:space="0"/>
            </w:tcBorders>
            <w:noWrap/>
            <w:vAlign w:val="center"/>
          </w:tcPr>
          <w:p w14:paraId="689B7E49">
            <w:pPr>
              <w:jc w:val="center"/>
              <w:rPr>
                <w:rFonts w:ascii="Calibri" w:hAnsi="Calibri" w:cs="Calibri"/>
                <w:b/>
                <w:bCs/>
                <w:color w:val="000000"/>
                <w:sz w:val="20"/>
                <w:szCs w:val="20"/>
              </w:rPr>
            </w:pPr>
            <w:r>
              <w:rPr>
                <w:rFonts w:ascii="Arial" w:hAnsi="Arial" w:cs="Arial"/>
                <w:sz w:val="15"/>
                <w:szCs w:val="15"/>
                <w:lang w:bidi="ar"/>
              </w:rPr>
              <w:t>INSTRUTOR DE LIBRAS – PROFISSIONAL SURDO - COM JORNADA DE TRABALHO DE 40 HORAS SEMANAIS - COM PROFICIÊNCIA EM LÍNGUA BRASILEIRA DE SINAIS DEVIDAMENTE CERTIFICADO. RESPONSABILIDADES DO INSTRUTOR SURDO: CONHECER E SE INTERESSAR PELA COMUNIDADE SURDA SENDO REFERÊNCIA NO USO DA LÍNGUA DE SINAIS; UTILIZAR MATERIAIS VARIADOS E PREPARADOS ESPECIFICAMENTE PARA A ALFABETIZAÇÃO DOS SURDOS NA SUA 1ª LÍNGUA - LIBRAS; SER AUXILIADOR NA CONSTRUÇÃO DA IDENTIDADE SURDA; MINISTRAR CURSOS DE LIBRAS JUNTO COM UM PROFESSOR OUVINTE; ATUAR NA EDUCAÇÃO INFANTIL EM SALA DE AULA NO ENSINO REGULAR JUNTO AO ALUNO SURDO OU EM SALA DE ATENDIMENTO EDUCACIONAL ESPECIALIZADO PARA VIABILIZAR A AQUISIÇÃO DA LIBRAS. .(AMPLA CONCORRENCIA)</w:t>
            </w:r>
          </w:p>
        </w:tc>
        <w:tc>
          <w:tcPr>
            <w:tcW w:w="1009" w:type="dxa"/>
            <w:tcBorders>
              <w:top w:val="single" w:color="auto" w:sz="4" w:space="0"/>
              <w:left w:val="nil"/>
              <w:bottom w:val="single" w:color="auto" w:sz="4" w:space="0"/>
              <w:right w:val="single" w:color="auto" w:sz="4" w:space="0"/>
            </w:tcBorders>
            <w:noWrap/>
            <w:vAlign w:val="center"/>
          </w:tcPr>
          <w:p w14:paraId="526E024B">
            <w:pPr>
              <w:jc w:val="center"/>
              <w:rPr>
                <w:rFonts w:ascii="Calibri" w:hAnsi="Calibri" w:cs="Calibri"/>
                <w:b/>
                <w:bCs/>
                <w:color w:val="000000"/>
                <w:sz w:val="20"/>
                <w:szCs w:val="20"/>
              </w:rPr>
            </w:pPr>
          </w:p>
        </w:tc>
        <w:tc>
          <w:tcPr>
            <w:tcW w:w="1269" w:type="dxa"/>
            <w:tcBorders>
              <w:top w:val="single" w:color="auto" w:sz="4" w:space="0"/>
              <w:left w:val="nil"/>
              <w:bottom w:val="single" w:color="auto" w:sz="4" w:space="0"/>
              <w:right w:val="single" w:color="auto" w:sz="4" w:space="0"/>
            </w:tcBorders>
            <w:noWrap/>
            <w:vAlign w:val="center"/>
          </w:tcPr>
          <w:p w14:paraId="53B6A377">
            <w:pPr>
              <w:jc w:val="center"/>
              <w:rPr>
                <w:rFonts w:ascii="Calibri" w:hAnsi="Calibri" w:cs="Calibri"/>
                <w:b/>
                <w:bCs/>
                <w:color w:val="000000"/>
                <w:sz w:val="20"/>
                <w:szCs w:val="20"/>
              </w:rPr>
            </w:pPr>
            <w:r>
              <w:rPr>
                <w:rFonts w:ascii="Calibri" w:hAnsi="Calibri" w:cs="Calibri"/>
                <w:b/>
                <w:bCs/>
                <w:color w:val="000000"/>
                <w:sz w:val="20"/>
                <w:szCs w:val="20"/>
              </w:rPr>
              <w:t>5.743,00$</w:t>
            </w:r>
          </w:p>
        </w:tc>
        <w:tc>
          <w:tcPr>
            <w:tcW w:w="1412" w:type="dxa"/>
            <w:tcBorders>
              <w:top w:val="single" w:color="auto" w:sz="4" w:space="0"/>
              <w:left w:val="nil"/>
              <w:bottom w:val="single" w:color="auto" w:sz="4" w:space="0"/>
              <w:right w:val="single" w:color="auto" w:sz="4" w:space="0"/>
            </w:tcBorders>
            <w:noWrap/>
            <w:vAlign w:val="center"/>
          </w:tcPr>
          <w:p w14:paraId="13EF9B1D">
            <w:pPr>
              <w:jc w:val="center"/>
              <w:rPr>
                <w:rFonts w:ascii="Calibri" w:hAnsi="Calibri" w:eastAsia="Times New Roman" w:cs="Calibri"/>
                <w:b/>
                <w:bCs/>
              </w:rPr>
            </w:pPr>
            <w:r>
              <w:rPr>
                <w:rFonts w:ascii="Calibri" w:hAnsi="Calibri" w:cs="Calibri"/>
                <w:b/>
                <w:bCs/>
              </w:rPr>
              <w:t xml:space="preserve">R$ 206.244,00$ </w:t>
            </w:r>
          </w:p>
          <w:p w14:paraId="5E862C0A">
            <w:pPr>
              <w:jc w:val="center"/>
              <w:rPr>
                <w:rFonts w:ascii="Calibri" w:hAnsi="Calibri" w:cs="Calibri"/>
                <w:b/>
                <w:bCs/>
                <w:color w:val="000000"/>
                <w:sz w:val="20"/>
                <w:szCs w:val="20"/>
              </w:rPr>
            </w:pPr>
          </w:p>
        </w:tc>
      </w:tr>
      <w:tr w14:paraId="2FFAB9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70" w:type="dxa"/>
            <w:bottom w:w="0" w:type="dxa"/>
            <w:right w:w="70" w:type="dxa"/>
          </w:tblCellMar>
        </w:tblPrEx>
        <w:trPr>
          <w:trHeight w:val="300" w:hRule="atLeast"/>
        </w:trPr>
        <w:tc>
          <w:tcPr>
            <w:tcW w:w="802" w:type="dxa"/>
            <w:tcBorders>
              <w:top w:val="single" w:color="auto" w:sz="4" w:space="0"/>
              <w:left w:val="single" w:color="auto" w:sz="4" w:space="0"/>
              <w:bottom w:val="single" w:color="auto" w:sz="4" w:space="0"/>
              <w:right w:val="single" w:color="auto" w:sz="4" w:space="0"/>
            </w:tcBorders>
            <w:noWrap/>
            <w:vAlign w:val="center"/>
          </w:tcPr>
          <w:p w14:paraId="79787819">
            <w:pPr>
              <w:rPr>
                <w:rFonts w:ascii="Calibri" w:hAnsi="Calibri" w:cs="Calibri"/>
                <w:b/>
                <w:bCs/>
                <w:color w:val="000000"/>
                <w:sz w:val="20"/>
                <w:szCs w:val="20"/>
              </w:rPr>
            </w:pPr>
            <w:r>
              <w:rPr>
                <w:rFonts w:ascii="Calibri" w:hAnsi="Calibri" w:cs="Calibri"/>
                <w:b/>
                <w:bCs/>
                <w:color w:val="000000"/>
                <w:sz w:val="20"/>
                <w:szCs w:val="20"/>
              </w:rPr>
              <w:t>ITEM</w:t>
            </w:r>
          </w:p>
        </w:tc>
        <w:tc>
          <w:tcPr>
            <w:tcW w:w="992" w:type="dxa"/>
            <w:tcBorders>
              <w:top w:val="single" w:color="auto" w:sz="4" w:space="0"/>
              <w:left w:val="nil"/>
              <w:bottom w:val="single" w:color="auto" w:sz="4" w:space="0"/>
              <w:right w:val="single" w:color="auto" w:sz="4" w:space="0"/>
            </w:tcBorders>
            <w:noWrap/>
            <w:vAlign w:val="center"/>
          </w:tcPr>
          <w:p w14:paraId="06305AE0">
            <w:pPr>
              <w:jc w:val="center"/>
              <w:rPr>
                <w:rFonts w:ascii="Calibri" w:hAnsi="Calibri" w:cs="Calibri"/>
                <w:b/>
                <w:bCs/>
                <w:color w:val="000000"/>
                <w:sz w:val="20"/>
                <w:szCs w:val="20"/>
              </w:rPr>
            </w:pPr>
            <w:r>
              <w:rPr>
                <w:rFonts w:ascii="Calibri" w:hAnsi="Calibri" w:cs="Calibri"/>
                <w:b/>
                <w:bCs/>
                <w:color w:val="000000"/>
                <w:sz w:val="20"/>
                <w:szCs w:val="20"/>
              </w:rPr>
              <w:t>QUANT.</w:t>
            </w:r>
          </w:p>
        </w:tc>
        <w:tc>
          <w:tcPr>
            <w:tcW w:w="1320" w:type="dxa"/>
            <w:tcBorders>
              <w:top w:val="single" w:color="auto" w:sz="4" w:space="0"/>
              <w:left w:val="nil"/>
              <w:bottom w:val="single" w:color="auto" w:sz="4" w:space="0"/>
              <w:right w:val="single" w:color="auto" w:sz="4" w:space="0"/>
            </w:tcBorders>
            <w:noWrap/>
            <w:vAlign w:val="center"/>
          </w:tcPr>
          <w:p w14:paraId="76ECE268">
            <w:pPr>
              <w:jc w:val="center"/>
              <w:rPr>
                <w:rFonts w:ascii="Calibri" w:hAnsi="Calibri" w:cs="Calibri"/>
                <w:b/>
                <w:bCs/>
                <w:color w:val="000000"/>
                <w:sz w:val="20"/>
                <w:szCs w:val="20"/>
              </w:rPr>
            </w:pPr>
            <w:r>
              <w:rPr>
                <w:rFonts w:ascii="Calibri" w:hAnsi="Calibri" w:cs="Calibri"/>
                <w:b/>
                <w:bCs/>
                <w:color w:val="000000"/>
                <w:sz w:val="20"/>
                <w:szCs w:val="20"/>
              </w:rPr>
              <w:t>UNIDADE</w:t>
            </w:r>
          </w:p>
        </w:tc>
        <w:tc>
          <w:tcPr>
            <w:tcW w:w="2830" w:type="dxa"/>
            <w:gridSpan w:val="2"/>
            <w:tcBorders>
              <w:top w:val="single" w:color="auto" w:sz="4" w:space="0"/>
              <w:left w:val="nil"/>
              <w:bottom w:val="single" w:color="auto" w:sz="4" w:space="0"/>
              <w:right w:val="single" w:color="auto" w:sz="4" w:space="0"/>
            </w:tcBorders>
            <w:noWrap/>
            <w:vAlign w:val="center"/>
          </w:tcPr>
          <w:p w14:paraId="36608FBD">
            <w:pPr>
              <w:jc w:val="center"/>
              <w:rPr>
                <w:rFonts w:ascii="Calibri" w:hAnsi="Calibri" w:cs="Calibri"/>
                <w:b/>
                <w:bCs/>
                <w:color w:val="000000"/>
                <w:sz w:val="20"/>
                <w:szCs w:val="20"/>
              </w:rPr>
            </w:pPr>
            <w:r>
              <w:rPr>
                <w:rFonts w:ascii="Calibri" w:hAnsi="Calibri" w:cs="Calibri"/>
                <w:b/>
                <w:bCs/>
                <w:color w:val="000000"/>
                <w:sz w:val="20"/>
                <w:szCs w:val="20"/>
              </w:rPr>
              <w:t xml:space="preserve">DESCRIÇÃO </w:t>
            </w:r>
          </w:p>
        </w:tc>
        <w:tc>
          <w:tcPr>
            <w:tcW w:w="1009" w:type="dxa"/>
            <w:tcBorders>
              <w:top w:val="single" w:color="auto" w:sz="4" w:space="0"/>
              <w:left w:val="nil"/>
              <w:bottom w:val="single" w:color="auto" w:sz="4" w:space="0"/>
              <w:right w:val="single" w:color="auto" w:sz="4" w:space="0"/>
            </w:tcBorders>
            <w:noWrap/>
            <w:vAlign w:val="center"/>
          </w:tcPr>
          <w:p w14:paraId="4DAA9223">
            <w:pPr>
              <w:jc w:val="center"/>
              <w:rPr>
                <w:rFonts w:ascii="Calibri" w:hAnsi="Calibri" w:cs="Calibri"/>
                <w:b/>
                <w:bCs/>
                <w:color w:val="000000"/>
                <w:sz w:val="20"/>
                <w:szCs w:val="20"/>
              </w:rPr>
            </w:pPr>
            <w:r>
              <w:rPr>
                <w:rFonts w:ascii="Calibri" w:hAnsi="Calibri" w:cs="Calibri"/>
                <w:b/>
                <w:bCs/>
                <w:color w:val="000000"/>
                <w:sz w:val="20"/>
                <w:szCs w:val="20"/>
              </w:rPr>
              <w:t>MARCA</w:t>
            </w:r>
          </w:p>
        </w:tc>
        <w:tc>
          <w:tcPr>
            <w:tcW w:w="1269" w:type="dxa"/>
            <w:tcBorders>
              <w:top w:val="single" w:color="auto" w:sz="4" w:space="0"/>
              <w:left w:val="nil"/>
              <w:bottom w:val="single" w:color="auto" w:sz="4" w:space="0"/>
              <w:right w:val="single" w:color="auto" w:sz="4" w:space="0"/>
            </w:tcBorders>
            <w:noWrap/>
            <w:vAlign w:val="center"/>
          </w:tcPr>
          <w:p w14:paraId="70834149">
            <w:pPr>
              <w:jc w:val="center"/>
              <w:rPr>
                <w:rFonts w:ascii="Calibri" w:hAnsi="Calibri" w:cs="Calibri"/>
                <w:b/>
                <w:bCs/>
                <w:color w:val="000000"/>
                <w:sz w:val="20"/>
                <w:szCs w:val="20"/>
              </w:rPr>
            </w:pPr>
            <w:r>
              <w:rPr>
                <w:rFonts w:ascii="Calibri" w:hAnsi="Calibri" w:cs="Calibri"/>
                <w:b/>
                <w:bCs/>
                <w:color w:val="000000"/>
                <w:sz w:val="20"/>
                <w:szCs w:val="20"/>
              </w:rPr>
              <w:t>VALOR UNITÁRIO</w:t>
            </w:r>
          </w:p>
        </w:tc>
        <w:tc>
          <w:tcPr>
            <w:tcW w:w="1412" w:type="dxa"/>
            <w:tcBorders>
              <w:top w:val="single" w:color="auto" w:sz="4" w:space="0"/>
              <w:left w:val="nil"/>
              <w:bottom w:val="single" w:color="auto" w:sz="4" w:space="0"/>
              <w:right w:val="single" w:color="auto" w:sz="4" w:space="0"/>
            </w:tcBorders>
            <w:noWrap/>
            <w:vAlign w:val="center"/>
          </w:tcPr>
          <w:p w14:paraId="1095131D">
            <w:pPr>
              <w:jc w:val="center"/>
              <w:rPr>
                <w:rFonts w:ascii="Calibri" w:hAnsi="Calibri" w:cs="Calibri"/>
                <w:b/>
                <w:bCs/>
                <w:color w:val="000000"/>
                <w:sz w:val="20"/>
                <w:szCs w:val="20"/>
              </w:rPr>
            </w:pPr>
            <w:r>
              <w:rPr>
                <w:rFonts w:ascii="Calibri" w:hAnsi="Calibri" w:cs="Calibri"/>
                <w:b/>
                <w:bCs/>
                <w:color w:val="000000"/>
                <w:sz w:val="20"/>
                <w:szCs w:val="20"/>
              </w:rPr>
              <w:t>VALOR TOTAL</w:t>
            </w:r>
          </w:p>
        </w:tc>
      </w:tr>
      <w:tr w14:paraId="06F1F1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70" w:type="dxa"/>
            <w:bottom w:w="0" w:type="dxa"/>
            <w:right w:w="70" w:type="dxa"/>
          </w:tblCellMar>
        </w:tblPrEx>
        <w:trPr>
          <w:trHeight w:val="300" w:hRule="atLeast"/>
        </w:trPr>
        <w:tc>
          <w:tcPr>
            <w:tcW w:w="802" w:type="dxa"/>
            <w:tcBorders>
              <w:top w:val="single" w:color="auto" w:sz="4" w:space="0"/>
              <w:left w:val="single" w:color="auto" w:sz="4" w:space="0"/>
              <w:bottom w:val="single" w:color="auto" w:sz="4" w:space="0"/>
              <w:right w:val="single" w:color="auto" w:sz="4" w:space="0"/>
            </w:tcBorders>
            <w:noWrap/>
            <w:vAlign w:val="center"/>
          </w:tcPr>
          <w:p w14:paraId="49F7E027">
            <w:pPr>
              <w:jc w:val="center"/>
              <w:rPr>
                <w:rFonts w:ascii="Calibri" w:hAnsi="Calibri" w:cs="Calibri"/>
                <w:b/>
                <w:bCs/>
                <w:color w:val="000000"/>
                <w:sz w:val="20"/>
                <w:szCs w:val="20"/>
              </w:rPr>
            </w:pPr>
            <w:r>
              <w:rPr>
                <w:rFonts w:ascii="Calibri" w:hAnsi="Calibri" w:cs="Calibri"/>
                <w:b/>
                <w:bCs/>
                <w:color w:val="000000"/>
                <w:sz w:val="20"/>
                <w:szCs w:val="20"/>
              </w:rPr>
              <w:t>002</w:t>
            </w:r>
          </w:p>
        </w:tc>
        <w:tc>
          <w:tcPr>
            <w:tcW w:w="992" w:type="dxa"/>
            <w:tcBorders>
              <w:top w:val="single" w:color="auto" w:sz="4" w:space="0"/>
              <w:left w:val="nil"/>
              <w:bottom w:val="single" w:color="auto" w:sz="4" w:space="0"/>
              <w:right w:val="single" w:color="auto" w:sz="4" w:space="0"/>
            </w:tcBorders>
            <w:noWrap/>
            <w:vAlign w:val="center"/>
          </w:tcPr>
          <w:p w14:paraId="101269D3">
            <w:pPr>
              <w:jc w:val="center"/>
              <w:rPr>
                <w:rFonts w:ascii="Calibri" w:hAnsi="Calibri" w:cs="Calibri"/>
                <w:b/>
                <w:bCs/>
                <w:color w:val="000000"/>
                <w:sz w:val="20"/>
                <w:szCs w:val="20"/>
              </w:rPr>
            </w:pPr>
            <w:r>
              <w:rPr>
                <w:rFonts w:ascii="Calibri" w:hAnsi="Calibri" w:cs="Calibri"/>
                <w:b/>
                <w:bCs/>
                <w:color w:val="000000"/>
                <w:sz w:val="20"/>
                <w:szCs w:val="20"/>
              </w:rPr>
              <w:t>16</w:t>
            </w:r>
          </w:p>
        </w:tc>
        <w:tc>
          <w:tcPr>
            <w:tcW w:w="1320" w:type="dxa"/>
            <w:tcBorders>
              <w:top w:val="single" w:color="auto" w:sz="4" w:space="0"/>
              <w:left w:val="nil"/>
              <w:bottom w:val="single" w:color="auto" w:sz="4" w:space="0"/>
              <w:right w:val="single" w:color="auto" w:sz="4" w:space="0"/>
            </w:tcBorders>
            <w:noWrap/>
            <w:vAlign w:val="center"/>
          </w:tcPr>
          <w:p w14:paraId="52279987">
            <w:pPr>
              <w:jc w:val="center"/>
              <w:rPr>
                <w:rFonts w:ascii="Calibri" w:hAnsi="Calibri" w:cs="Calibri"/>
                <w:b/>
                <w:bCs/>
                <w:color w:val="000000"/>
                <w:sz w:val="20"/>
                <w:szCs w:val="20"/>
              </w:rPr>
            </w:pPr>
            <w:r>
              <w:rPr>
                <w:rFonts w:ascii="Calibri" w:hAnsi="Calibri" w:cs="Calibri"/>
                <w:b/>
                <w:bCs/>
                <w:color w:val="000000"/>
                <w:sz w:val="20"/>
                <w:szCs w:val="20"/>
              </w:rPr>
              <w:t>POSTO/MÊS</w:t>
            </w:r>
          </w:p>
        </w:tc>
        <w:tc>
          <w:tcPr>
            <w:tcW w:w="2830" w:type="dxa"/>
            <w:gridSpan w:val="2"/>
            <w:tcBorders>
              <w:top w:val="single" w:color="auto" w:sz="4" w:space="0"/>
              <w:left w:val="nil"/>
              <w:bottom w:val="single" w:color="auto" w:sz="4" w:space="0"/>
              <w:right w:val="single" w:color="auto" w:sz="4" w:space="0"/>
            </w:tcBorders>
            <w:noWrap/>
            <w:vAlign w:val="center"/>
          </w:tcPr>
          <w:p w14:paraId="560B5E9A">
            <w:pPr>
              <w:jc w:val="both"/>
              <w:textAlignment w:val="center"/>
              <w:rPr>
                <w:rFonts w:ascii="Arial" w:hAnsi="Arial" w:cs="Arial"/>
                <w:bCs/>
                <w:sz w:val="15"/>
                <w:szCs w:val="15"/>
              </w:rPr>
            </w:pPr>
            <w:r>
              <w:rPr>
                <w:rFonts w:ascii="Arial" w:hAnsi="Arial" w:cs="Arial"/>
                <w:sz w:val="15"/>
                <w:szCs w:val="15"/>
                <w:lang w:bidi="ar"/>
              </w:rPr>
              <w:t>INTERPRETE DE LIBRAS, PROFISSIONAL OUVINTE,  COM JORNADA DE TRABALHO DE 20 HORAS SEMAMAIS - COM PROFICIENCIA EM LINGUA BRASILEIRA DE SINAIS DEVIDAMENTE CERTIFICADO, PARA EFETUAR A COMUNICACAO ENTRE SURDOS E OUVINTES POR MEIO DA LIBRAS. INTERPRETAR POR MEIO DE LINGUA BRASILEIRA DE SINAIS AS ATIVIDADES DIDÁTICA - PEDAGOGICAS E CULTURAIS DESENVOLVIDAS NAS INSTITUICOES DE ENSINO. ATUAR NO APOIO A ACESSIBILIDADE AOS SERVICOS DAS INSTITUICOES E REPARTICOES PUBLICAS LIGADAS A EDUCACAO. .(AMPLA CONCORRENCIA)</w:t>
            </w:r>
          </w:p>
        </w:tc>
        <w:tc>
          <w:tcPr>
            <w:tcW w:w="1009" w:type="dxa"/>
            <w:tcBorders>
              <w:top w:val="single" w:color="auto" w:sz="4" w:space="0"/>
              <w:left w:val="nil"/>
              <w:bottom w:val="single" w:color="auto" w:sz="4" w:space="0"/>
              <w:right w:val="single" w:color="auto" w:sz="4" w:space="0"/>
            </w:tcBorders>
            <w:noWrap/>
            <w:vAlign w:val="center"/>
          </w:tcPr>
          <w:p w14:paraId="29F79AF3">
            <w:pPr>
              <w:jc w:val="center"/>
              <w:rPr>
                <w:rFonts w:ascii="Calibri" w:hAnsi="Calibri" w:cs="Calibri"/>
                <w:b/>
                <w:bCs/>
                <w:color w:val="000000"/>
                <w:sz w:val="20"/>
                <w:szCs w:val="20"/>
              </w:rPr>
            </w:pPr>
          </w:p>
        </w:tc>
        <w:tc>
          <w:tcPr>
            <w:tcW w:w="1269" w:type="dxa"/>
            <w:tcBorders>
              <w:top w:val="single" w:color="auto" w:sz="4" w:space="0"/>
              <w:left w:val="nil"/>
              <w:bottom w:val="single" w:color="auto" w:sz="4" w:space="0"/>
              <w:right w:val="single" w:color="auto" w:sz="4" w:space="0"/>
            </w:tcBorders>
            <w:noWrap/>
            <w:vAlign w:val="center"/>
          </w:tcPr>
          <w:p w14:paraId="5DCFBA02">
            <w:pPr>
              <w:jc w:val="center"/>
              <w:rPr>
                <w:rFonts w:ascii="Calibri" w:hAnsi="Calibri" w:cs="Calibri"/>
                <w:b/>
                <w:bCs/>
                <w:color w:val="000000"/>
                <w:sz w:val="20"/>
                <w:szCs w:val="20"/>
              </w:rPr>
            </w:pPr>
            <w:r>
              <w:rPr>
                <w:rFonts w:ascii="Calibri" w:hAnsi="Calibri" w:cs="Calibri"/>
                <w:b/>
                <w:bCs/>
                <w:color w:val="000000"/>
                <w:sz w:val="20"/>
                <w:szCs w:val="20"/>
              </w:rPr>
              <w:t>3.990,47$</w:t>
            </w:r>
          </w:p>
        </w:tc>
        <w:tc>
          <w:tcPr>
            <w:tcW w:w="1412" w:type="dxa"/>
            <w:tcBorders>
              <w:top w:val="single" w:color="auto" w:sz="4" w:space="0"/>
              <w:left w:val="nil"/>
              <w:bottom w:val="single" w:color="auto" w:sz="4" w:space="0"/>
              <w:right w:val="single" w:color="auto" w:sz="4" w:space="0"/>
            </w:tcBorders>
            <w:noWrap/>
            <w:vAlign w:val="center"/>
          </w:tcPr>
          <w:p w14:paraId="14FCAC10">
            <w:pPr>
              <w:rPr>
                <w:rFonts w:ascii="Calibri" w:hAnsi="Calibri" w:cs="Calibri"/>
                <w:b/>
                <w:bCs/>
              </w:rPr>
            </w:pPr>
          </w:p>
          <w:p w14:paraId="5D9F3F91">
            <w:pPr>
              <w:jc w:val="center"/>
              <w:rPr>
                <w:rFonts w:ascii="Calibri" w:hAnsi="Calibri" w:cs="Calibri"/>
                <w:b/>
                <w:bCs/>
              </w:rPr>
            </w:pPr>
            <w:r>
              <w:rPr>
                <w:rFonts w:ascii="Calibri" w:hAnsi="Calibri" w:cs="Calibri"/>
                <w:b/>
                <w:bCs/>
              </w:rPr>
              <w:t xml:space="preserve">R$          766.170,24 </w:t>
            </w:r>
          </w:p>
          <w:p w14:paraId="0A612E52">
            <w:pPr>
              <w:jc w:val="center"/>
              <w:rPr>
                <w:rFonts w:ascii="Calibri" w:hAnsi="Calibri" w:cs="Calibri"/>
                <w:b/>
                <w:bCs/>
              </w:rPr>
            </w:pPr>
            <w:r>
              <w:rPr>
                <w:rFonts w:ascii="Calibri" w:hAnsi="Calibri" w:cs="Calibri"/>
                <w:b/>
                <w:bCs/>
              </w:rPr>
              <w:t xml:space="preserve"> </w:t>
            </w:r>
          </w:p>
          <w:p w14:paraId="79EB3176">
            <w:pPr>
              <w:jc w:val="center"/>
              <w:rPr>
                <w:rFonts w:ascii="Calibri" w:hAnsi="Calibri" w:cs="Calibri"/>
                <w:b/>
                <w:bCs/>
                <w:color w:val="000000"/>
                <w:sz w:val="20"/>
                <w:szCs w:val="20"/>
              </w:rPr>
            </w:pPr>
          </w:p>
        </w:tc>
      </w:tr>
    </w:tbl>
    <w:p w14:paraId="1A7B66A9">
      <w:pPr>
        <w:pStyle w:val="35"/>
        <w:rPr>
          <w:rFonts w:ascii="Arial" w:hAnsi="Arial" w:cs="Arial"/>
          <w:b/>
          <w:sz w:val="22"/>
          <w:szCs w:val="22"/>
        </w:rPr>
      </w:pPr>
    </w:p>
    <w:p w14:paraId="54D4C56E">
      <w:pPr>
        <w:pStyle w:val="35"/>
        <w:rPr>
          <w:rFonts w:ascii="Arial" w:hAnsi="Arial" w:cs="Arial"/>
          <w:b/>
          <w:sz w:val="18"/>
          <w:szCs w:val="18"/>
        </w:rPr>
      </w:pPr>
      <w:r>
        <w:rPr>
          <w:rFonts w:ascii="Arial" w:hAnsi="Arial" w:cs="Arial"/>
          <w:b/>
          <w:sz w:val="18"/>
          <w:szCs w:val="18"/>
        </w:rPr>
        <w:t xml:space="preserve">Valor total da proposta : </w:t>
      </w:r>
      <w:r>
        <w:rPr>
          <w:b/>
          <w:bCs/>
          <w:sz w:val="18"/>
          <w:szCs w:val="18"/>
        </w:rPr>
        <w:t>novecentos e setenta e dois mil, quatrocentos e catorze reais e vinte e quatro centavos</w:t>
      </w:r>
      <w:r>
        <w:rPr>
          <w:sz w:val="18"/>
          <w:szCs w:val="18"/>
        </w:rPr>
        <w:t xml:space="preserve"> .</w:t>
      </w:r>
    </w:p>
    <w:p w14:paraId="720545A1">
      <w:pPr>
        <w:widowControl w:val="0"/>
        <w:numPr>
          <w:ilvl w:val="0"/>
          <w:numId w:val="11"/>
        </w:numPr>
        <w:tabs>
          <w:tab w:val="left" w:pos="240"/>
        </w:tabs>
        <w:adjustRightInd w:val="0"/>
        <w:spacing w:line="360" w:lineRule="auto"/>
        <w:ind w:left="0" w:firstLine="0"/>
        <w:jc w:val="both"/>
        <w:textAlignment w:val="baseline"/>
        <w:rPr>
          <w:rFonts w:ascii="Arial" w:hAnsi="Arial" w:cs="Arial"/>
          <w:sz w:val="20"/>
          <w:szCs w:val="20"/>
        </w:rPr>
      </w:pPr>
      <w:r>
        <w:rPr>
          <w:rFonts w:ascii="Arial" w:hAnsi="Arial" w:cs="Arial"/>
          <w:sz w:val="20"/>
          <w:szCs w:val="20"/>
        </w:rPr>
        <w:t xml:space="preserve">Declaramos que examinamos, conhecemos e nos submetemos a todas as condições contidas no Edital deste Pregão, bem como verificamos todas as especificações nele contidas, não havendo qualquer discrepância entre quaisquer informações e/ou documentos que dele fazem parte e estamos cientes de todas as condições que possam de qualquer forma influir nos custos, assim como de qualquer </w:t>
      </w:r>
    </w:p>
    <w:p w14:paraId="15AE15F0">
      <w:pPr>
        <w:pStyle w:val="289"/>
        <w:widowControl w:val="0"/>
        <w:numPr>
          <w:ilvl w:val="0"/>
          <w:numId w:val="11"/>
        </w:numPr>
        <w:tabs>
          <w:tab w:val="left" w:pos="240"/>
        </w:tabs>
        <w:adjustRightInd w:val="0"/>
        <w:spacing w:line="360" w:lineRule="auto"/>
        <w:jc w:val="both"/>
        <w:textAlignment w:val="baseline"/>
        <w:rPr>
          <w:rFonts w:ascii="Arial" w:hAnsi="Arial" w:cs="Arial"/>
          <w:sz w:val="20"/>
          <w:szCs w:val="20"/>
        </w:rPr>
      </w:pPr>
      <w:r>
        <w:rPr>
          <w:rFonts w:ascii="Arial" w:hAnsi="Arial" w:cs="Arial"/>
          <w:sz w:val="20"/>
          <w:szCs w:val="20"/>
        </w:rPr>
        <w:t>despesa relativa à realização integral de seu objeto, assumindo total responsabilidade pelas informações, erros ou omissões existentes nesta proposta.</w:t>
      </w:r>
    </w:p>
    <w:p w14:paraId="65E0D0DD">
      <w:pPr>
        <w:widowControl w:val="0"/>
        <w:numPr>
          <w:ilvl w:val="0"/>
          <w:numId w:val="11"/>
        </w:numPr>
        <w:tabs>
          <w:tab w:val="left" w:pos="240"/>
        </w:tabs>
        <w:adjustRightInd w:val="0"/>
        <w:spacing w:line="360" w:lineRule="auto"/>
        <w:ind w:left="0" w:firstLine="0"/>
        <w:jc w:val="both"/>
        <w:textAlignment w:val="baseline"/>
        <w:rPr>
          <w:rFonts w:ascii="Arial" w:hAnsi="Arial" w:cs="Arial"/>
          <w:sz w:val="20"/>
          <w:szCs w:val="20"/>
        </w:rPr>
      </w:pPr>
      <w:r>
        <w:rPr>
          <w:rFonts w:ascii="Arial" w:hAnsi="Arial" w:cs="Arial"/>
          <w:sz w:val="20"/>
          <w:szCs w:val="20"/>
        </w:rPr>
        <w:t>Declaramos, ainda, que estão incluídos nos preços propostos todas as despesas relacionadas com o objeto da licitação, como impostos, fretes, seguros, taxas, encargos trabalhistas (conforme art. 63, § 1º da Lei Federal nº 14.133/2021), previdenciários, sociais, fiscais e comerciais, gastos com transportes, prêmios de seguros e outras despesas decorrentes de exigência legal.</w:t>
      </w:r>
    </w:p>
    <w:p w14:paraId="14D15B3E">
      <w:pPr>
        <w:widowControl w:val="0"/>
        <w:numPr>
          <w:ilvl w:val="0"/>
          <w:numId w:val="11"/>
        </w:numPr>
        <w:tabs>
          <w:tab w:val="left" w:pos="240"/>
        </w:tabs>
        <w:adjustRightInd w:val="0"/>
        <w:spacing w:line="360" w:lineRule="auto"/>
        <w:ind w:left="0" w:firstLine="0"/>
        <w:jc w:val="both"/>
        <w:textAlignment w:val="baseline"/>
        <w:rPr>
          <w:rFonts w:ascii="Arial" w:hAnsi="Arial" w:cs="Arial"/>
          <w:sz w:val="20"/>
          <w:szCs w:val="20"/>
        </w:rPr>
      </w:pPr>
      <w:r>
        <w:rPr>
          <w:rFonts w:ascii="Arial" w:hAnsi="Arial" w:cs="Arial"/>
          <w:sz w:val="20"/>
          <w:szCs w:val="20"/>
        </w:rPr>
        <w:t>Declaramos, por fim, que a proposta apresentada para participar da presente licitação foi elaborada de maneira independente e o conteúdo da proposta não foi, no todo ou em parte, direta ou indiretamente, informado, discutido ou recebido de qualquer outro participante potencial ou de fato da presente licitação, por qualquer meio ou por qualquer pessoa.</w:t>
      </w:r>
    </w:p>
    <w:p w14:paraId="0B825ADE">
      <w:pPr>
        <w:widowControl w:val="0"/>
        <w:numPr>
          <w:ilvl w:val="0"/>
          <w:numId w:val="11"/>
        </w:numPr>
        <w:tabs>
          <w:tab w:val="left" w:pos="240"/>
        </w:tabs>
        <w:adjustRightInd w:val="0"/>
        <w:spacing w:line="360" w:lineRule="auto"/>
        <w:ind w:left="0" w:firstLine="0"/>
        <w:jc w:val="both"/>
        <w:textAlignment w:val="baseline"/>
        <w:rPr>
          <w:rFonts w:ascii="Arial" w:hAnsi="Arial" w:cs="Arial"/>
          <w:sz w:val="20"/>
          <w:szCs w:val="20"/>
        </w:rPr>
      </w:pPr>
      <w:r>
        <w:rPr>
          <w:rFonts w:ascii="Arial" w:hAnsi="Arial" w:cs="Arial"/>
          <w:sz w:val="20"/>
          <w:szCs w:val="20"/>
        </w:rPr>
        <w:t>Validade da Proposta: 60 (sessenta) dias.</w:t>
      </w:r>
    </w:p>
    <w:p w14:paraId="4B329F20">
      <w:pPr>
        <w:autoSpaceDE w:val="0"/>
        <w:autoSpaceDN w:val="0"/>
        <w:spacing w:line="360" w:lineRule="auto"/>
        <w:jc w:val="both"/>
        <w:rPr>
          <w:rFonts w:ascii="Arial" w:hAnsi="Arial" w:cs="Arial"/>
          <w:sz w:val="20"/>
          <w:szCs w:val="20"/>
        </w:rPr>
      </w:pPr>
      <w:r>
        <w:rPr>
          <w:rFonts w:ascii="Arial" w:hAnsi="Arial" w:cs="Arial"/>
          <w:sz w:val="20"/>
          <w:szCs w:val="20"/>
        </w:rPr>
        <w:t>Município/UF, Ituiutaba-MG      31  de  Outubro de  de 2024.</w:t>
      </w:r>
    </w:p>
    <w:p w14:paraId="6C99CBE6">
      <w:pPr>
        <w:autoSpaceDE w:val="0"/>
        <w:autoSpaceDN w:val="0"/>
        <w:spacing w:line="360" w:lineRule="auto"/>
        <w:jc w:val="both"/>
        <w:rPr>
          <w:rFonts w:ascii="Arial" w:hAnsi="Arial" w:cs="Arial"/>
          <w:sz w:val="20"/>
          <w:szCs w:val="20"/>
        </w:rPr>
      </w:pPr>
    </w:p>
    <w:p w14:paraId="1053B668">
      <w:pPr>
        <w:autoSpaceDE w:val="0"/>
        <w:autoSpaceDN w:val="0"/>
        <w:spacing w:line="360" w:lineRule="auto"/>
        <w:jc w:val="both"/>
        <w:rPr>
          <w:rFonts w:ascii="Arial" w:hAnsi="Arial" w:cs="Arial"/>
          <w:sz w:val="20"/>
          <w:szCs w:val="20"/>
        </w:rPr>
      </w:pPr>
    </w:p>
    <w:p w14:paraId="31E7317D">
      <w:pPr>
        <w:autoSpaceDE w:val="0"/>
        <w:autoSpaceDN w:val="0"/>
        <w:spacing w:line="360" w:lineRule="auto"/>
        <w:jc w:val="both"/>
        <w:rPr>
          <w:rFonts w:ascii="Arial" w:hAnsi="Arial" w:cs="Arial"/>
          <w:sz w:val="20"/>
          <w:szCs w:val="20"/>
        </w:rPr>
      </w:pPr>
    </w:p>
    <w:p w14:paraId="4AAA38AF">
      <w:pPr>
        <w:spacing w:line="360" w:lineRule="auto"/>
        <w:rPr>
          <w:rFonts w:ascii="Arial" w:hAnsi="Arial" w:cs="Arial"/>
          <w:sz w:val="20"/>
          <w:szCs w:val="20"/>
        </w:rPr>
      </w:pPr>
      <w:r>
        <w:rPr>
          <w:rFonts w:ascii="Arial" w:hAnsi="Arial" w:cs="Arial"/>
          <w:sz w:val="20"/>
          <w:szCs w:val="20"/>
        </w:rPr>
        <w:t>(Assinatura do representante legal da empresa, nome e cargo)</w:t>
      </w:r>
    </w:p>
    <w:p w14:paraId="665D7B28">
      <w:pPr>
        <w:autoSpaceDE w:val="0"/>
        <w:autoSpaceDN w:val="0"/>
        <w:adjustRightInd w:val="0"/>
        <w:rPr>
          <w:rFonts w:ascii="LiberationSans" w:hAnsi="LiberationSans" w:cs="LiberationSans"/>
          <w:color w:val="000000"/>
          <w:sz w:val="20"/>
          <w:szCs w:val="20"/>
        </w:rPr>
      </w:pPr>
    </w:p>
    <w:p w14:paraId="4FB8462A">
      <w:pPr>
        <w:autoSpaceDE w:val="0"/>
        <w:autoSpaceDN w:val="0"/>
        <w:adjustRightInd w:val="0"/>
        <w:jc w:val="center"/>
        <w:rPr>
          <w:sz w:val="18"/>
          <w:szCs w:val="18"/>
        </w:rPr>
      </w:pPr>
    </w:p>
    <w:sectPr>
      <w:headerReference r:id="rId5" w:type="first"/>
      <w:headerReference r:id="rId4" w:type="default"/>
      <w:footerReference r:id="rId6" w:type="default"/>
      <w:pgSz w:w="11907" w:h="16839"/>
      <w:pgMar w:top="653" w:right="1800" w:bottom="142" w:left="1800" w:header="851" w:footer="720"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黑体">
    <w:altName w:val="SimSu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onsolas">
    <w:panose1 w:val="020B0609020204030204"/>
    <w:charset w:val="00"/>
    <w:family w:val="modern"/>
    <w:pitch w:val="default"/>
    <w:sig w:usb0="E00006FF" w:usb1="0000FCFF" w:usb2="00000001" w:usb3="00000000" w:csb0="6000019F" w:csb1="DFD70000"/>
  </w:font>
  <w:font w:name="Wingdings">
    <w:panose1 w:val="05000000000000000000"/>
    <w:charset w:val="02"/>
    <w:family w:val="auto"/>
    <w:pitch w:val="default"/>
    <w:sig w:usb0="00000000" w:usb1="00000000" w:usb2="00000000" w:usb3="00000000" w:csb0="80000000" w:csb1="00000000"/>
  </w:font>
  <w:font w:name="LiberationSans">
    <w:altName w:val="Segoe Print"/>
    <w:panose1 w:val="00000000000000000000"/>
    <w:charset w:val="00"/>
    <w:family w:val="auto"/>
    <w:pitch w:val="default"/>
    <w:sig w:usb0="00000000" w:usb1="00000000" w:usb2="00000000" w:usb3="00000000" w:csb0="00000001" w:csb1="00000000"/>
  </w:font>
  <w:font w:name="Algerian">
    <w:altName w:val="Gabriola"/>
    <w:panose1 w:val="04020705040A02060702"/>
    <w:charset w:val="00"/>
    <w:family w:val="decorative"/>
    <w:pitch w:val="default"/>
    <w:sig w:usb0="00000000" w:usb1="00000000" w:usb2="00000000" w:usb3="00000000" w:csb0="00000001" w:csb1="00000000"/>
  </w:font>
  <w:font w:name="Freestyle Script">
    <w:altName w:val="Mongolian Baiti"/>
    <w:panose1 w:val="030804020302050B0404"/>
    <w:charset w:val="00"/>
    <w:family w:val="script"/>
    <w:pitch w:val="default"/>
    <w:sig w:usb0="00000000" w:usb1="00000000" w:usb2="00000000" w:usb3="00000000" w:csb0="00000001" w:csb1="00000000"/>
  </w:font>
  <w:font w:name="Gabriola">
    <w:panose1 w:val="04040605051002020D02"/>
    <w:charset w:val="00"/>
    <w:family w:val="auto"/>
    <w:pitch w:val="default"/>
    <w:sig w:usb0="E00002EF" w:usb1="5000204B" w:usb2="00000000" w:usb3="00000000" w:csb0="2000009F" w:csb1="00000000"/>
  </w:font>
  <w:font w:name="Mongolian Baiti">
    <w:panose1 w:val="03000500000000000000"/>
    <w:charset w:val="00"/>
    <w:family w:val="auto"/>
    <w:pitch w:val="default"/>
    <w:sig w:usb0="80000023" w:usb1="00000000" w:usb2="0002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3"/>
      <w:tblW w:w="5003" w:type="pct"/>
      <w:tblDescription w:val="Tabela de rodapé"/>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21"/>
      <w:gridCol w:w="1979"/>
      <w:gridCol w:w="1643"/>
      <w:gridCol w:w="2685"/>
    </w:tblGrid>
    <w:tr w14:paraId="5974C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2" w:hRule="atLeast"/>
      </w:trPr>
      <w:tc>
        <w:tcPr>
          <w:tcW w:w="2592" w:type="dxa"/>
          <w:tcBorders>
            <w:right w:val="single" w:color="auto" w:sz="4" w:space="0"/>
          </w:tcBorders>
          <w:vAlign w:val="center"/>
        </w:tcPr>
        <w:p w14:paraId="4501EA83">
          <w:pPr>
            <w:pStyle w:val="72"/>
            <w:jc w:val="center"/>
          </w:pPr>
          <w:r>
            <w:rPr>
              <w:sz w:val="20"/>
            </w:rPr>
            <w:drawing>
              <wp:inline distT="0" distB="0" distL="0" distR="0">
                <wp:extent cx="1220470" cy="800735"/>
                <wp:effectExtent l="19050" t="0" r="17780" b="266065"/>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m 2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282706" cy="842023"/>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tc>
      <w:tc>
        <w:tcPr>
          <w:tcW w:w="2016" w:type="dxa"/>
          <w:tcBorders>
            <w:left w:val="single" w:color="auto" w:sz="4" w:space="0"/>
            <w:right w:val="single" w:color="auto" w:sz="4" w:space="0"/>
          </w:tcBorders>
        </w:tcPr>
        <w:sdt>
          <w:sdtPr>
            <w:alias w:val="Endereço:"/>
            <w:tag w:val="Endereço:"/>
            <w:id w:val="-520164500"/>
            <w:dataBinding w:prefixMappings="xmlns:ns0='http://schemas.openxmlformats.org/officeDocument/2006/extended-properties' " w:xpath="/ns0:Properties[1]/ns0:Company[1]" w:storeItemID="{6668398D-A668-4E3E-A5EB-62B293D839F1}"/>
            <w:text/>
          </w:sdtPr>
          <w:sdtContent>
            <w:p w14:paraId="247F0374">
              <w:pPr>
                <w:pStyle w:val="72"/>
              </w:pPr>
              <w:r>
                <w:t>Rua México , 815Independencia Cep:38304-198 CNPJ-40.192.457/0001-60</w:t>
              </w:r>
            </w:p>
          </w:sdtContent>
        </w:sdt>
      </w:tc>
      <w:tc>
        <w:tcPr>
          <w:tcW w:w="1125" w:type="dxa"/>
          <w:tcBorders>
            <w:left w:val="single" w:color="auto" w:sz="4" w:space="0"/>
          </w:tcBorders>
          <w:vAlign w:val="center"/>
        </w:tcPr>
        <w:p w14:paraId="410A2E94">
          <w:pPr>
            <w:pStyle w:val="158"/>
          </w:pPr>
          <w:sdt>
            <w:sdtPr>
              <w:alias w:val="Telefone:"/>
              <w:tag w:val="Telefone:"/>
              <w:id w:val="138239542"/>
              <w:temporary/>
              <w:showingPlcHdr/>
            </w:sdtPr>
            <w:sdtContent>
              <w:r>
                <w:rPr>
                  <w:lang w:bidi="pt-BR"/>
                </w:rPr>
                <w:t>Telefone</w:t>
              </w:r>
            </w:sdtContent>
          </w:sdt>
        </w:p>
        <w:p w14:paraId="2334E762">
          <w:pPr>
            <w:pStyle w:val="158"/>
          </w:pPr>
          <w:r>
            <w:t>email</w:t>
          </w:r>
        </w:p>
        <w:p w14:paraId="1BCCE1C8">
          <w:pPr>
            <w:pStyle w:val="158"/>
            <w:jc w:val="left"/>
          </w:pPr>
          <w:r>
            <w:t>instagram</w:t>
          </w:r>
        </w:p>
        <w:p w14:paraId="734CA255">
          <w:pPr>
            <w:pStyle w:val="158"/>
          </w:pPr>
        </w:p>
      </w:tc>
      <w:tc>
        <w:tcPr>
          <w:tcW w:w="2912" w:type="dxa"/>
          <w:vAlign w:val="center"/>
        </w:tcPr>
        <w:sdt>
          <w:sdtPr>
            <w:alias w:val="Seu telefone:"/>
            <w:id w:val="-1714961306"/>
            <w:dataBinding w:prefixMappings="xmlns:ns0='http://schemas.microsoft.com/office/2006/coverPageProps' " w:xpath="/ns0:CoverPageProperties[1]/ns0:CompanyPhone[1]" w:storeItemID="{55AF091B-3C7A-41E3-B477-F2FDAA23CFDA}"/>
            <w:text/>
          </w:sdtPr>
          <w:sdtContent>
            <w:p w14:paraId="23A70114">
              <w:pPr>
                <w:pStyle w:val="72"/>
              </w:pPr>
              <w:r>
                <w:t>34 .9 9660-8012</w:t>
              </w:r>
            </w:p>
          </w:sdtContent>
        </w:sdt>
        <w:sdt>
          <w:sdtPr>
            <w:alias w:val="Seu fax:"/>
            <w:tag w:val="Seu fax:"/>
            <w:id w:val="-421417200"/>
            <w:dataBinding w:prefixMappings="xmlns:ns0='http://schemas.microsoft.com/office/2006/coverPageProps' " w:xpath="/ns0:CoverPageProperties[1]/ns0:CompanyFax[1]" w:storeItemID="{55AF091B-3C7A-41E3-B477-F2FDAA23CFDA}"/>
            <w:text/>
          </w:sdtPr>
          <w:sdtContent>
            <w:p w14:paraId="7D24CF68">
              <w:pPr>
                <w:pStyle w:val="72"/>
              </w:pPr>
              <w:r>
                <w:t>Joaoneto081@gmail.com</w:t>
              </w:r>
            </w:p>
          </w:sdtContent>
        </w:sdt>
        <w:sdt>
          <w:sdtPr>
            <w:alias w:val="Seu email:"/>
            <w:tag w:val="Seu email:"/>
            <w:id w:val="1280835383"/>
            <w:dataBinding w:prefixMappings="xmlns:ns0='http://schemas.microsoft.com/office/2006/coverPageProps' " w:xpath="/ns0:CoverPageProperties[1]/ns0:CompanyEmail[1]" w:storeItemID="{55AF091B-3C7A-41E3-B477-F2FDAA23CFDA}"/>
            <w:text/>
          </w:sdtPr>
          <w:sdtContent>
            <w:p w14:paraId="6F1203C4">
              <w:pPr>
                <w:pStyle w:val="72"/>
              </w:pPr>
              <w:r>
                <w:t>@nerdsdalibras</w:t>
              </w:r>
            </w:p>
          </w:sdtContent>
        </w:sdt>
      </w:tc>
    </w:tr>
  </w:tbl>
  <w:p w14:paraId="6EEA6446">
    <w:pPr>
      <w:pStyle w:val="72"/>
      <w:rPr>
        <w:position w:val="-12"/>
      </w:rPr>
    </w:pPr>
    <w:r>
      <w:rPr>
        <w:position w:val="-12"/>
        <w:lang w:bidi="pt-BR"/>
      </w:rPr>
      <w:fldChar w:fldCharType="begin"/>
    </w:r>
    <w:r>
      <w:rPr>
        <w:position w:val="-12"/>
        <w:lang w:bidi="pt-BR"/>
      </w:rPr>
      <w:instrText xml:space="preserve"> PAGE   \* MERGEFORMAT </w:instrText>
    </w:r>
    <w:r>
      <w:rPr>
        <w:position w:val="-12"/>
        <w:lang w:bidi="pt-BR"/>
      </w:rPr>
      <w:fldChar w:fldCharType="separate"/>
    </w:r>
    <w:r>
      <w:rPr>
        <w:position w:val="-12"/>
        <w:lang w:bidi="pt-BR"/>
      </w:rPr>
      <w:t>2</w:t>
    </w:r>
    <w:r>
      <w:rPr>
        <w:position w:val="-12"/>
        <w:lang w:bidi="pt-B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51EAE">
    <w:pPr>
      <w:pStyle w:val="66"/>
    </w:pPr>
  </w:p>
  <w:p w14:paraId="1E3F83DB">
    <w:pPr>
      <w:pStyle w:val="66"/>
    </w:pPr>
  </w:p>
  <w:p w14:paraId="0C493E67">
    <w:pPr>
      <w:pStyle w:val="66"/>
    </w:pPr>
  </w:p>
  <w:p w14:paraId="1DE058CF">
    <w:pPr>
      <w:pStyle w:val="66"/>
    </w:pPr>
    <w:r>
      <mc:AlternateContent>
        <mc:Choice Requires="wpg">
          <w:drawing>
            <wp:anchor distT="0" distB="0" distL="114300" distR="114300" simplePos="0" relativeHeight="251659264" behindDoc="1" locked="1" layoutInCell="1" allowOverlap="0">
              <wp:simplePos x="0" y="0"/>
              <wp:positionH relativeFrom="page">
                <wp:align>center</wp:align>
              </wp:positionH>
              <mc:AlternateContent>
                <mc:Choice Requires="wp14">
                  <wp:positionV relativeFrom="page">
                    <wp14:pctPosVOffset>5000</wp14:pctPosVOffset>
                  </wp:positionV>
                </mc:Choice>
                <mc:Fallback>
                  <wp:positionV relativeFrom="page">
                    <wp:posOffset>534035</wp:posOffset>
                  </wp:positionV>
                </mc:Fallback>
              </mc:AlternateContent>
              <wp:extent cx="5956935" cy="9050020"/>
              <wp:effectExtent l="0" t="0" r="27305" b="11430"/>
              <wp:wrapNone/>
              <wp:docPr id="5" name="Grupo 5" descr="Plano de fundo da página retangular com preenchimento gradiente na parte superior e inferior"/>
              <wp:cNvGraphicFramePr/>
              <a:graphic xmlns:a="http://schemas.openxmlformats.org/drawingml/2006/main">
                <a:graphicData uri="http://schemas.microsoft.com/office/word/2010/wordprocessingGroup">
                  <wpg:wgp>
                    <wpg:cNvGrpSpPr/>
                    <wpg:grpSpPr>
                      <a:xfrm>
                        <a:off x="0" y="0"/>
                        <a:ext cx="5957524" cy="9050378"/>
                        <a:chOff x="4364" y="0"/>
                        <a:chExt cx="5958488" cy="9052711"/>
                      </a:xfrm>
                    </wpg:grpSpPr>
                    <wpg:grpSp>
                      <wpg:cNvPr id="6" name="Grupo 6"/>
                      <wpg:cNvGrpSpPr/>
                      <wpg:grpSpPr>
                        <a:xfrm>
                          <a:off x="9727" y="0"/>
                          <a:ext cx="5953125" cy="1233898"/>
                          <a:chOff x="0" y="0"/>
                          <a:chExt cx="5953125" cy="1233898"/>
                        </a:xfrm>
                      </wpg:grpSpPr>
                      <wps:wsp>
                        <wps:cNvPr id="8" name="Retângulo 4" descr="Forma gradiente"/>
                        <wps:cNvSpPr>
                          <a:spLocks noChangeArrowheads="1"/>
                        </wps:cNvSpPr>
                        <wps:spPr bwMode="auto">
                          <a:xfrm>
                            <a:off x="0" y="10912"/>
                            <a:ext cx="5953050" cy="1222986"/>
                          </a:xfrm>
                          <a:prstGeom prst="rect">
                            <a:avLst/>
                          </a:prstGeom>
                          <a:gradFill rotWithShape="1">
                            <a:gsLst>
                              <a:gs pos="0">
                                <a:schemeClr val="accent4">
                                  <a:lumMod val="20000"/>
                                  <a:lumOff val="80000"/>
                                </a:schemeClr>
                              </a:gs>
                              <a:gs pos="100000">
                                <a:srgbClr val="FFFFFF"/>
                              </a:gs>
                            </a:gsLst>
                            <a:lin ang="5400000" scaled="1"/>
                          </a:gradFill>
                          <a:ln>
                            <a:noFill/>
                          </a:ln>
                        </wps:spPr>
                        <wps:txbx>
                          <w:txbxContent>
                            <w:p w14:paraId="5EE026CF">
                              <w:pPr>
                                <w:pStyle w:val="43"/>
                                <w:tabs>
                                  <w:tab w:val="left" w:pos="3630"/>
                                </w:tabs>
                                <w:jc w:val="left"/>
                                <w:rPr>
                                  <w:rFonts w:ascii="Algerian" w:hAnsi="Algerian"/>
                                </w:rPr>
                              </w:pPr>
                              <w:r>
                                <w:rPr>
                                  <w:rFonts w:ascii="Algerian" w:hAnsi="Algerian"/>
                                </w:rPr>
                                <w:t xml:space="preserve">Nerds da Libras </w:t>
                              </w:r>
                            </w:p>
                            <w:p w14:paraId="49413487">
                              <w:pPr>
                                <w:pStyle w:val="43"/>
                                <w:tabs>
                                  <w:tab w:val="left" w:pos="3630"/>
                                </w:tabs>
                                <w:jc w:val="left"/>
                                <w:rPr>
                                  <w:rFonts w:ascii="Freestyle Script" w:hAnsi="Freestyle Script"/>
                                  <w:sz w:val="36"/>
                                  <w:szCs w:val="36"/>
                                </w:rPr>
                              </w:pPr>
                              <w:r>
                                <w:rPr>
                                  <w:rFonts w:ascii="Freestyle Script" w:hAnsi="Freestyle Script"/>
                                  <w:sz w:val="36"/>
                                  <w:szCs w:val="36"/>
                                </w:rPr>
                                <w:t>(INTERPRETAÇÕES, Consultorias, CURSOS)</w:t>
                              </w:r>
                            </w:p>
                            <w:p w14:paraId="63C015DB">
                              <w:pPr>
                                <w:jc w:val="center"/>
                              </w:pPr>
                            </w:p>
                          </w:txbxContent>
                        </wps:txbx>
                        <wps:bodyPr rot="0" vert="horz" wrap="square" lIns="91440" tIns="45720" rIns="91440" bIns="45720" anchor="t" anchorCtr="0" upright="1">
                          <a:noAutofit/>
                        </wps:bodyPr>
                      </wps:wsp>
                      <wps:wsp>
                        <wps:cNvPr id="11" name="Conector Reto 11" descr="Linha"/>
                        <wps:cNvCnPr>
                          <a:cxnSpLocks noChangeShapeType="1"/>
                        </wps:cNvCnPr>
                        <wps:spPr bwMode="auto">
                          <a:xfrm>
                            <a:off x="0" y="0"/>
                            <a:ext cx="5953125" cy="0"/>
                          </a:xfrm>
                          <a:prstGeom prst="line">
                            <a:avLst/>
                          </a:prstGeom>
                          <a:noFill/>
                          <a:ln w="19050">
                            <a:solidFill>
                              <a:schemeClr val="accent4">
                                <a:lumMod val="75000"/>
                                <a:lumOff val="0"/>
                              </a:schemeClr>
                            </a:solidFill>
                            <a:round/>
                          </a:ln>
                        </wps:spPr>
                        <wps:bodyPr/>
                      </wps:wsp>
                    </wpg:grpSp>
                    <wpg:grpSp>
                      <wpg:cNvPr id="12" name="Grupo 12"/>
                      <wpg:cNvGrpSpPr/>
                      <wpg:grpSpPr>
                        <a:xfrm>
                          <a:off x="4364" y="7811310"/>
                          <a:ext cx="5957524" cy="1241401"/>
                          <a:chOff x="4362" y="0"/>
                          <a:chExt cx="5953450" cy="1240831"/>
                        </a:xfrm>
                      </wpg:grpSpPr>
                      <wps:wsp>
                        <wps:cNvPr id="13" name="Conector Reto 13" descr="Linha"/>
                        <wps:cNvCnPr>
                          <a:cxnSpLocks noChangeShapeType="1"/>
                        </wps:cNvCnPr>
                        <wps:spPr bwMode="auto">
                          <a:xfrm>
                            <a:off x="4362" y="1240831"/>
                            <a:ext cx="5952490" cy="0"/>
                          </a:xfrm>
                          <a:prstGeom prst="line">
                            <a:avLst/>
                          </a:prstGeom>
                          <a:noFill/>
                          <a:ln w="38100">
                            <a:solidFill>
                              <a:schemeClr val="accent4">
                                <a:lumMod val="75000"/>
                                <a:lumOff val="0"/>
                              </a:schemeClr>
                            </a:solidFill>
                            <a:round/>
                          </a:ln>
                        </wps:spPr>
                        <wps:bodyPr/>
                      </wps:wsp>
                      <wps:wsp>
                        <wps:cNvPr id="14" name="Retângulo 6" descr="Forma gradiente"/>
                        <wps:cNvSpPr>
                          <a:spLocks noChangeArrowheads="1"/>
                        </wps:cNvSpPr>
                        <wps:spPr bwMode="auto">
                          <a:xfrm>
                            <a:off x="4762" y="0"/>
                            <a:ext cx="5953050" cy="1222986"/>
                          </a:xfrm>
                          <a:prstGeom prst="rect">
                            <a:avLst/>
                          </a:prstGeom>
                          <a:gradFill rotWithShape="1">
                            <a:gsLst>
                              <a:gs pos="0">
                                <a:srgbClr val="FFFFFF"/>
                              </a:gs>
                              <a:gs pos="100000">
                                <a:schemeClr val="accent4">
                                  <a:lumMod val="20000"/>
                                  <a:lumOff val="80000"/>
                                </a:schemeClr>
                              </a:gs>
                            </a:gsLst>
                            <a:lin ang="5400000" scaled="1"/>
                          </a:gradFill>
                          <a:ln>
                            <a:noFill/>
                          </a:ln>
                        </wps:spPr>
                        <wps:txbx>
                          <w:txbxContent>
                            <w:p w14:paraId="6AD4BFB1"/>
                          </w:txbxContent>
                        </wps:txbx>
                        <wps:bodyPr rot="0" vert="horz" wrap="square" lIns="91440" tIns="45720" rIns="91440" bIns="45720" anchor="t" anchorCtr="0" upright="1">
                          <a:noAutofit/>
                        </wps:bodyPr>
                      </wps:wsp>
                    </wpg:grpSp>
                  </wpg:wgp>
                </a:graphicData>
              </a:graphic>
              <wp14:sizeRelH relativeFrom="page">
                <wp14:pctWidth>78000</wp14:pctWidth>
              </wp14:sizeRelH>
              <wp14:sizeRelV relativeFrom="page">
                <wp14:pctHeight>92000</wp14:pctHeight>
              </wp14:sizeRelV>
            </wp:anchor>
          </w:drawing>
        </mc:Choice>
        <mc:Fallback>
          <w:pict>
            <v:group id="_x0000_s1026" o:spid="_x0000_s1026" o:spt="203" alt="Plano de fundo da página retangular com preenchimento gradiente na parte superior e inferior" style="position:absolute;left:0pt;margin-left:65.5pt;margin-top:42.05pt;height:712.6pt;width:469.05pt;mso-position-horizontal-relative:page;mso-position-vertical-relative:page;z-index:-251657216;mso-width-relative:page;mso-height-relative:page;mso-width-percent:780;mso-height-percent:920;" coordorigin="4364,0" coordsize="5958488,9052711" o:allowoverlap="f" o:gfxdata="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">
              <o:lock v:ext="edit" aspectratio="f"/>
              <v:group id="_x0000_s1026" o:spid="_x0000_s1026" o:spt="203" style="position:absolute;left:9727;top:0;height:1233898;width:5953125;" coordsize="5953125,1233898"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rect id="Retângulo 4" o:spid="_x0000_s1026" o:spt="1" alt="Forma gradiente" style="position:absolute;left:0;top:10912;height:1222986;width:5953050;" fillcolor="#E3E7DE [663]" filled="t" stroked="f" coordsize="21600,21600" o:gfxdata="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QIx17UAAADaAAAADwAA&#10;AAAAAAABACAAAAAiAAAAZHJzL2Rvd25yZXYueG1sUEsBAhQAFAAAAAgAh07iQDMvBZ47AAAAOQAA&#10;ABAAAAAAAAAAAQAgAAAABAEAAGRycy9zaGFwZXhtbC54bWxQSwUGAAAAAAYABgBbAQAArgMAAAAA&#10;">
                  <v:fill type="gradient" on="t" color2="#FFFFFF" focus="100%" focussize="0,0" rotate="t"/>
                  <v:stroke on="f"/>
                  <v:imagedata o:title=""/>
                  <o:lock v:ext="edit" aspectratio="f"/>
                  <v:textbox>
                    <w:txbxContent>
                      <w:p w14:paraId="5EE026CF">
                        <w:pPr>
                          <w:pStyle w:val="43"/>
                          <w:tabs>
                            <w:tab w:val="left" w:pos="3630"/>
                          </w:tabs>
                          <w:jc w:val="left"/>
                          <w:rPr>
                            <w:rFonts w:ascii="Algerian" w:hAnsi="Algerian"/>
                          </w:rPr>
                        </w:pPr>
                        <w:r>
                          <w:rPr>
                            <w:rFonts w:ascii="Algerian" w:hAnsi="Algerian"/>
                          </w:rPr>
                          <w:t xml:space="preserve">Nerds da Libras </w:t>
                        </w:r>
                      </w:p>
                      <w:p w14:paraId="49413487">
                        <w:pPr>
                          <w:pStyle w:val="43"/>
                          <w:tabs>
                            <w:tab w:val="left" w:pos="3630"/>
                          </w:tabs>
                          <w:jc w:val="left"/>
                          <w:rPr>
                            <w:rFonts w:ascii="Freestyle Script" w:hAnsi="Freestyle Script"/>
                            <w:sz w:val="36"/>
                            <w:szCs w:val="36"/>
                          </w:rPr>
                        </w:pPr>
                        <w:r>
                          <w:rPr>
                            <w:rFonts w:ascii="Freestyle Script" w:hAnsi="Freestyle Script"/>
                            <w:sz w:val="36"/>
                            <w:szCs w:val="36"/>
                          </w:rPr>
                          <w:t>(INTERPRETAÇÕES, Consultorias, CURSOS)</w:t>
                        </w:r>
                      </w:p>
                      <w:p w14:paraId="63C015DB">
                        <w:pPr>
                          <w:jc w:val="center"/>
                        </w:pPr>
                      </w:p>
                    </w:txbxContent>
                  </v:textbox>
                </v:rect>
                <v:line id="_x0000_s1026" o:spid="_x0000_s1026" o:spt="20" alt="Linha" style="position:absolute;left:0;top:0;height:0;width:5953125;" filled="f" stroked="t" coordsize="21600,21600" o:gfxdata="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qa6QbugAAANsA&#10;AAAPAAAAAAAAAAEAIAAAACIAAABkcnMvZG93bnJldi54bWxQSwECFAAUAAAACACHTuJAMy8FnjsA&#10;AAA5AAAAEAAAAAAAAAABACAAAAAJAQAAZHJzL3NoYXBleG1sLnhtbFBLBQYAAAAABgAGAFsBAACz&#10;AwAAAAA=&#10;">
                  <v:fill on="f" focussize="0,0"/>
                  <v:stroke weight="1.5pt" color="#576448 [3207]" joinstyle="round"/>
                  <v:imagedata o:title=""/>
                  <o:lock v:ext="edit" aspectratio="f"/>
                </v:line>
              </v:group>
              <v:group id="_x0000_s1026" o:spid="_x0000_s1026" o:spt="203" style="position:absolute;left:4364;top:7811310;height:1241401;width:5957524;" coordorigin="4362,0" coordsize="5953450,1240831"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o:lock v:ext="edit" aspectratio="f"/>
                <v:line id="_x0000_s1026" o:spid="_x0000_s1026" o:spt="20" alt="Linha" style="position:absolute;left:4362;top:1240831;height:0;width:5952490;" filled="f" stroked="t" coordsize="21600,21600" o:gfxdata="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2JVbugAAANsA&#10;AAAPAAAAAAAAAAEAIAAAACIAAABkcnMvZG93bnJldi54bWxQSwECFAAUAAAACACHTuJAMy8FnjsA&#10;AAA5AAAAEAAAAAAAAAABACAAAAAJAQAAZHJzL3NoYXBleG1sLnhtbFBLBQYAAAAABgAGAFsBAACz&#10;AwAAAAA=&#10;">
                  <v:fill on="f" focussize="0,0"/>
                  <v:stroke weight="3pt" color="#576448 [3207]" joinstyle="round"/>
                  <v:imagedata o:title=""/>
                  <o:lock v:ext="edit" aspectratio="f"/>
                </v:line>
                <v:rect id="Retângulo 6" o:spid="_x0000_s1026" o:spt="1" alt="Forma gradiente" style="position:absolute;left:4762;top:0;height:1222986;width:5953050;" fillcolor="#FFFFFF" filled="t" stroked="f" coordsize="21600,21600" o:gfxdata="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xsbNugAAANsA&#10;AAAPAAAAAAAAAAEAIAAAACIAAABkcnMvZG93bnJldi54bWxQSwECFAAUAAAACACHTuJAMy8FnjsA&#10;AAA5AAAAEAAAAAAAAAABACAAAAAJAQAAZHJzL3NoYXBleG1sLnhtbFBLBQYAAAAABgAGAFsBAACz&#10;AwAAAAA=&#10;">
                  <v:fill type="gradient" on="t" color2="#E3E7DE [663]" focus="100%" focussize="0,0" rotate="t"/>
                  <v:stroke on="f"/>
                  <v:imagedata o:title=""/>
                  <o:lock v:ext="edit" aspectratio="f"/>
                  <v:textbox>
                    <w:txbxContent>
                      <w:p w14:paraId="6AD4BFB1"/>
                    </w:txbxContent>
                  </v:textbox>
                </v:rect>
              </v:group>
              <w10:anchorlock/>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9A5DB">
    <w:pPr>
      <w:pStyle w:val="66"/>
    </w:pPr>
  </w:p>
  <w:tbl>
    <w:tblPr>
      <w:tblStyle w:val="123"/>
      <w:tblW w:w="5445" w:type="pct"/>
      <w:tblDescription w:val="Tabela de rodapé"/>
      <w:tblInd w:w="-31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96"/>
      <w:gridCol w:w="2759"/>
      <w:gridCol w:w="1643"/>
      <w:gridCol w:w="2684"/>
    </w:tblGrid>
    <w:tr w14:paraId="466D3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2" w:hRule="atLeast"/>
      </w:trPr>
      <w:tc>
        <w:tcPr>
          <w:tcW w:w="2196" w:type="dxa"/>
          <w:tcBorders>
            <w:right w:val="single" w:color="auto" w:sz="4" w:space="0"/>
          </w:tcBorders>
          <w:vAlign w:val="center"/>
        </w:tcPr>
        <w:p w14:paraId="7A8FDD00">
          <w:pPr>
            <w:pStyle w:val="72"/>
            <w:jc w:val="center"/>
          </w:pPr>
          <w:r>
            <w:rPr>
              <w:sz w:val="20"/>
            </w:rPr>
            <w:drawing>
              <wp:inline distT="0" distB="0" distL="0" distR="0">
                <wp:extent cx="1220470" cy="800735"/>
                <wp:effectExtent l="19050" t="0" r="17780" b="266065"/>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m 2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282706" cy="842023"/>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tc>
      <w:tc>
        <w:tcPr>
          <w:tcW w:w="3084" w:type="dxa"/>
          <w:tcBorders>
            <w:left w:val="single" w:color="auto" w:sz="4" w:space="0"/>
            <w:right w:val="single" w:color="auto" w:sz="4" w:space="0"/>
          </w:tcBorders>
        </w:tcPr>
        <w:p w14:paraId="6A62B3E9">
          <w:pPr>
            <w:pStyle w:val="72"/>
          </w:pPr>
          <w:r>
            <w:t xml:space="preserve">Ituiutaba-MG </w:t>
          </w:r>
        </w:p>
        <w:p w14:paraId="4FD555E7">
          <w:pPr>
            <w:pStyle w:val="72"/>
          </w:pPr>
          <w:r>
            <w:t>Rua México , 815</w:t>
          </w:r>
        </w:p>
        <w:p w14:paraId="4495DA38">
          <w:pPr>
            <w:pStyle w:val="72"/>
          </w:pPr>
          <w:r>
            <w:t xml:space="preserve">Bairro: Independencia </w:t>
          </w:r>
        </w:p>
        <w:p w14:paraId="5EA9B661">
          <w:pPr>
            <w:pStyle w:val="72"/>
          </w:pPr>
          <w:r>
            <w:t>Cep:38304-198</w:t>
          </w:r>
        </w:p>
        <w:p w14:paraId="33CD0001">
          <w:pPr>
            <w:pStyle w:val="72"/>
          </w:pPr>
          <w:r>
            <w:t xml:space="preserve"> </w:t>
          </w:r>
          <w:r>
            <w:rPr>
              <w:b/>
            </w:rPr>
            <w:t>CNPJ-</w:t>
          </w:r>
          <w:r>
            <w:t>40.192.457/0001-60</w:t>
          </w:r>
        </w:p>
        <w:p w14:paraId="39A53022">
          <w:pPr>
            <w:pStyle w:val="72"/>
          </w:pPr>
        </w:p>
      </w:tc>
      <w:tc>
        <w:tcPr>
          <w:tcW w:w="1077" w:type="dxa"/>
          <w:tcBorders>
            <w:left w:val="single" w:color="auto" w:sz="4" w:space="0"/>
          </w:tcBorders>
          <w:vAlign w:val="center"/>
        </w:tcPr>
        <w:p w14:paraId="7F8F2788">
          <w:pPr>
            <w:pStyle w:val="158"/>
          </w:pPr>
          <w:r>
            <w:t>contato:</w:t>
          </w:r>
        </w:p>
        <w:sdt>
          <w:sdtPr>
            <w:alias w:val="Email:"/>
            <w:tag w:val="Email:"/>
            <w:id w:val="-1668164380"/>
            <w:placeholder>
              <w:docPart w:val="8E85C2FD96284F7A81337EF319FA437A"/>
            </w:placeholder>
            <w:temporary/>
            <w:showingPlcHdr/>
          </w:sdtPr>
          <w:sdtContent>
            <w:p w14:paraId="6E284C9A">
              <w:pPr>
                <w:pStyle w:val="158"/>
              </w:pPr>
              <w:r>
                <w:rPr>
                  <w:lang w:bidi="pt-BR"/>
                </w:rPr>
                <w:t>EMAIL</w:t>
              </w:r>
            </w:p>
          </w:sdtContent>
        </w:sdt>
        <w:p w14:paraId="58F13C7D">
          <w:pPr>
            <w:pStyle w:val="158"/>
          </w:pPr>
          <w:r>
            <w:t>Instagram</w:t>
          </w:r>
        </w:p>
      </w:tc>
      <w:tc>
        <w:tcPr>
          <w:tcW w:w="2689" w:type="dxa"/>
          <w:vAlign w:val="center"/>
        </w:tcPr>
        <w:sdt>
          <w:sdtPr>
            <w:alias w:val="Insira o telefone:"/>
            <w:id w:val="-1505815003"/>
            <w:dataBinding w:prefixMappings="xmlns:ns0='http://schemas.microsoft.com/office/2006/coverPageProps' " w:xpath="/ns0:CoverPageProperties[1]/ns0:CompanyPhone[1]" w:storeItemID="{55AF091B-3C7A-41E3-B477-F2FDAA23CFDA}"/>
            <w:text/>
          </w:sdtPr>
          <w:sdtContent>
            <w:p w14:paraId="073BA7C6">
              <w:pPr>
                <w:pStyle w:val="72"/>
              </w:pPr>
              <w:r>
                <w:t>34 .9 9660-8012</w:t>
              </w:r>
            </w:p>
          </w:sdtContent>
        </w:sdt>
        <w:sdt>
          <w:sdtPr>
            <w:alias w:val="Insira o fax:"/>
            <w:tag w:val="Insira o fax:"/>
            <w:id w:val="-1006522814"/>
            <w:dataBinding w:prefixMappings="xmlns:ns0='http://schemas.microsoft.com/office/2006/coverPageProps' " w:xpath="/ns0:CoverPageProperties[1]/ns0:CompanyFax[1]" w:storeItemID="{55AF091B-3C7A-41E3-B477-F2FDAA23CFDA}"/>
            <w:text/>
          </w:sdtPr>
          <w:sdtContent>
            <w:p w14:paraId="0FED7389">
              <w:pPr>
                <w:pStyle w:val="72"/>
              </w:pPr>
              <w:r>
                <w:t>Joaoneto081@gmail.com</w:t>
              </w:r>
            </w:p>
          </w:sdtContent>
        </w:sdt>
        <w:sdt>
          <w:sdtPr>
            <w:alias w:val="Insira o site:"/>
            <w:id w:val="2018342101"/>
            <w:dataBinding w:prefixMappings="xmlns:ns0='http://purl.org/dc/elements/1.1/' xmlns:ns1='http://schemas.openxmlformats.org/package/2006/metadata/core-properties' " w:xpath="/ns1:coreProperties[1]/ns0:title[1]" w:storeItemID="{6C3C8BC8-F283-45AE-878A-BAB7291924A1}"/>
            <w:text/>
          </w:sdtPr>
          <w:sdtContent>
            <w:p w14:paraId="7353D406">
              <w:pPr>
                <w:pStyle w:val="72"/>
              </w:pPr>
              <w:r>
                <w:t>@nerdsdalibras</w:t>
              </w:r>
            </w:p>
          </w:sdtContent>
        </w:sdt>
      </w:tc>
    </w:tr>
  </w:tbl>
  <w:p w14:paraId="031EA294">
    <w:pPr>
      <w:pStyle w:val="66"/>
    </w:pPr>
  </w:p>
  <w:p w14:paraId="6475EE0D">
    <w:pPr>
      <w:pStyle w:val="6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7"/>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10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88"/>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62"/>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5"/>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89"/>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7"/>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50"/>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102"/>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97"/>
      <w:lvlText w:val=""/>
      <w:lvlJc w:val="left"/>
      <w:pPr>
        <w:tabs>
          <w:tab w:val="left" w:pos="360"/>
        </w:tabs>
        <w:ind w:left="360" w:hanging="360"/>
      </w:pPr>
      <w:rPr>
        <w:rFonts w:hint="default" w:ascii="Symbol" w:hAnsi="Symbol"/>
      </w:rPr>
    </w:lvl>
  </w:abstractNum>
  <w:abstractNum w:abstractNumId="10">
    <w:nsid w:val="052937E9"/>
    <w:multiLevelType w:val="multilevel"/>
    <w:tmpl w:val="052937E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4"/>
  </w:num>
  <w:num w:numId="2">
    <w:abstractNumId w:val="6"/>
  </w:num>
  <w:num w:numId="3">
    <w:abstractNumId w:val="7"/>
  </w:num>
  <w:num w:numId="4">
    <w:abstractNumId w:val="3"/>
  </w:num>
  <w:num w:numId="5">
    <w:abstractNumId w:val="0"/>
  </w:num>
  <w:num w:numId="6">
    <w:abstractNumId w:val="2"/>
  </w:num>
  <w:num w:numId="7">
    <w:abstractNumId w:val="5"/>
  </w:num>
  <w:num w:numId="8">
    <w:abstractNumId w:val="9"/>
  </w:num>
  <w:num w:numId="9">
    <w:abstractNumId w:val="8"/>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attachedTemplate r:id="rId1"/>
  <w:documentProtection w:enforcement="0"/>
  <w:defaultTabStop w:val="720"/>
  <w:hyphenationZone w:val="425"/>
  <w:noPunctuationKerning w:val="1"/>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A5A"/>
    <w:rsid w:val="000324FA"/>
    <w:rsid w:val="0005716B"/>
    <w:rsid w:val="000716E7"/>
    <w:rsid w:val="0007587A"/>
    <w:rsid w:val="0009115F"/>
    <w:rsid w:val="0009549C"/>
    <w:rsid w:val="000A051F"/>
    <w:rsid w:val="000C1AA6"/>
    <w:rsid w:val="000C374B"/>
    <w:rsid w:val="000C3AC4"/>
    <w:rsid w:val="00155E8E"/>
    <w:rsid w:val="00164CA3"/>
    <w:rsid w:val="00170A12"/>
    <w:rsid w:val="001B38D1"/>
    <w:rsid w:val="00211D5D"/>
    <w:rsid w:val="00240A48"/>
    <w:rsid w:val="002C5DE1"/>
    <w:rsid w:val="002D4B41"/>
    <w:rsid w:val="002D7485"/>
    <w:rsid w:val="002F2AAF"/>
    <w:rsid w:val="002F7771"/>
    <w:rsid w:val="00302174"/>
    <w:rsid w:val="00302C99"/>
    <w:rsid w:val="00324311"/>
    <w:rsid w:val="00343D22"/>
    <w:rsid w:val="003645A0"/>
    <w:rsid w:val="00387493"/>
    <w:rsid w:val="003B2C00"/>
    <w:rsid w:val="003B504D"/>
    <w:rsid w:val="00420E4B"/>
    <w:rsid w:val="0042794E"/>
    <w:rsid w:val="00461907"/>
    <w:rsid w:val="00461C19"/>
    <w:rsid w:val="00465E2F"/>
    <w:rsid w:val="00470BC9"/>
    <w:rsid w:val="004710C3"/>
    <w:rsid w:val="00483139"/>
    <w:rsid w:val="004A4F28"/>
    <w:rsid w:val="004B726E"/>
    <w:rsid w:val="004C0F35"/>
    <w:rsid w:val="004D62A0"/>
    <w:rsid w:val="004D7D1A"/>
    <w:rsid w:val="004F6309"/>
    <w:rsid w:val="00504499"/>
    <w:rsid w:val="0052393A"/>
    <w:rsid w:val="0053482D"/>
    <w:rsid w:val="00563F79"/>
    <w:rsid w:val="005826FE"/>
    <w:rsid w:val="005A1ED6"/>
    <w:rsid w:val="005C0792"/>
    <w:rsid w:val="005C269F"/>
    <w:rsid w:val="005E5081"/>
    <w:rsid w:val="00612A12"/>
    <w:rsid w:val="00646F3C"/>
    <w:rsid w:val="00646F4B"/>
    <w:rsid w:val="00654338"/>
    <w:rsid w:val="00657F82"/>
    <w:rsid w:val="006655AF"/>
    <w:rsid w:val="00666C0F"/>
    <w:rsid w:val="006A404A"/>
    <w:rsid w:val="006C4C3E"/>
    <w:rsid w:val="006E28AA"/>
    <w:rsid w:val="007232EA"/>
    <w:rsid w:val="0073367F"/>
    <w:rsid w:val="007362C8"/>
    <w:rsid w:val="007417A9"/>
    <w:rsid w:val="00767D9C"/>
    <w:rsid w:val="00772E89"/>
    <w:rsid w:val="007A189A"/>
    <w:rsid w:val="007B1B45"/>
    <w:rsid w:val="007E7712"/>
    <w:rsid w:val="0083660C"/>
    <w:rsid w:val="00892612"/>
    <w:rsid w:val="008C4841"/>
    <w:rsid w:val="008E2894"/>
    <w:rsid w:val="00932085"/>
    <w:rsid w:val="00963587"/>
    <w:rsid w:val="00974CF5"/>
    <w:rsid w:val="00982B79"/>
    <w:rsid w:val="009A7DF9"/>
    <w:rsid w:val="009B336D"/>
    <w:rsid w:val="009F269E"/>
    <w:rsid w:val="00A21B4E"/>
    <w:rsid w:val="00A27A70"/>
    <w:rsid w:val="00A416F1"/>
    <w:rsid w:val="00A4301D"/>
    <w:rsid w:val="00A80190"/>
    <w:rsid w:val="00A95AE6"/>
    <w:rsid w:val="00AA6467"/>
    <w:rsid w:val="00AC139C"/>
    <w:rsid w:val="00AE7303"/>
    <w:rsid w:val="00B02A5A"/>
    <w:rsid w:val="00B07003"/>
    <w:rsid w:val="00B47AD4"/>
    <w:rsid w:val="00B5083E"/>
    <w:rsid w:val="00B51127"/>
    <w:rsid w:val="00B6095A"/>
    <w:rsid w:val="00B67AC1"/>
    <w:rsid w:val="00B754A5"/>
    <w:rsid w:val="00BB3653"/>
    <w:rsid w:val="00BC55A5"/>
    <w:rsid w:val="00C10EBE"/>
    <w:rsid w:val="00C125F2"/>
    <w:rsid w:val="00C247DB"/>
    <w:rsid w:val="00C41953"/>
    <w:rsid w:val="00C70FC5"/>
    <w:rsid w:val="00C71A10"/>
    <w:rsid w:val="00CB5392"/>
    <w:rsid w:val="00CC3E65"/>
    <w:rsid w:val="00CC6662"/>
    <w:rsid w:val="00CF4FCF"/>
    <w:rsid w:val="00D06C06"/>
    <w:rsid w:val="00D21A35"/>
    <w:rsid w:val="00D257A7"/>
    <w:rsid w:val="00D346BE"/>
    <w:rsid w:val="00D348AE"/>
    <w:rsid w:val="00D551DD"/>
    <w:rsid w:val="00D64AF7"/>
    <w:rsid w:val="00D75DC4"/>
    <w:rsid w:val="00DC672C"/>
    <w:rsid w:val="00DE02E9"/>
    <w:rsid w:val="00DF7971"/>
    <w:rsid w:val="00E1512D"/>
    <w:rsid w:val="00E275A7"/>
    <w:rsid w:val="00E513D5"/>
    <w:rsid w:val="00E65C1E"/>
    <w:rsid w:val="00E84E45"/>
    <w:rsid w:val="00E96610"/>
    <w:rsid w:val="00F13C81"/>
    <w:rsid w:val="00F15D99"/>
    <w:rsid w:val="00F16219"/>
    <w:rsid w:val="00F233CE"/>
    <w:rsid w:val="00F82058"/>
    <w:rsid w:val="00FB2572"/>
    <w:rsid w:val="00FC3C1F"/>
    <w:rsid w:val="00FC6546"/>
    <w:rsid w:val="00FF78BD"/>
    <w:rsid w:val="30812A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8" w:semiHidden="0" w:name="heading 1"/>
    <w:lsdException w:qFormat="1" w:uiPriority="8" w:name="heading 2"/>
    <w:lsdException w:qFormat="1" w:uiPriority="8" w:name="heading 3"/>
    <w:lsdException w:qFormat="1" w:unhideWhenUsed="0" w:uiPriority="8" w:name="heading 4"/>
    <w:lsdException w:qFormat="1" w:uiPriority="8" w:name="heading 5"/>
    <w:lsdException w:qFormat="1" w:uiPriority="8" w:name="heading 6"/>
    <w:lsdException w:qFormat="1" w:uiPriority="8" w:name="heading 7"/>
    <w:lsdException w:qFormat="1" w:uiPriority="8" w:name="heading 8"/>
    <w:lsdException w:qFormat="1" w:uiPriority="8"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 w:semiHidden="0" w:name="Title"/>
    <w:lsdException w:qFormat="1" w:unhideWhenUsed="0" w:uiPriority="6" w:semiHidden="0" w:name="Closing"/>
    <w:lsdException w:uiPriority="6" w:semiHidden="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iPriority="0" w:name="Subtitle"/>
    <w:lsdException w:qFormat="1" w:unhideWhenUsed="0" w:uiPriority="5" w:semiHidden="0" w:name="Salutation"/>
    <w:lsdException w:qFormat="1" w:unhideWhenUsed="0" w:uiPriority="4"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iPriority="22" w:semiHidden="0" w:name="Strong"/>
    <w:lsdException w:qFormat="1" w:uiPriority="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99" w:name="Placeholder Text"/>
    <w:lsdException w:qFormat="1" w:uiPriority="1" w:semiHidden="0"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0"/>
    </w:pPr>
    <w:rPr>
      <w:rFonts w:ascii="Times New Roman" w:hAnsi="Times New Roman" w:eastAsia="SimSun" w:cs="Times New Roman"/>
      <w:sz w:val="24"/>
      <w:szCs w:val="24"/>
      <w:lang w:val="pt-BR" w:eastAsia="pt-BR" w:bidi="ar-SA"/>
    </w:rPr>
  </w:style>
  <w:style w:type="paragraph" w:styleId="2">
    <w:name w:val="heading 1"/>
    <w:basedOn w:val="1"/>
    <w:unhideWhenUsed/>
    <w:qFormat/>
    <w:uiPriority w:val="8"/>
    <w:pPr>
      <w:outlineLvl w:val="0"/>
    </w:pPr>
    <w:rPr>
      <w:szCs w:val="32"/>
    </w:rPr>
  </w:style>
  <w:style w:type="paragraph" w:styleId="3">
    <w:name w:val="heading 2"/>
    <w:basedOn w:val="1"/>
    <w:link w:val="160"/>
    <w:semiHidden/>
    <w:unhideWhenUsed/>
    <w:qFormat/>
    <w:uiPriority w:val="8"/>
    <w:pPr>
      <w:keepNext/>
      <w:keepLines/>
      <w:spacing w:before="40"/>
      <w:outlineLvl w:val="1"/>
    </w:pPr>
    <w:rPr>
      <w:rFonts w:eastAsiaTheme="majorEastAsia"/>
      <w:szCs w:val="26"/>
    </w:rPr>
  </w:style>
  <w:style w:type="paragraph" w:styleId="4">
    <w:name w:val="heading 3"/>
    <w:basedOn w:val="1"/>
    <w:next w:val="1"/>
    <w:link w:val="255"/>
    <w:semiHidden/>
    <w:unhideWhenUsed/>
    <w:qFormat/>
    <w:uiPriority w:val="8"/>
    <w:pPr>
      <w:keepNext/>
      <w:keepLines/>
      <w:spacing w:before="40"/>
      <w:outlineLvl w:val="2"/>
    </w:pPr>
    <w:rPr>
      <w:rFonts w:eastAsiaTheme="majorEastAsia"/>
      <w:color w:val="32525D" w:themeColor="accent1" w:themeShade="80"/>
    </w:rPr>
  </w:style>
  <w:style w:type="paragraph" w:styleId="5">
    <w:name w:val="heading 4"/>
    <w:basedOn w:val="1"/>
    <w:next w:val="1"/>
    <w:link w:val="256"/>
    <w:semiHidden/>
    <w:qFormat/>
    <w:uiPriority w:val="8"/>
    <w:pPr>
      <w:keepNext/>
      <w:keepLines/>
      <w:spacing w:before="40"/>
      <w:outlineLvl w:val="3"/>
    </w:pPr>
    <w:rPr>
      <w:rFonts w:eastAsiaTheme="majorEastAsia"/>
      <w:i/>
      <w:iCs/>
      <w:color w:val="4C7C8B" w:themeColor="accent1" w:themeShade="BF"/>
    </w:rPr>
  </w:style>
  <w:style w:type="paragraph" w:styleId="6">
    <w:name w:val="heading 5"/>
    <w:basedOn w:val="1"/>
    <w:next w:val="1"/>
    <w:link w:val="257"/>
    <w:semiHidden/>
    <w:unhideWhenUsed/>
    <w:qFormat/>
    <w:uiPriority w:val="8"/>
    <w:pPr>
      <w:keepNext/>
      <w:keepLines/>
      <w:spacing w:before="40"/>
      <w:outlineLvl w:val="4"/>
    </w:pPr>
    <w:rPr>
      <w:rFonts w:eastAsiaTheme="majorEastAsia"/>
      <w:color w:val="4C7C8B" w:themeColor="accent1" w:themeShade="BF"/>
    </w:rPr>
  </w:style>
  <w:style w:type="paragraph" w:styleId="7">
    <w:name w:val="heading 6"/>
    <w:basedOn w:val="1"/>
    <w:next w:val="1"/>
    <w:link w:val="258"/>
    <w:semiHidden/>
    <w:unhideWhenUsed/>
    <w:qFormat/>
    <w:uiPriority w:val="8"/>
    <w:pPr>
      <w:keepNext/>
      <w:keepLines/>
      <w:spacing w:before="40"/>
      <w:outlineLvl w:val="5"/>
    </w:pPr>
    <w:rPr>
      <w:rFonts w:eastAsiaTheme="majorEastAsia"/>
      <w:color w:val="32525D" w:themeColor="accent1" w:themeShade="80"/>
    </w:rPr>
  </w:style>
  <w:style w:type="paragraph" w:styleId="8">
    <w:name w:val="heading 7"/>
    <w:basedOn w:val="1"/>
    <w:next w:val="1"/>
    <w:link w:val="259"/>
    <w:semiHidden/>
    <w:unhideWhenUsed/>
    <w:qFormat/>
    <w:uiPriority w:val="8"/>
    <w:pPr>
      <w:keepNext/>
      <w:keepLines/>
      <w:spacing w:before="40"/>
      <w:outlineLvl w:val="6"/>
    </w:pPr>
    <w:rPr>
      <w:rFonts w:eastAsiaTheme="majorEastAsia"/>
      <w:i/>
      <w:iCs/>
      <w:color w:val="32525D" w:themeColor="accent1" w:themeShade="80"/>
    </w:rPr>
  </w:style>
  <w:style w:type="paragraph" w:styleId="9">
    <w:name w:val="heading 8"/>
    <w:basedOn w:val="1"/>
    <w:next w:val="1"/>
    <w:link w:val="260"/>
    <w:semiHidden/>
    <w:unhideWhenUsed/>
    <w:qFormat/>
    <w:uiPriority w:val="8"/>
    <w:pPr>
      <w:keepNext/>
      <w:keepLines/>
      <w:spacing w:before="40"/>
      <w:outlineLvl w:val="7"/>
    </w:pPr>
    <w:rPr>
      <w:rFonts w:eastAsiaTheme="majorEastAsia"/>
      <w:color w:val="262626" w:themeColor="text1" w:themeTint="D9"/>
      <w:szCs w:val="21"/>
      <w14:textFill>
        <w14:solidFill>
          <w14:schemeClr w14:val="tx1">
            <w14:lumMod w14:val="85000"/>
            <w14:lumOff w14:val="15000"/>
          </w14:schemeClr>
        </w14:solidFill>
      </w14:textFill>
    </w:rPr>
  </w:style>
  <w:style w:type="paragraph" w:styleId="10">
    <w:name w:val="heading 9"/>
    <w:basedOn w:val="1"/>
    <w:next w:val="1"/>
    <w:link w:val="261"/>
    <w:semiHidden/>
    <w:unhideWhenUsed/>
    <w:qFormat/>
    <w:uiPriority w:val="8"/>
    <w:pPr>
      <w:keepNext/>
      <w:keepLines/>
      <w:spacing w:before="40"/>
      <w:outlineLvl w:val="8"/>
    </w:pPr>
    <w:rPr>
      <w:rFonts w:eastAsiaTheme="majorEastAsia"/>
      <w:i/>
      <w:iCs/>
      <w:color w:val="262626" w:themeColor="text1" w:themeTint="D9"/>
      <w:szCs w:val="21"/>
      <w14:textFill>
        <w14:solidFill>
          <w14:schemeClr w14:val="tx1">
            <w14:lumMod w14:val="85000"/>
            <w14:lumOff w14:val="15000"/>
          </w14:schemeClr>
        </w14:solidFill>
      </w14:textFil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endnote reference"/>
    <w:basedOn w:val="11"/>
    <w:semiHidden/>
    <w:unhideWhenUsed/>
    <w:uiPriority w:val="0"/>
    <w:rPr>
      <w:rFonts w:ascii="Tahoma" w:hAnsi="Tahoma" w:cs="Tahoma"/>
      <w:vertAlign w:val="superscript"/>
    </w:rPr>
  </w:style>
  <w:style w:type="character" w:styleId="14">
    <w:name w:val="Strong"/>
    <w:basedOn w:val="11"/>
    <w:unhideWhenUsed/>
    <w:qFormat/>
    <w:uiPriority w:val="22"/>
    <w:rPr>
      <w:rFonts w:ascii="Tahoma" w:hAnsi="Tahoma" w:cs="Tahoma"/>
      <w:b/>
      <w:bCs/>
    </w:rPr>
  </w:style>
  <w:style w:type="character" w:styleId="15">
    <w:name w:val="HTML Variable"/>
    <w:basedOn w:val="11"/>
    <w:semiHidden/>
    <w:unhideWhenUsed/>
    <w:uiPriority w:val="0"/>
    <w:rPr>
      <w:rFonts w:ascii="Tahoma" w:hAnsi="Tahoma" w:cs="Tahoma"/>
      <w:i/>
      <w:iCs/>
    </w:rPr>
  </w:style>
  <w:style w:type="character" w:styleId="16">
    <w:name w:val="annotation reference"/>
    <w:basedOn w:val="11"/>
    <w:semiHidden/>
    <w:unhideWhenUsed/>
    <w:uiPriority w:val="0"/>
    <w:rPr>
      <w:rFonts w:ascii="Tahoma" w:hAnsi="Tahoma" w:cs="Tahoma"/>
      <w:sz w:val="22"/>
      <w:szCs w:val="16"/>
    </w:rPr>
  </w:style>
  <w:style w:type="character" w:styleId="17">
    <w:name w:val="FollowedHyperlink"/>
    <w:basedOn w:val="11"/>
    <w:semiHidden/>
    <w:unhideWhenUsed/>
    <w:uiPriority w:val="0"/>
    <w:rPr>
      <w:rFonts w:ascii="Tahoma" w:hAnsi="Tahoma" w:cs="Tahoma"/>
      <w:color w:val="A116E0" w:themeColor="followedHyperlink"/>
      <w:u w:val="single"/>
      <w14:textFill>
        <w14:solidFill>
          <w14:schemeClr w14:val="folHlink"/>
        </w14:solidFill>
      </w14:textFill>
    </w:rPr>
  </w:style>
  <w:style w:type="character" w:styleId="18">
    <w:name w:val="HTML Code"/>
    <w:basedOn w:val="11"/>
    <w:semiHidden/>
    <w:unhideWhenUsed/>
    <w:uiPriority w:val="0"/>
    <w:rPr>
      <w:rFonts w:ascii="Consolas" w:hAnsi="Consolas" w:cs="Tahoma"/>
      <w:sz w:val="22"/>
      <w:szCs w:val="20"/>
    </w:rPr>
  </w:style>
  <w:style w:type="character" w:styleId="19">
    <w:name w:val="HTML Acronym"/>
    <w:basedOn w:val="11"/>
    <w:semiHidden/>
    <w:unhideWhenUsed/>
    <w:uiPriority w:val="0"/>
    <w:rPr>
      <w:rFonts w:ascii="Tahoma" w:hAnsi="Tahoma" w:cs="Tahoma"/>
    </w:rPr>
  </w:style>
  <w:style w:type="character" w:styleId="20">
    <w:name w:val="Emphasis"/>
    <w:basedOn w:val="11"/>
    <w:semiHidden/>
    <w:unhideWhenUsed/>
    <w:qFormat/>
    <w:uiPriority w:val="0"/>
    <w:rPr>
      <w:rFonts w:ascii="Tahoma" w:hAnsi="Tahoma" w:cs="Tahoma"/>
      <w:i/>
      <w:iCs/>
    </w:rPr>
  </w:style>
  <w:style w:type="character" w:styleId="21">
    <w:name w:val="line number"/>
    <w:basedOn w:val="11"/>
    <w:semiHidden/>
    <w:unhideWhenUsed/>
    <w:uiPriority w:val="0"/>
    <w:rPr>
      <w:rFonts w:ascii="Tahoma" w:hAnsi="Tahoma" w:cs="Tahoma"/>
    </w:rPr>
  </w:style>
  <w:style w:type="character" w:styleId="22">
    <w:name w:val="HTML Sample"/>
    <w:basedOn w:val="11"/>
    <w:semiHidden/>
    <w:unhideWhenUsed/>
    <w:uiPriority w:val="0"/>
    <w:rPr>
      <w:rFonts w:ascii="Consolas" w:hAnsi="Consolas" w:cs="Tahoma"/>
      <w:sz w:val="24"/>
      <w:szCs w:val="24"/>
    </w:rPr>
  </w:style>
  <w:style w:type="character" w:styleId="23">
    <w:name w:val="HTML Typewriter"/>
    <w:basedOn w:val="11"/>
    <w:semiHidden/>
    <w:unhideWhenUsed/>
    <w:uiPriority w:val="0"/>
    <w:rPr>
      <w:rFonts w:ascii="Consolas" w:hAnsi="Consolas" w:cs="Tahoma"/>
      <w:sz w:val="22"/>
      <w:szCs w:val="20"/>
    </w:rPr>
  </w:style>
  <w:style w:type="character" w:styleId="24">
    <w:name w:val="footnote reference"/>
    <w:basedOn w:val="11"/>
    <w:semiHidden/>
    <w:unhideWhenUsed/>
    <w:uiPriority w:val="0"/>
    <w:rPr>
      <w:rFonts w:ascii="Tahoma" w:hAnsi="Tahoma" w:cs="Tahoma"/>
      <w:vertAlign w:val="superscript"/>
    </w:rPr>
  </w:style>
  <w:style w:type="character" w:styleId="25">
    <w:name w:val="HTML Cite"/>
    <w:basedOn w:val="11"/>
    <w:semiHidden/>
    <w:unhideWhenUsed/>
    <w:uiPriority w:val="0"/>
    <w:rPr>
      <w:rFonts w:ascii="Tahoma" w:hAnsi="Tahoma" w:cs="Tahoma"/>
      <w:i/>
      <w:iCs/>
    </w:rPr>
  </w:style>
  <w:style w:type="character" w:styleId="26">
    <w:name w:val="HTML Definition"/>
    <w:basedOn w:val="11"/>
    <w:semiHidden/>
    <w:unhideWhenUsed/>
    <w:uiPriority w:val="0"/>
    <w:rPr>
      <w:rFonts w:ascii="Tahoma" w:hAnsi="Tahoma" w:cs="Tahoma"/>
      <w:i/>
      <w:iCs/>
    </w:rPr>
  </w:style>
  <w:style w:type="character" w:styleId="27">
    <w:name w:val="Hyperlink"/>
    <w:basedOn w:val="11"/>
    <w:unhideWhenUsed/>
    <w:qFormat/>
    <w:uiPriority w:val="99"/>
    <w:rPr>
      <w:rFonts w:ascii="Tahoma" w:hAnsi="Tahoma" w:cs="Tahoma"/>
      <w:color w:val="4C7C8B" w:themeColor="accent1" w:themeShade="BF"/>
      <w:u w:val="single"/>
    </w:rPr>
  </w:style>
  <w:style w:type="character" w:styleId="28">
    <w:name w:val="page number"/>
    <w:basedOn w:val="11"/>
    <w:semiHidden/>
    <w:unhideWhenUsed/>
    <w:uiPriority w:val="0"/>
    <w:rPr>
      <w:rFonts w:ascii="Tahoma" w:hAnsi="Tahoma" w:cs="Tahoma"/>
    </w:rPr>
  </w:style>
  <w:style w:type="character" w:styleId="29">
    <w:name w:val="HTML Keyboard"/>
    <w:basedOn w:val="11"/>
    <w:semiHidden/>
    <w:unhideWhenUsed/>
    <w:uiPriority w:val="0"/>
    <w:rPr>
      <w:rFonts w:ascii="Consolas" w:hAnsi="Consolas" w:cs="Tahoma"/>
      <w:sz w:val="22"/>
      <w:szCs w:val="20"/>
    </w:rPr>
  </w:style>
  <w:style w:type="paragraph" w:styleId="30">
    <w:name w:val="toc 2"/>
    <w:basedOn w:val="1"/>
    <w:next w:val="1"/>
    <w:autoRedefine/>
    <w:semiHidden/>
    <w:unhideWhenUsed/>
    <w:uiPriority w:val="0"/>
    <w:pPr>
      <w:spacing w:after="100"/>
      <w:ind w:left="220"/>
    </w:pPr>
  </w:style>
  <w:style w:type="paragraph" w:styleId="31">
    <w:name w:val="List"/>
    <w:basedOn w:val="1"/>
    <w:semiHidden/>
    <w:unhideWhenUsed/>
    <w:uiPriority w:val="0"/>
    <w:pPr>
      <w:ind w:left="283" w:hanging="283"/>
      <w:contextualSpacing/>
    </w:pPr>
  </w:style>
  <w:style w:type="paragraph" w:styleId="32">
    <w:name w:val="Body Text First Indent 2"/>
    <w:basedOn w:val="33"/>
    <w:link w:val="167"/>
    <w:semiHidden/>
    <w:unhideWhenUsed/>
    <w:uiPriority w:val="0"/>
    <w:pPr>
      <w:spacing w:after="80"/>
      <w:ind w:left="360" w:firstLine="360"/>
    </w:pPr>
  </w:style>
  <w:style w:type="paragraph" w:styleId="33">
    <w:name w:val="Body Text Indent"/>
    <w:basedOn w:val="1"/>
    <w:link w:val="166"/>
    <w:semiHidden/>
    <w:unhideWhenUsed/>
    <w:uiPriority w:val="0"/>
    <w:pPr>
      <w:spacing w:after="120"/>
      <w:ind w:left="283"/>
    </w:pPr>
  </w:style>
  <w:style w:type="paragraph" w:styleId="34">
    <w:name w:val="toc 9"/>
    <w:basedOn w:val="1"/>
    <w:next w:val="1"/>
    <w:autoRedefine/>
    <w:semiHidden/>
    <w:unhideWhenUsed/>
    <w:uiPriority w:val="0"/>
    <w:pPr>
      <w:spacing w:after="100"/>
      <w:ind w:left="1760"/>
    </w:pPr>
  </w:style>
  <w:style w:type="paragraph" w:styleId="35">
    <w:name w:val="Body Text"/>
    <w:basedOn w:val="1"/>
    <w:link w:val="162"/>
    <w:unhideWhenUsed/>
    <w:qFormat/>
    <w:uiPriority w:val="0"/>
    <w:pPr>
      <w:spacing w:after="120"/>
    </w:pPr>
  </w:style>
  <w:style w:type="paragraph" w:styleId="36">
    <w:name w:val="toc 6"/>
    <w:basedOn w:val="1"/>
    <w:next w:val="1"/>
    <w:autoRedefine/>
    <w:semiHidden/>
    <w:unhideWhenUsed/>
    <w:uiPriority w:val="0"/>
    <w:pPr>
      <w:spacing w:after="100"/>
      <w:ind w:left="1100"/>
    </w:pPr>
  </w:style>
  <w:style w:type="paragraph" w:styleId="37">
    <w:name w:val="Block Text"/>
    <w:basedOn w:val="1"/>
    <w:semiHidden/>
    <w:unhideWhenUsed/>
    <w:uiPriority w:val="0"/>
    <w:pPr>
      <w:pBdr>
        <w:top w:val="single" w:color="4B7B8A" w:themeColor="accent1" w:themeShade="BF" w:sz="2" w:space="10"/>
        <w:left w:val="single" w:color="4B7B8A" w:themeColor="accent1" w:themeShade="BF" w:sz="2" w:space="10"/>
        <w:bottom w:val="single" w:color="4B7B8A" w:themeColor="accent1" w:themeShade="BF" w:sz="2" w:space="10"/>
        <w:right w:val="single" w:color="4B7B8A" w:themeColor="accent1" w:themeShade="BF" w:sz="2" w:space="10"/>
      </w:pBdr>
      <w:ind w:left="1152" w:right="1152"/>
    </w:pPr>
    <w:rPr>
      <w:rFonts w:eastAsiaTheme="minorEastAsia"/>
      <w:i/>
      <w:iCs/>
      <w:color w:val="4C7C8B" w:themeColor="accent1" w:themeShade="BF"/>
    </w:rPr>
  </w:style>
  <w:style w:type="paragraph" w:styleId="38">
    <w:name w:val="annotation text"/>
    <w:basedOn w:val="1"/>
    <w:link w:val="192"/>
    <w:semiHidden/>
    <w:unhideWhenUsed/>
    <w:uiPriority w:val="0"/>
    <w:rPr>
      <w:szCs w:val="20"/>
    </w:rPr>
  </w:style>
  <w:style w:type="paragraph" w:styleId="39">
    <w:name w:val="toc 5"/>
    <w:basedOn w:val="1"/>
    <w:next w:val="1"/>
    <w:autoRedefine/>
    <w:semiHidden/>
    <w:unhideWhenUsed/>
    <w:uiPriority w:val="0"/>
    <w:pPr>
      <w:spacing w:after="100"/>
      <w:ind w:left="880"/>
    </w:pPr>
  </w:style>
  <w:style w:type="paragraph" w:styleId="40">
    <w:name w:val="Body Text Indent 2"/>
    <w:basedOn w:val="1"/>
    <w:link w:val="168"/>
    <w:semiHidden/>
    <w:unhideWhenUsed/>
    <w:uiPriority w:val="0"/>
    <w:pPr>
      <w:spacing w:after="120" w:line="480" w:lineRule="auto"/>
      <w:ind w:left="283"/>
    </w:pPr>
  </w:style>
  <w:style w:type="paragraph" w:styleId="41">
    <w:name w:val="index 8"/>
    <w:basedOn w:val="1"/>
    <w:next w:val="1"/>
    <w:autoRedefine/>
    <w:semiHidden/>
    <w:unhideWhenUsed/>
    <w:uiPriority w:val="0"/>
    <w:pPr>
      <w:ind w:left="1760" w:hanging="220"/>
    </w:pPr>
  </w:style>
  <w:style w:type="paragraph" w:styleId="42">
    <w:name w:val="table of figures"/>
    <w:basedOn w:val="1"/>
    <w:next w:val="1"/>
    <w:semiHidden/>
    <w:unhideWhenUsed/>
    <w:uiPriority w:val="0"/>
  </w:style>
  <w:style w:type="paragraph" w:styleId="43">
    <w:name w:val="Title"/>
    <w:basedOn w:val="1"/>
    <w:link w:val="159"/>
    <w:qFormat/>
    <w:uiPriority w:val="1"/>
    <w:pPr>
      <w:spacing w:before="200" w:after="1280"/>
      <w:contextualSpacing/>
      <w:jc w:val="center"/>
    </w:pPr>
    <w:rPr>
      <w:rFonts w:eastAsiaTheme="majorEastAsia"/>
      <w:b/>
      <w:caps/>
      <w:color w:val="404040" w:themeColor="text1" w:themeTint="BF"/>
      <w:kern w:val="28"/>
      <w:sz w:val="44"/>
      <w:szCs w:val="56"/>
      <w14:textFill>
        <w14:solidFill>
          <w14:schemeClr w14:val="tx1">
            <w14:lumMod w14:val="75000"/>
            <w14:lumOff w14:val="25000"/>
          </w14:schemeClr>
        </w14:solidFill>
      </w14:textFill>
    </w:rPr>
  </w:style>
  <w:style w:type="paragraph" w:styleId="44">
    <w:name w:val="List 4"/>
    <w:basedOn w:val="1"/>
    <w:semiHidden/>
    <w:unhideWhenUsed/>
    <w:uiPriority w:val="0"/>
    <w:pPr>
      <w:ind w:left="1132" w:hanging="283"/>
      <w:contextualSpacing/>
    </w:pPr>
  </w:style>
  <w:style w:type="paragraph" w:styleId="45">
    <w:name w:val="List Bullet 5"/>
    <w:basedOn w:val="1"/>
    <w:semiHidden/>
    <w:unhideWhenUsed/>
    <w:uiPriority w:val="0"/>
    <w:pPr>
      <w:numPr>
        <w:ilvl w:val="0"/>
        <w:numId w:val="1"/>
      </w:numPr>
      <w:contextualSpacing/>
    </w:pPr>
  </w:style>
  <w:style w:type="paragraph" w:styleId="46">
    <w:name w:val="endnote text"/>
    <w:basedOn w:val="1"/>
    <w:link w:val="203"/>
    <w:semiHidden/>
    <w:unhideWhenUsed/>
    <w:uiPriority w:val="0"/>
    <w:rPr>
      <w:szCs w:val="20"/>
    </w:rPr>
  </w:style>
  <w:style w:type="paragraph" w:styleId="47">
    <w:name w:val="List Bullet 3"/>
    <w:basedOn w:val="1"/>
    <w:semiHidden/>
    <w:unhideWhenUsed/>
    <w:uiPriority w:val="0"/>
    <w:pPr>
      <w:numPr>
        <w:ilvl w:val="0"/>
        <w:numId w:val="2"/>
      </w:numPr>
      <w:contextualSpacing/>
    </w:pPr>
  </w:style>
  <w:style w:type="paragraph" w:styleId="48">
    <w:name w:val="Normal (Web)"/>
    <w:basedOn w:val="1"/>
    <w:unhideWhenUsed/>
    <w:uiPriority w:val="99"/>
  </w:style>
  <w:style w:type="paragraph" w:styleId="49">
    <w:name w:val="index 2"/>
    <w:basedOn w:val="1"/>
    <w:next w:val="1"/>
    <w:autoRedefine/>
    <w:semiHidden/>
    <w:unhideWhenUsed/>
    <w:uiPriority w:val="0"/>
    <w:pPr>
      <w:ind w:left="440" w:hanging="220"/>
    </w:pPr>
  </w:style>
  <w:style w:type="paragraph" w:styleId="50">
    <w:name w:val="List Bullet 2"/>
    <w:basedOn w:val="1"/>
    <w:semiHidden/>
    <w:unhideWhenUsed/>
    <w:uiPriority w:val="0"/>
    <w:pPr>
      <w:numPr>
        <w:ilvl w:val="0"/>
        <w:numId w:val="3"/>
      </w:numPr>
      <w:contextualSpacing/>
    </w:pPr>
  </w:style>
  <w:style w:type="paragraph" w:styleId="51">
    <w:name w:val="Salutation"/>
    <w:basedOn w:val="1"/>
    <w:next w:val="1"/>
    <w:link w:val="156"/>
    <w:qFormat/>
    <w:uiPriority w:val="5"/>
    <w:pPr>
      <w:spacing w:before="480" w:after="240" w:line="276" w:lineRule="auto"/>
      <w:contextualSpacing/>
    </w:pPr>
  </w:style>
  <w:style w:type="paragraph" w:styleId="52">
    <w:name w:val="macro"/>
    <w:link w:val="339"/>
    <w:semiHidden/>
    <w:unhideWhenUsed/>
    <w:uiPriority w:val="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eastAsia="Times New Roman" w:cs="Tahoma"/>
      <w:sz w:val="22"/>
      <w:szCs w:val="20"/>
      <w:lang w:val="pt-PT" w:eastAsia="en-US" w:bidi="ar-SA"/>
    </w:rPr>
  </w:style>
  <w:style w:type="paragraph" w:styleId="53">
    <w:name w:val="index 7"/>
    <w:basedOn w:val="1"/>
    <w:next w:val="1"/>
    <w:autoRedefine/>
    <w:semiHidden/>
    <w:unhideWhenUsed/>
    <w:uiPriority w:val="0"/>
    <w:pPr>
      <w:ind w:left="1540" w:hanging="220"/>
    </w:pPr>
  </w:style>
  <w:style w:type="paragraph" w:styleId="54">
    <w:name w:val="Plain Text"/>
    <w:basedOn w:val="1"/>
    <w:link w:val="398"/>
    <w:semiHidden/>
    <w:unhideWhenUsed/>
    <w:uiPriority w:val="0"/>
    <w:rPr>
      <w:rFonts w:ascii="Consolas" w:hAnsi="Consolas"/>
      <w:szCs w:val="21"/>
    </w:rPr>
  </w:style>
  <w:style w:type="paragraph" w:styleId="55">
    <w:name w:val="toc 4"/>
    <w:basedOn w:val="1"/>
    <w:next w:val="1"/>
    <w:autoRedefine/>
    <w:semiHidden/>
    <w:unhideWhenUsed/>
    <w:uiPriority w:val="0"/>
    <w:pPr>
      <w:spacing w:after="100"/>
      <w:ind w:left="660"/>
    </w:pPr>
  </w:style>
  <w:style w:type="paragraph" w:styleId="56">
    <w:name w:val="List Continue"/>
    <w:basedOn w:val="1"/>
    <w:semiHidden/>
    <w:unhideWhenUsed/>
    <w:uiPriority w:val="0"/>
    <w:pPr>
      <w:spacing w:after="120"/>
      <w:ind w:left="283"/>
      <w:contextualSpacing/>
    </w:pPr>
  </w:style>
  <w:style w:type="paragraph" w:styleId="57">
    <w:name w:val="envelope address"/>
    <w:basedOn w:val="1"/>
    <w:semiHidden/>
    <w:unhideWhenUsed/>
    <w:uiPriority w:val="0"/>
    <w:pPr>
      <w:framePr w:w="7920" w:h="1980" w:hRule="exact" w:hSpace="180" w:wrap="auto" w:vAnchor="margin" w:hAnchor="page" w:xAlign="center" w:yAlign="bottom"/>
      <w:ind w:left="2880"/>
    </w:pPr>
    <w:rPr>
      <w:rFonts w:eastAsiaTheme="majorEastAsia"/>
    </w:rPr>
  </w:style>
  <w:style w:type="paragraph" w:styleId="58">
    <w:name w:val="toc 8"/>
    <w:basedOn w:val="1"/>
    <w:next w:val="1"/>
    <w:autoRedefine/>
    <w:semiHidden/>
    <w:unhideWhenUsed/>
    <w:uiPriority w:val="0"/>
    <w:pPr>
      <w:spacing w:after="100"/>
      <w:ind w:left="1540"/>
    </w:pPr>
  </w:style>
  <w:style w:type="paragraph" w:styleId="59">
    <w:name w:val="Body Text 3"/>
    <w:basedOn w:val="1"/>
    <w:link w:val="164"/>
    <w:semiHidden/>
    <w:unhideWhenUsed/>
    <w:uiPriority w:val="0"/>
    <w:pPr>
      <w:spacing w:after="120"/>
    </w:pPr>
    <w:rPr>
      <w:szCs w:val="16"/>
    </w:rPr>
  </w:style>
  <w:style w:type="paragraph" w:styleId="60">
    <w:name w:val="Signature"/>
    <w:basedOn w:val="1"/>
    <w:link w:val="401"/>
    <w:unhideWhenUsed/>
    <w:uiPriority w:val="6"/>
  </w:style>
  <w:style w:type="paragraph" w:styleId="61">
    <w:name w:val="HTML Preformatted"/>
    <w:basedOn w:val="1"/>
    <w:link w:val="263"/>
    <w:semiHidden/>
    <w:unhideWhenUsed/>
    <w:uiPriority w:val="0"/>
    <w:rPr>
      <w:rFonts w:ascii="Consolas" w:hAnsi="Consolas"/>
      <w:szCs w:val="20"/>
    </w:rPr>
  </w:style>
  <w:style w:type="paragraph" w:styleId="62">
    <w:name w:val="List Number 2"/>
    <w:basedOn w:val="1"/>
    <w:semiHidden/>
    <w:unhideWhenUsed/>
    <w:uiPriority w:val="0"/>
    <w:pPr>
      <w:numPr>
        <w:ilvl w:val="0"/>
        <w:numId w:val="4"/>
      </w:numPr>
      <w:contextualSpacing/>
    </w:pPr>
  </w:style>
  <w:style w:type="paragraph" w:styleId="63">
    <w:name w:val="index heading"/>
    <w:basedOn w:val="1"/>
    <w:next w:val="64"/>
    <w:semiHidden/>
    <w:unhideWhenUsed/>
    <w:uiPriority w:val="0"/>
    <w:rPr>
      <w:rFonts w:eastAsiaTheme="majorEastAsia"/>
      <w:b/>
      <w:bCs/>
    </w:rPr>
  </w:style>
  <w:style w:type="paragraph" w:styleId="64">
    <w:name w:val="index 1"/>
    <w:basedOn w:val="1"/>
    <w:next w:val="1"/>
    <w:autoRedefine/>
    <w:semiHidden/>
    <w:unhideWhenUsed/>
    <w:uiPriority w:val="0"/>
    <w:pPr>
      <w:ind w:left="220" w:hanging="220"/>
    </w:pPr>
  </w:style>
  <w:style w:type="paragraph" w:styleId="65">
    <w:name w:val="Body Text 2"/>
    <w:basedOn w:val="1"/>
    <w:link w:val="163"/>
    <w:semiHidden/>
    <w:unhideWhenUsed/>
    <w:uiPriority w:val="0"/>
    <w:pPr>
      <w:spacing w:after="120" w:line="480" w:lineRule="auto"/>
    </w:pPr>
  </w:style>
  <w:style w:type="paragraph" w:styleId="66">
    <w:name w:val="header"/>
    <w:basedOn w:val="1"/>
    <w:link w:val="152"/>
    <w:unhideWhenUsed/>
    <w:qFormat/>
    <w:uiPriority w:val="99"/>
  </w:style>
  <w:style w:type="paragraph" w:styleId="67">
    <w:name w:val="List Number 5"/>
    <w:basedOn w:val="1"/>
    <w:semiHidden/>
    <w:unhideWhenUsed/>
    <w:uiPriority w:val="0"/>
    <w:pPr>
      <w:numPr>
        <w:ilvl w:val="0"/>
        <w:numId w:val="5"/>
      </w:numPr>
      <w:contextualSpacing/>
    </w:pPr>
  </w:style>
  <w:style w:type="paragraph" w:styleId="68">
    <w:name w:val="index 6"/>
    <w:basedOn w:val="1"/>
    <w:next w:val="1"/>
    <w:autoRedefine/>
    <w:semiHidden/>
    <w:unhideWhenUsed/>
    <w:uiPriority w:val="0"/>
    <w:pPr>
      <w:ind w:left="1320" w:hanging="220"/>
    </w:pPr>
  </w:style>
  <w:style w:type="paragraph" w:styleId="69">
    <w:name w:val="index 9"/>
    <w:basedOn w:val="1"/>
    <w:next w:val="1"/>
    <w:autoRedefine/>
    <w:semiHidden/>
    <w:unhideWhenUsed/>
    <w:uiPriority w:val="0"/>
    <w:pPr>
      <w:ind w:left="1980" w:hanging="220"/>
    </w:pPr>
  </w:style>
  <w:style w:type="paragraph" w:styleId="70">
    <w:name w:val="annotation subject"/>
    <w:basedOn w:val="38"/>
    <w:next w:val="38"/>
    <w:link w:val="193"/>
    <w:semiHidden/>
    <w:unhideWhenUsed/>
    <w:uiPriority w:val="0"/>
    <w:rPr>
      <w:b/>
      <w:bCs/>
    </w:rPr>
  </w:style>
  <w:style w:type="paragraph" w:styleId="71">
    <w:name w:val="List Continue 3"/>
    <w:basedOn w:val="1"/>
    <w:semiHidden/>
    <w:unhideWhenUsed/>
    <w:uiPriority w:val="0"/>
    <w:pPr>
      <w:spacing w:after="120"/>
      <w:ind w:left="849"/>
      <w:contextualSpacing/>
    </w:pPr>
  </w:style>
  <w:style w:type="paragraph" w:styleId="72">
    <w:name w:val="footer"/>
    <w:basedOn w:val="1"/>
    <w:link w:val="153"/>
    <w:unhideWhenUsed/>
    <w:uiPriority w:val="99"/>
  </w:style>
  <w:style w:type="paragraph" w:styleId="73">
    <w:name w:val="HTML Address"/>
    <w:basedOn w:val="1"/>
    <w:link w:val="262"/>
    <w:semiHidden/>
    <w:unhideWhenUsed/>
    <w:uiPriority w:val="0"/>
    <w:rPr>
      <w:i/>
      <w:iCs/>
    </w:rPr>
  </w:style>
  <w:style w:type="paragraph" w:styleId="74">
    <w:name w:val="index 4"/>
    <w:basedOn w:val="1"/>
    <w:next w:val="1"/>
    <w:autoRedefine/>
    <w:semiHidden/>
    <w:unhideWhenUsed/>
    <w:uiPriority w:val="0"/>
    <w:pPr>
      <w:ind w:left="880" w:hanging="220"/>
    </w:pPr>
  </w:style>
  <w:style w:type="paragraph" w:styleId="75">
    <w:name w:val="Message Header"/>
    <w:basedOn w:val="1"/>
    <w:link w:val="390"/>
    <w:semiHidden/>
    <w:unhideWhenUsed/>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eastAsiaTheme="majorEastAsia"/>
    </w:rPr>
  </w:style>
  <w:style w:type="paragraph" w:styleId="76">
    <w:name w:val="Document Map"/>
    <w:basedOn w:val="1"/>
    <w:link w:val="201"/>
    <w:semiHidden/>
    <w:unhideWhenUsed/>
    <w:uiPriority w:val="0"/>
    <w:rPr>
      <w:rFonts w:ascii="Segoe UI" w:hAnsi="Segoe UI" w:cs="Segoe UI"/>
      <w:szCs w:val="16"/>
    </w:rPr>
  </w:style>
  <w:style w:type="paragraph" w:styleId="77">
    <w:name w:val="caption"/>
    <w:basedOn w:val="1"/>
    <w:next w:val="1"/>
    <w:semiHidden/>
    <w:unhideWhenUsed/>
    <w:qFormat/>
    <w:uiPriority w:val="0"/>
    <w:pPr>
      <w:spacing w:after="200"/>
    </w:pPr>
    <w:rPr>
      <w:i/>
      <w:iCs/>
      <w:color w:val="3B3B3B" w:themeColor="text2"/>
      <w:szCs w:val="18"/>
      <w14:textFill>
        <w14:solidFill>
          <w14:schemeClr w14:val="tx2"/>
        </w14:solidFill>
      </w14:textFill>
    </w:rPr>
  </w:style>
  <w:style w:type="paragraph" w:styleId="78">
    <w:name w:val="toc 7"/>
    <w:basedOn w:val="1"/>
    <w:next w:val="1"/>
    <w:autoRedefine/>
    <w:semiHidden/>
    <w:unhideWhenUsed/>
    <w:uiPriority w:val="0"/>
    <w:pPr>
      <w:spacing w:after="100"/>
      <w:ind w:left="1320"/>
    </w:pPr>
  </w:style>
  <w:style w:type="paragraph" w:styleId="79">
    <w:name w:val="List Continue 2"/>
    <w:basedOn w:val="1"/>
    <w:semiHidden/>
    <w:unhideWhenUsed/>
    <w:uiPriority w:val="0"/>
    <w:pPr>
      <w:spacing w:after="120"/>
      <w:ind w:left="566"/>
      <w:contextualSpacing/>
    </w:pPr>
  </w:style>
  <w:style w:type="paragraph" w:styleId="80">
    <w:name w:val="toa heading"/>
    <w:basedOn w:val="1"/>
    <w:next w:val="1"/>
    <w:semiHidden/>
    <w:unhideWhenUsed/>
    <w:uiPriority w:val="0"/>
    <w:pPr>
      <w:spacing w:before="120"/>
    </w:pPr>
    <w:rPr>
      <w:rFonts w:eastAsiaTheme="majorEastAsia"/>
      <w:b/>
      <w:bCs/>
    </w:rPr>
  </w:style>
  <w:style w:type="paragraph" w:styleId="81">
    <w:name w:val="List 3"/>
    <w:basedOn w:val="1"/>
    <w:semiHidden/>
    <w:unhideWhenUsed/>
    <w:uiPriority w:val="0"/>
    <w:pPr>
      <w:ind w:left="849" w:hanging="283"/>
      <w:contextualSpacing/>
    </w:pPr>
  </w:style>
  <w:style w:type="paragraph" w:styleId="82">
    <w:name w:val="Body Text Indent 3"/>
    <w:basedOn w:val="1"/>
    <w:link w:val="169"/>
    <w:semiHidden/>
    <w:unhideWhenUsed/>
    <w:uiPriority w:val="0"/>
    <w:pPr>
      <w:spacing w:after="120"/>
      <w:ind w:left="283"/>
    </w:pPr>
    <w:rPr>
      <w:szCs w:val="16"/>
    </w:rPr>
  </w:style>
  <w:style w:type="paragraph" w:styleId="83">
    <w:name w:val="table of authorities"/>
    <w:basedOn w:val="1"/>
    <w:next w:val="1"/>
    <w:semiHidden/>
    <w:unhideWhenUsed/>
    <w:uiPriority w:val="0"/>
    <w:pPr>
      <w:ind w:left="220" w:hanging="220"/>
    </w:pPr>
  </w:style>
  <w:style w:type="paragraph" w:styleId="84">
    <w:name w:val="Date"/>
    <w:basedOn w:val="1"/>
    <w:next w:val="51"/>
    <w:link w:val="155"/>
    <w:qFormat/>
    <w:uiPriority w:val="4"/>
    <w:pPr>
      <w:spacing w:before="240" w:after="240" w:line="276" w:lineRule="auto"/>
    </w:pPr>
  </w:style>
  <w:style w:type="paragraph" w:styleId="85">
    <w:name w:val="toc 3"/>
    <w:basedOn w:val="1"/>
    <w:next w:val="1"/>
    <w:autoRedefine/>
    <w:semiHidden/>
    <w:unhideWhenUsed/>
    <w:uiPriority w:val="0"/>
    <w:pPr>
      <w:spacing w:after="100"/>
      <w:ind w:left="440"/>
    </w:pPr>
  </w:style>
  <w:style w:type="paragraph" w:styleId="86">
    <w:name w:val="List 5"/>
    <w:basedOn w:val="1"/>
    <w:semiHidden/>
    <w:unhideWhenUsed/>
    <w:uiPriority w:val="0"/>
    <w:pPr>
      <w:ind w:left="1415" w:hanging="283"/>
      <w:contextualSpacing/>
    </w:pPr>
  </w:style>
  <w:style w:type="paragraph" w:styleId="87">
    <w:name w:val="Closing"/>
    <w:basedOn w:val="1"/>
    <w:next w:val="1"/>
    <w:link w:val="157"/>
    <w:qFormat/>
    <w:uiPriority w:val="6"/>
    <w:pPr>
      <w:spacing w:before="400" w:after="1000" w:line="276" w:lineRule="auto"/>
    </w:pPr>
  </w:style>
  <w:style w:type="paragraph" w:styleId="88">
    <w:name w:val="List Number 3"/>
    <w:basedOn w:val="1"/>
    <w:semiHidden/>
    <w:unhideWhenUsed/>
    <w:uiPriority w:val="0"/>
    <w:pPr>
      <w:numPr>
        <w:ilvl w:val="0"/>
        <w:numId w:val="6"/>
      </w:numPr>
      <w:contextualSpacing/>
    </w:pPr>
  </w:style>
  <w:style w:type="paragraph" w:styleId="89">
    <w:name w:val="List Bullet 4"/>
    <w:basedOn w:val="1"/>
    <w:semiHidden/>
    <w:unhideWhenUsed/>
    <w:uiPriority w:val="0"/>
    <w:pPr>
      <w:numPr>
        <w:ilvl w:val="0"/>
        <w:numId w:val="7"/>
      </w:numPr>
      <w:contextualSpacing/>
    </w:pPr>
  </w:style>
  <w:style w:type="paragraph" w:styleId="90">
    <w:name w:val="E-mail Signature"/>
    <w:basedOn w:val="1"/>
    <w:link w:val="202"/>
    <w:semiHidden/>
    <w:unhideWhenUsed/>
    <w:uiPriority w:val="0"/>
  </w:style>
  <w:style w:type="paragraph" w:styleId="91">
    <w:name w:val="Balloon Text"/>
    <w:basedOn w:val="1"/>
    <w:semiHidden/>
    <w:unhideWhenUsed/>
    <w:uiPriority w:val="0"/>
    <w:rPr>
      <w:szCs w:val="16"/>
    </w:rPr>
  </w:style>
  <w:style w:type="paragraph" w:styleId="92">
    <w:name w:val="List Continue 4"/>
    <w:basedOn w:val="1"/>
    <w:semiHidden/>
    <w:unhideWhenUsed/>
    <w:uiPriority w:val="0"/>
    <w:pPr>
      <w:spacing w:after="120"/>
      <w:ind w:left="1132"/>
      <w:contextualSpacing/>
    </w:pPr>
  </w:style>
  <w:style w:type="paragraph" w:styleId="93">
    <w:name w:val="Subtitle"/>
    <w:basedOn w:val="1"/>
    <w:next w:val="1"/>
    <w:link w:val="403"/>
    <w:semiHidden/>
    <w:unhideWhenUsed/>
    <w:qFormat/>
    <w:uiPriority w:val="0"/>
    <w:pPr>
      <w:spacing w:after="160"/>
    </w:pPr>
    <w:rPr>
      <w:rFonts w:eastAsiaTheme="minorEastAsia"/>
      <w:color w:val="595959" w:themeColor="text1" w:themeTint="A6"/>
      <w:spacing w:val="15"/>
      <w14:textFill>
        <w14:solidFill>
          <w14:schemeClr w14:val="tx1">
            <w14:lumMod w14:val="65000"/>
            <w14:lumOff w14:val="35000"/>
          </w14:schemeClr>
        </w14:solidFill>
      </w14:textFill>
    </w:rPr>
  </w:style>
  <w:style w:type="paragraph" w:styleId="94">
    <w:name w:val="index 3"/>
    <w:basedOn w:val="1"/>
    <w:next w:val="1"/>
    <w:autoRedefine/>
    <w:semiHidden/>
    <w:unhideWhenUsed/>
    <w:uiPriority w:val="0"/>
    <w:pPr>
      <w:ind w:left="660" w:hanging="220"/>
    </w:pPr>
  </w:style>
  <w:style w:type="paragraph" w:styleId="95">
    <w:name w:val="List 2"/>
    <w:basedOn w:val="1"/>
    <w:semiHidden/>
    <w:unhideWhenUsed/>
    <w:uiPriority w:val="0"/>
    <w:pPr>
      <w:ind w:left="566" w:hanging="283"/>
      <w:contextualSpacing/>
    </w:pPr>
  </w:style>
  <w:style w:type="paragraph" w:styleId="96">
    <w:name w:val="footnote text"/>
    <w:basedOn w:val="1"/>
    <w:link w:val="204"/>
    <w:semiHidden/>
    <w:unhideWhenUsed/>
    <w:uiPriority w:val="0"/>
    <w:rPr>
      <w:szCs w:val="20"/>
    </w:rPr>
  </w:style>
  <w:style w:type="paragraph" w:styleId="97">
    <w:name w:val="List Bullet"/>
    <w:basedOn w:val="1"/>
    <w:semiHidden/>
    <w:unhideWhenUsed/>
    <w:uiPriority w:val="0"/>
    <w:pPr>
      <w:numPr>
        <w:ilvl w:val="0"/>
        <w:numId w:val="8"/>
      </w:numPr>
      <w:contextualSpacing/>
    </w:pPr>
  </w:style>
  <w:style w:type="paragraph" w:styleId="98">
    <w:name w:val="Normal Indent"/>
    <w:basedOn w:val="1"/>
    <w:semiHidden/>
    <w:unhideWhenUsed/>
    <w:uiPriority w:val="0"/>
    <w:pPr>
      <w:ind w:left="720"/>
    </w:pPr>
  </w:style>
  <w:style w:type="paragraph" w:styleId="99">
    <w:name w:val="index 5"/>
    <w:basedOn w:val="1"/>
    <w:next w:val="1"/>
    <w:autoRedefine/>
    <w:semiHidden/>
    <w:unhideWhenUsed/>
    <w:uiPriority w:val="0"/>
    <w:pPr>
      <w:ind w:left="1100" w:hanging="220"/>
    </w:pPr>
  </w:style>
  <w:style w:type="paragraph" w:styleId="100">
    <w:name w:val="toc 1"/>
    <w:basedOn w:val="1"/>
    <w:next w:val="1"/>
    <w:autoRedefine/>
    <w:semiHidden/>
    <w:unhideWhenUsed/>
    <w:uiPriority w:val="0"/>
    <w:pPr>
      <w:spacing w:after="100"/>
    </w:pPr>
  </w:style>
  <w:style w:type="paragraph" w:styleId="101">
    <w:name w:val="List Continue 5"/>
    <w:basedOn w:val="1"/>
    <w:semiHidden/>
    <w:unhideWhenUsed/>
    <w:uiPriority w:val="0"/>
    <w:pPr>
      <w:spacing w:after="120"/>
      <w:ind w:left="1415"/>
      <w:contextualSpacing/>
    </w:pPr>
  </w:style>
  <w:style w:type="paragraph" w:styleId="102">
    <w:name w:val="List Number"/>
    <w:basedOn w:val="1"/>
    <w:semiHidden/>
    <w:unhideWhenUsed/>
    <w:uiPriority w:val="0"/>
    <w:pPr>
      <w:numPr>
        <w:ilvl w:val="0"/>
        <w:numId w:val="9"/>
      </w:numPr>
      <w:contextualSpacing/>
    </w:pPr>
  </w:style>
  <w:style w:type="paragraph" w:styleId="103">
    <w:name w:val="List Number 4"/>
    <w:basedOn w:val="1"/>
    <w:semiHidden/>
    <w:unhideWhenUsed/>
    <w:uiPriority w:val="0"/>
    <w:pPr>
      <w:numPr>
        <w:ilvl w:val="0"/>
        <w:numId w:val="10"/>
      </w:numPr>
      <w:contextualSpacing/>
    </w:pPr>
  </w:style>
  <w:style w:type="paragraph" w:styleId="104">
    <w:name w:val="Body Text First Indent"/>
    <w:basedOn w:val="35"/>
    <w:link w:val="165"/>
    <w:semiHidden/>
    <w:unhideWhenUsed/>
    <w:uiPriority w:val="0"/>
    <w:pPr>
      <w:spacing w:after="80"/>
      <w:ind w:firstLine="360"/>
    </w:pPr>
  </w:style>
  <w:style w:type="paragraph" w:styleId="105">
    <w:name w:val="envelope return"/>
    <w:basedOn w:val="1"/>
    <w:semiHidden/>
    <w:unhideWhenUsed/>
    <w:uiPriority w:val="0"/>
    <w:rPr>
      <w:rFonts w:eastAsiaTheme="majorEastAsia"/>
      <w:szCs w:val="20"/>
    </w:rPr>
  </w:style>
  <w:style w:type="paragraph" w:styleId="106">
    <w:name w:val="Note Heading"/>
    <w:basedOn w:val="1"/>
    <w:next w:val="1"/>
    <w:link w:val="392"/>
    <w:semiHidden/>
    <w:unhideWhenUsed/>
    <w:uiPriority w:val="0"/>
  </w:style>
  <w:style w:type="table" w:styleId="107">
    <w:name w:val="Table Classic 1"/>
    <w:basedOn w:val="12"/>
    <w:semiHidden/>
    <w:unhideWhenUsed/>
    <w:uiPriority w:val="0"/>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08">
    <w:name w:val="Table Classic 2"/>
    <w:basedOn w:val="12"/>
    <w:semiHidden/>
    <w:unhideWhenUsed/>
    <w:uiPriority w:val="0"/>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09">
    <w:name w:val="Table Grid 7"/>
    <w:basedOn w:val="12"/>
    <w:semiHidden/>
    <w:unhideWhenUsed/>
    <w:uiPriority w:val="0"/>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0">
    <w:name w:val="Table Classic 3"/>
    <w:basedOn w:val="12"/>
    <w:semiHidden/>
    <w:unhideWhenUsed/>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11">
    <w:name w:val="Table Contemporary"/>
    <w:basedOn w:val="12"/>
    <w:semiHidden/>
    <w:unhideWhenUsed/>
    <w:uiPriority w:val="0"/>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2">
    <w:name w:val="Table Classic 4"/>
    <w:basedOn w:val="12"/>
    <w:semiHidden/>
    <w:unhideWhenUsed/>
    <w:uiPriority w:val="0"/>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13">
    <w:name w:val="Table Web 1"/>
    <w:basedOn w:val="12"/>
    <w:semiHidden/>
    <w:unhideWhenUsed/>
    <w:uiPriority w:val="0"/>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14">
    <w:name w:val="Table Colorful 1"/>
    <w:basedOn w:val="12"/>
    <w:semiHidden/>
    <w:unhideWhenUsed/>
    <w:uiPriority w:val="0"/>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15">
    <w:name w:val="Table Web 2"/>
    <w:basedOn w:val="12"/>
    <w:semiHidden/>
    <w:unhideWhenUsed/>
    <w:uiPriority w:val="0"/>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16">
    <w:name w:val="Table Colorful 2"/>
    <w:basedOn w:val="12"/>
    <w:semiHidden/>
    <w:unhideWhenUsed/>
    <w:uiPriority w:val="0"/>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17">
    <w:name w:val="Table Grid 8"/>
    <w:basedOn w:val="12"/>
    <w:semiHidden/>
    <w:unhideWhenUsed/>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18">
    <w:name w:val="Table Colorful 3"/>
    <w:basedOn w:val="12"/>
    <w:semiHidden/>
    <w:unhideWhenUsed/>
    <w:uiPriority w:val="0"/>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19">
    <w:name w:val="Table 3D effects 1"/>
    <w:basedOn w:val="12"/>
    <w:semiHidden/>
    <w:unhideWhenUsed/>
    <w:uiPriority w:val="0"/>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20">
    <w:name w:val="Table Elegant"/>
    <w:basedOn w:val="12"/>
    <w:semiHidden/>
    <w:unhideWhenUsed/>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21">
    <w:name w:val="Table 3D effects 2"/>
    <w:basedOn w:val="12"/>
    <w:semiHidden/>
    <w:unhideWhenUsed/>
    <w:uiPriority w:val="0"/>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22">
    <w:name w:val="Table 3D effects 3"/>
    <w:basedOn w:val="12"/>
    <w:semiHidden/>
    <w:unhideWhenUsed/>
    <w:uiPriority w:val="0"/>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23">
    <w:name w:val="Table Grid"/>
    <w:basedOn w:val="1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4">
    <w:name w:val="Table Grid 1"/>
    <w:basedOn w:val="12"/>
    <w:semiHidden/>
    <w:unhideWhenUsed/>
    <w:uiPriority w:val="0"/>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125">
    <w:name w:val="Table Grid 2"/>
    <w:basedOn w:val="12"/>
    <w:semiHidden/>
    <w:unhideWhenUsed/>
    <w:uiPriority w:val="0"/>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6">
    <w:name w:val="Table Grid 3"/>
    <w:basedOn w:val="12"/>
    <w:semiHidden/>
    <w:unhideWhenUsed/>
    <w:uiPriority w:val="0"/>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styleId="127">
    <w:name w:val="Table Grid 4"/>
    <w:basedOn w:val="12"/>
    <w:semiHidden/>
    <w:unhideWhenUsed/>
    <w:uiPriority w:val="0"/>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8">
    <w:name w:val="Table Grid 5"/>
    <w:basedOn w:val="12"/>
    <w:semiHidden/>
    <w:unhideWhenUsed/>
    <w:uiPriority w:val="0"/>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9">
    <w:name w:val="Table Grid 6"/>
    <w:basedOn w:val="12"/>
    <w:semiHidden/>
    <w:unhideWhenUsed/>
    <w:uiPriority w:val="0"/>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30">
    <w:name w:val="Table Theme"/>
    <w:basedOn w:val="12"/>
    <w:semiHidden/>
    <w:unhideWhenUs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1">
    <w:name w:val="Table Web 3"/>
    <w:basedOn w:val="12"/>
    <w:uiPriority w:val="0"/>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Columns 1"/>
    <w:basedOn w:val="12"/>
    <w:semiHidden/>
    <w:unhideWhenUsed/>
    <w:uiPriority w:val="0"/>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3">
    <w:name w:val="Table Columns 2"/>
    <w:basedOn w:val="12"/>
    <w:semiHidden/>
    <w:unhideWhenUsed/>
    <w:uiPriority w:val="0"/>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4">
    <w:name w:val="Table Columns 3"/>
    <w:basedOn w:val="12"/>
    <w:semiHidden/>
    <w:unhideWhenUsed/>
    <w:uiPriority w:val="0"/>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35">
    <w:name w:val="Table Columns 4"/>
    <w:basedOn w:val="12"/>
    <w:semiHidden/>
    <w:unhideWhenUsed/>
    <w:uiPriority w:val="0"/>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36">
    <w:name w:val="Table Columns 5"/>
    <w:basedOn w:val="12"/>
    <w:semiHidden/>
    <w:unhideWhenUsed/>
    <w:uiPriority w:val="0"/>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37">
    <w:name w:val="Table List 1"/>
    <w:basedOn w:val="12"/>
    <w:semiHidden/>
    <w:unhideWhenUsed/>
    <w:uiPriority w:val="0"/>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38">
    <w:name w:val="Table List 2"/>
    <w:basedOn w:val="12"/>
    <w:semiHidden/>
    <w:unhideWhenUsed/>
    <w:uiPriority w:val="0"/>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39">
    <w:name w:val="Table List 3"/>
    <w:basedOn w:val="12"/>
    <w:semiHidden/>
    <w:unhideWhenUsed/>
    <w:uiPriority w:val="0"/>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40">
    <w:name w:val="Table List 4"/>
    <w:basedOn w:val="12"/>
    <w:semiHidden/>
    <w:unhideWhenUsed/>
    <w:uiPriority w:val="0"/>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41">
    <w:name w:val="Table List 5"/>
    <w:basedOn w:val="12"/>
    <w:semiHidden/>
    <w:unhideWhenUsed/>
    <w:uiPriority w:val="0"/>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42">
    <w:name w:val="Table List 6"/>
    <w:basedOn w:val="12"/>
    <w:semiHidden/>
    <w:unhideWhenUsed/>
    <w:uiPriority w:val="0"/>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style>
  <w:style w:type="table" w:styleId="143">
    <w:name w:val="Table List 7"/>
    <w:basedOn w:val="12"/>
    <w:semiHidden/>
    <w:unhideWhenUsed/>
    <w:uiPriority w:val="0"/>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44">
    <w:name w:val="Table List 8"/>
    <w:basedOn w:val="12"/>
    <w:semiHidden/>
    <w:unhideWhenUsed/>
    <w:uiPriority w:val="0"/>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style>
  <w:style w:type="table" w:styleId="145">
    <w:name w:val="Table Professional"/>
    <w:basedOn w:val="12"/>
    <w:semiHidden/>
    <w:unhideWhenUsed/>
    <w:uiPriority w:val="0"/>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46">
    <w:name w:val="Table Simple 1"/>
    <w:basedOn w:val="12"/>
    <w:semiHidden/>
    <w:unhideWhenUsed/>
    <w:uiPriority w:val="0"/>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47">
    <w:name w:val="Table Simple 2"/>
    <w:basedOn w:val="12"/>
    <w:semiHidden/>
    <w:unhideWhenUsed/>
    <w:uiPriority w:val="0"/>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48">
    <w:name w:val="Table Simple 3"/>
    <w:basedOn w:val="12"/>
    <w:semiHidden/>
    <w:unhideWhenUsed/>
    <w:uiPriority w:val="0"/>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49">
    <w:name w:val="Table Subtle 1"/>
    <w:basedOn w:val="12"/>
    <w:semiHidden/>
    <w:unhideWhenUsed/>
    <w:uiPriority w:val="0"/>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50">
    <w:name w:val="Table Subtle 2"/>
    <w:basedOn w:val="12"/>
    <w:uiPriority w:val="0"/>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151">
    <w:name w:val="Placeholder Text"/>
    <w:basedOn w:val="11"/>
    <w:semiHidden/>
    <w:qFormat/>
    <w:uiPriority w:val="99"/>
    <w:rPr>
      <w:rFonts w:ascii="Tahoma" w:hAnsi="Tahoma" w:cs="Tahoma"/>
      <w:color w:val="6E6964" w:themeColor="background2" w:themeShade="80"/>
    </w:rPr>
  </w:style>
  <w:style w:type="character" w:customStyle="1" w:styleId="152">
    <w:name w:val="Cabeçalho Char"/>
    <w:basedOn w:val="11"/>
    <w:link w:val="66"/>
    <w:qFormat/>
    <w:uiPriority w:val="99"/>
    <w:rPr>
      <w:rFonts w:ascii="Tahoma" w:hAnsi="Tahoma" w:cs="Tahoma"/>
    </w:rPr>
  </w:style>
  <w:style w:type="character" w:customStyle="1" w:styleId="153">
    <w:name w:val="Rodapé Char"/>
    <w:basedOn w:val="11"/>
    <w:link w:val="72"/>
    <w:uiPriority w:val="99"/>
    <w:rPr>
      <w:rFonts w:ascii="Tahoma" w:hAnsi="Tahoma" w:cs="Tahoma"/>
    </w:rPr>
  </w:style>
  <w:style w:type="paragraph" w:customStyle="1" w:styleId="154">
    <w:name w:val="Endereço"/>
    <w:basedOn w:val="1"/>
    <w:qFormat/>
    <w:uiPriority w:val="4"/>
  </w:style>
  <w:style w:type="character" w:customStyle="1" w:styleId="155">
    <w:name w:val="Data Char"/>
    <w:basedOn w:val="11"/>
    <w:link w:val="84"/>
    <w:uiPriority w:val="4"/>
    <w:rPr>
      <w:rFonts w:ascii="Tahoma" w:hAnsi="Tahoma" w:cs="Tahoma"/>
    </w:rPr>
  </w:style>
  <w:style w:type="character" w:customStyle="1" w:styleId="156">
    <w:name w:val="Saudação Char"/>
    <w:basedOn w:val="11"/>
    <w:link w:val="51"/>
    <w:uiPriority w:val="5"/>
    <w:rPr>
      <w:rFonts w:ascii="Tahoma" w:hAnsi="Tahoma" w:cs="Tahoma"/>
    </w:rPr>
  </w:style>
  <w:style w:type="character" w:customStyle="1" w:styleId="157">
    <w:name w:val="Encerramento Char"/>
    <w:basedOn w:val="11"/>
    <w:link w:val="87"/>
    <w:uiPriority w:val="6"/>
    <w:rPr>
      <w:rFonts w:ascii="Tahoma" w:hAnsi="Tahoma" w:cs="Tahoma"/>
    </w:rPr>
  </w:style>
  <w:style w:type="paragraph" w:customStyle="1" w:styleId="158">
    <w:name w:val="Informações de contato"/>
    <w:basedOn w:val="1"/>
    <w:qFormat/>
    <w:uiPriority w:val="7"/>
    <w:pPr>
      <w:jc w:val="right"/>
    </w:pPr>
    <w:rPr>
      <w:caps/>
    </w:rPr>
  </w:style>
  <w:style w:type="character" w:customStyle="1" w:styleId="159">
    <w:name w:val="Título Char"/>
    <w:basedOn w:val="11"/>
    <w:link w:val="43"/>
    <w:uiPriority w:val="1"/>
    <w:rPr>
      <w:rFonts w:ascii="Tahoma" w:hAnsi="Tahoma" w:cs="Tahoma" w:eastAsiaTheme="majorEastAsia"/>
      <w:b/>
      <w:caps/>
      <w:color w:val="404040" w:themeColor="text1" w:themeTint="BF"/>
      <w:kern w:val="28"/>
      <w:sz w:val="44"/>
      <w:szCs w:val="56"/>
      <w14:textFill>
        <w14:solidFill>
          <w14:schemeClr w14:val="tx1">
            <w14:lumMod w14:val="75000"/>
            <w14:lumOff w14:val="25000"/>
          </w14:schemeClr>
        </w14:solidFill>
      </w14:textFill>
    </w:rPr>
  </w:style>
  <w:style w:type="character" w:customStyle="1" w:styleId="160">
    <w:name w:val="Título 2 Char"/>
    <w:basedOn w:val="11"/>
    <w:link w:val="3"/>
    <w:semiHidden/>
    <w:uiPriority w:val="8"/>
    <w:rPr>
      <w:rFonts w:ascii="Tahoma" w:hAnsi="Tahoma" w:cs="Tahoma" w:eastAsiaTheme="majorEastAsia"/>
      <w:szCs w:val="26"/>
    </w:rPr>
  </w:style>
  <w:style w:type="paragraph" w:customStyle="1" w:styleId="161">
    <w:name w:val="Bibliography"/>
    <w:basedOn w:val="1"/>
    <w:next w:val="1"/>
    <w:semiHidden/>
    <w:unhideWhenUsed/>
    <w:uiPriority w:val="37"/>
  </w:style>
  <w:style w:type="character" w:customStyle="1" w:styleId="162">
    <w:name w:val="Corpo de texto Char"/>
    <w:basedOn w:val="11"/>
    <w:link w:val="35"/>
    <w:semiHidden/>
    <w:uiPriority w:val="0"/>
    <w:rPr>
      <w:rFonts w:ascii="Tahoma" w:hAnsi="Tahoma" w:cs="Tahoma"/>
    </w:rPr>
  </w:style>
  <w:style w:type="character" w:customStyle="1" w:styleId="163">
    <w:name w:val="Corpo de texto 2 Char"/>
    <w:basedOn w:val="11"/>
    <w:link w:val="65"/>
    <w:semiHidden/>
    <w:uiPriority w:val="0"/>
    <w:rPr>
      <w:rFonts w:ascii="Tahoma" w:hAnsi="Tahoma" w:cs="Tahoma"/>
    </w:rPr>
  </w:style>
  <w:style w:type="character" w:customStyle="1" w:styleId="164">
    <w:name w:val="Corpo de texto 3 Char"/>
    <w:basedOn w:val="11"/>
    <w:link w:val="59"/>
    <w:semiHidden/>
    <w:uiPriority w:val="0"/>
    <w:rPr>
      <w:rFonts w:ascii="Tahoma" w:hAnsi="Tahoma" w:cs="Tahoma"/>
      <w:szCs w:val="16"/>
    </w:rPr>
  </w:style>
  <w:style w:type="character" w:customStyle="1" w:styleId="165">
    <w:name w:val="Primeiro recuo de corpo de texto Char"/>
    <w:basedOn w:val="162"/>
    <w:link w:val="104"/>
    <w:semiHidden/>
    <w:uiPriority w:val="0"/>
    <w:rPr>
      <w:rFonts w:ascii="Tahoma" w:hAnsi="Tahoma" w:cs="Tahoma"/>
    </w:rPr>
  </w:style>
  <w:style w:type="character" w:customStyle="1" w:styleId="166">
    <w:name w:val="Recuo de corpo de texto Char"/>
    <w:basedOn w:val="11"/>
    <w:link w:val="33"/>
    <w:semiHidden/>
    <w:uiPriority w:val="0"/>
    <w:rPr>
      <w:rFonts w:ascii="Tahoma" w:hAnsi="Tahoma" w:cs="Tahoma"/>
    </w:rPr>
  </w:style>
  <w:style w:type="character" w:customStyle="1" w:styleId="167">
    <w:name w:val="Primeiro recuo de corpo de texto 2 Char"/>
    <w:basedOn w:val="166"/>
    <w:link w:val="32"/>
    <w:semiHidden/>
    <w:uiPriority w:val="0"/>
    <w:rPr>
      <w:rFonts w:ascii="Tahoma" w:hAnsi="Tahoma" w:cs="Tahoma"/>
    </w:rPr>
  </w:style>
  <w:style w:type="character" w:customStyle="1" w:styleId="168">
    <w:name w:val="Recuo de corpo de texto 2 Char"/>
    <w:basedOn w:val="11"/>
    <w:link w:val="40"/>
    <w:semiHidden/>
    <w:uiPriority w:val="0"/>
    <w:rPr>
      <w:rFonts w:ascii="Tahoma" w:hAnsi="Tahoma" w:cs="Tahoma"/>
    </w:rPr>
  </w:style>
  <w:style w:type="character" w:customStyle="1" w:styleId="169">
    <w:name w:val="Recuo de corpo de texto 3 Char"/>
    <w:basedOn w:val="11"/>
    <w:link w:val="82"/>
    <w:semiHidden/>
    <w:uiPriority w:val="0"/>
    <w:rPr>
      <w:rFonts w:ascii="Tahoma" w:hAnsi="Tahoma" w:cs="Tahoma"/>
      <w:szCs w:val="16"/>
    </w:rPr>
  </w:style>
  <w:style w:type="character" w:customStyle="1" w:styleId="170">
    <w:name w:val="Book Title"/>
    <w:basedOn w:val="11"/>
    <w:semiHidden/>
    <w:unhideWhenUsed/>
    <w:qFormat/>
    <w:uiPriority w:val="33"/>
    <w:rPr>
      <w:rFonts w:ascii="Tahoma" w:hAnsi="Tahoma" w:cs="Tahoma"/>
      <w:b/>
      <w:bCs/>
      <w:i/>
      <w:iCs/>
      <w:spacing w:val="5"/>
    </w:rPr>
  </w:style>
  <w:style w:type="table" w:styleId="171">
    <w:name w:val="Colorful Grid"/>
    <w:basedOn w:val="12"/>
    <w:semiHidden/>
    <w:unhideWhenUsed/>
    <w:uiPriority w:val="73"/>
    <w:pPr>
      <w:spacing w:after="0"/>
    </w:pPr>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cPr>
        <w:shd w:val="clear" w:color="auto" w:fill="999999" w:themeFill="text1" w:themeFillTint="66"/>
      </w:tcPr>
    </w:tblStylePr>
    <w:tblStylePr w:type="lastRow">
      <w:rPr>
        <w:b/>
        <w:bCs/>
        <w:color w:val="000000" w:themeColor="text1"/>
        <w14:textFill>
          <w14:solidFill>
            <w14:schemeClr w14:val="tx1"/>
          </w14:solidFill>
        </w14:textFill>
      </w:rPr>
      <w:tcPr>
        <w:shd w:val="clear" w:color="auto" w:fill="999999" w:themeFill="text1" w:themeFillTint="66"/>
      </w:tcPr>
    </w:tblStylePr>
    <w:tblStylePr w:type="firstCol">
      <w:rPr>
        <w:color w:val="FFFFFF" w:themeColor="background1"/>
        <w14:textFill>
          <w14:solidFill>
            <w14:schemeClr w14:val="bg1"/>
          </w14:solidFill>
        </w14:textFill>
      </w:rPr>
      <w:tcPr>
        <w:shd w:val="clear" w:color="auto" w:fill="000000" w:themeFill="text1" w:themeFillShade="BF"/>
      </w:tcPr>
    </w:tblStylePr>
    <w:tblStylePr w:type="lastCol">
      <w:rPr>
        <w:color w:val="FFFFFF" w:themeColor="background1"/>
        <w14:textFill>
          <w14:solidFill>
            <w14:schemeClr w14:val="bg1"/>
          </w14:solidFill>
        </w14:textFill>
      </w:rPr>
      <w:tcPr>
        <w:shd w:val="clear" w:color="auto" w:fill="000000" w:themeFill="text1" w:themeFillShade="BF"/>
      </w:tcPr>
    </w:tblStylePr>
    <w:tblStylePr w:type="band1Vert">
      <w:tcPr>
        <w:shd w:val="clear" w:color="auto" w:fill="7F7F7F" w:themeFill="text1" w:themeFillTint="7F"/>
      </w:tcPr>
    </w:tblStylePr>
    <w:tblStylePr w:type="band1Horz">
      <w:tcPr>
        <w:shd w:val="clear" w:color="auto" w:fill="7F7F7F" w:themeFill="text1" w:themeFillTint="7F"/>
      </w:tcPr>
    </w:tblStylePr>
  </w:style>
  <w:style w:type="table" w:styleId="172">
    <w:name w:val="Colorful Grid Accent 1"/>
    <w:basedOn w:val="12"/>
    <w:semiHidden/>
    <w:unhideWhenUsed/>
    <w:uiPriority w:val="73"/>
    <w:pPr>
      <w:spacing w:after="0"/>
    </w:pPr>
    <w:rPr>
      <w:color w:val="000000" w:themeColor="text1"/>
      <w14:textFill>
        <w14:solidFill>
          <w14:schemeClr w14:val="tx1"/>
        </w14:solidFill>
      </w14:textFill>
    </w:rPr>
    <w:tblPr>
      <w:tblBorders>
        <w:insideH w:val="single" w:color="FFFFFF" w:themeColor="background1" w:sz="4" w:space="0"/>
      </w:tblBorders>
    </w:tblPr>
    <w:tcPr>
      <w:shd w:val="clear" w:color="auto" w:fill="E1EBEF" w:themeFill="accent1" w:themeFillTint="33"/>
    </w:tcPr>
    <w:tblStylePr w:type="firstRow">
      <w:rPr>
        <w:b/>
        <w:bCs/>
      </w:rPr>
      <w:tcPr>
        <w:shd w:val="clear" w:color="auto" w:fill="C4D8DF" w:themeFill="accent1" w:themeFillTint="66"/>
      </w:tcPr>
    </w:tblStylePr>
    <w:tblStylePr w:type="lastRow">
      <w:rPr>
        <w:b/>
        <w:bCs/>
        <w:color w:val="000000" w:themeColor="text1"/>
        <w14:textFill>
          <w14:solidFill>
            <w14:schemeClr w14:val="tx1"/>
          </w14:solidFill>
        </w14:textFill>
      </w:rPr>
      <w:tcPr>
        <w:shd w:val="clear" w:color="auto" w:fill="C4D8DF" w:themeFill="accent1" w:themeFillTint="66"/>
      </w:tcPr>
    </w:tblStylePr>
    <w:tblStylePr w:type="firstCol">
      <w:rPr>
        <w:color w:val="FFFFFF" w:themeColor="background1"/>
        <w14:textFill>
          <w14:solidFill>
            <w14:schemeClr w14:val="bg1"/>
          </w14:solidFill>
        </w14:textFill>
      </w:rPr>
      <w:tcPr>
        <w:shd w:val="clear" w:color="auto" w:fill="4B7B8A" w:themeFill="accent1" w:themeFillShade="BF"/>
      </w:tcPr>
    </w:tblStylePr>
    <w:tblStylePr w:type="lastCol">
      <w:rPr>
        <w:color w:val="FFFFFF" w:themeColor="background1"/>
        <w14:textFill>
          <w14:solidFill>
            <w14:schemeClr w14:val="bg1"/>
          </w14:solidFill>
        </w14:textFill>
      </w:rPr>
      <w:tcPr>
        <w:shd w:val="clear" w:color="auto" w:fill="4B7B8A" w:themeFill="accent1" w:themeFillShade="BF"/>
      </w:tcPr>
    </w:tblStylePr>
    <w:tblStylePr w:type="band1Vert">
      <w:tcPr>
        <w:shd w:val="clear" w:color="auto" w:fill="B6CFD7" w:themeFill="accent1" w:themeFillTint="7F"/>
      </w:tcPr>
    </w:tblStylePr>
    <w:tblStylePr w:type="band1Horz">
      <w:tcPr>
        <w:shd w:val="clear" w:color="auto" w:fill="B6CFD7" w:themeFill="accent1" w:themeFillTint="7F"/>
      </w:tcPr>
    </w:tblStylePr>
  </w:style>
  <w:style w:type="table" w:styleId="173">
    <w:name w:val="Colorful Grid Accent 2"/>
    <w:basedOn w:val="12"/>
    <w:semiHidden/>
    <w:unhideWhenUsed/>
    <w:uiPriority w:val="73"/>
    <w:pPr>
      <w:spacing w:after="0"/>
    </w:pPr>
    <w:rPr>
      <w:color w:val="000000" w:themeColor="text1"/>
      <w14:textFill>
        <w14:solidFill>
          <w14:schemeClr w14:val="tx1"/>
        </w14:solidFill>
      </w14:textFill>
    </w:rPr>
    <w:tblPr>
      <w:tblBorders>
        <w:insideH w:val="single" w:color="FFFFFF" w:themeColor="background1" w:sz="4" w:space="0"/>
      </w:tblBorders>
    </w:tblPr>
    <w:tcPr>
      <w:shd w:val="clear" w:color="auto" w:fill="FCF4C6" w:themeFill="accent2" w:themeFillTint="33"/>
    </w:tcPr>
    <w:tblStylePr w:type="firstRow">
      <w:rPr>
        <w:b/>
        <w:bCs/>
      </w:rPr>
      <w:tcPr>
        <w:shd w:val="clear" w:color="auto" w:fill="F9E98E" w:themeFill="accent2" w:themeFillTint="66"/>
      </w:tcPr>
    </w:tblStylePr>
    <w:tblStylePr w:type="lastRow">
      <w:rPr>
        <w:b/>
        <w:bCs/>
        <w:color w:val="000000" w:themeColor="text1"/>
        <w14:textFill>
          <w14:solidFill>
            <w14:schemeClr w14:val="tx1"/>
          </w14:solidFill>
        </w14:textFill>
      </w:rPr>
      <w:tcPr>
        <w:shd w:val="clear" w:color="auto" w:fill="F9E98E" w:themeFill="accent2" w:themeFillTint="66"/>
      </w:tcPr>
    </w:tblStylePr>
    <w:tblStylePr w:type="firstCol">
      <w:rPr>
        <w:color w:val="FFFFFF" w:themeColor="background1"/>
        <w14:textFill>
          <w14:solidFill>
            <w14:schemeClr w14:val="bg1"/>
          </w14:solidFill>
        </w14:textFill>
      </w:rPr>
      <w:tcPr>
        <w:shd w:val="clear" w:color="auto" w:fill="988307" w:themeFill="accent2" w:themeFillShade="BF"/>
      </w:tcPr>
    </w:tblStylePr>
    <w:tblStylePr w:type="lastCol">
      <w:rPr>
        <w:color w:val="FFFFFF" w:themeColor="background1"/>
        <w14:textFill>
          <w14:solidFill>
            <w14:schemeClr w14:val="bg1"/>
          </w14:solidFill>
        </w14:textFill>
      </w:rPr>
      <w:tcPr>
        <w:shd w:val="clear" w:color="auto" w:fill="988307" w:themeFill="accent2" w:themeFillShade="BF"/>
      </w:tcPr>
    </w:tblStylePr>
    <w:tblStylePr w:type="band1Vert">
      <w:tcPr>
        <w:shd w:val="clear" w:color="auto" w:fill="F8E472" w:themeFill="accent2" w:themeFillTint="7F"/>
      </w:tcPr>
    </w:tblStylePr>
    <w:tblStylePr w:type="band1Horz">
      <w:tcPr>
        <w:shd w:val="clear" w:color="auto" w:fill="F8E472" w:themeFill="accent2" w:themeFillTint="7F"/>
      </w:tcPr>
    </w:tblStylePr>
  </w:style>
  <w:style w:type="table" w:styleId="174">
    <w:name w:val="Colorful Grid Accent 3"/>
    <w:basedOn w:val="12"/>
    <w:semiHidden/>
    <w:unhideWhenUsed/>
    <w:uiPriority w:val="73"/>
    <w:pPr>
      <w:spacing w:after="0"/>
    </w:pPr>
    <w:rPr>
      <w:color w:val="000000" w:themeColor="text1"/>
      <w14:textFill>
        <w14:solidFill>
          <w14:schemeClr w14:val="tx1"/>
        </w14:solidFill>
      </w14:textFill>
    </w:rPr>
    <w:tblPr>
      <w:tblBorders>
        <w:insideH w:val="single" w:color="FFFFFF" w:themeColor="background1" w:sz="4" w:space="0"/>
      </w:tblBorders>
    </w:tblPr>
    <w:tcPr>
      <w:shd w:val="clear" w:color="auto" w:fill="E8E7EC" w:themeFill="accent3" w:themeFillTint="33"/>
    </w:tcPr>
    <w:tblStylePr w:type="firstRow">
      <w:rPr>
        <w:b/>
        <w:bCs/>
      </w:rPr>
      <w:tcPr>
        <w:shd w:val="clear" w:color="auto" w:fill="D1CFDA" w:themeFill="accent3" w:themeFillTint="66"/>
      </w:tcPr>
    </w:tblStylePr>
    <w:tblStylePr w:type="lastRow">
      <w:rPr>
        <w:b/>
        <w:bCs/>
        <w:color w:val="000000" w:themeColor="text1"/>
        <w14:textFill>
          <w14:solidFill>
            <w14:schemeClr w14:val="tx1"/>
          </w14:solidFill>
        </w14:textFill>
      </w:rPr>
      <w:tcPr>
        <w:shd w:val="clear" w:color="auto" w:fill="D1CFDA" w:themeFill="accent3" w:themeFillTint="66"/>
      </w:tcPr>
    </w:tblStylePr>
    <w:tblStylePr w:type="firstCol">
      <w:rPr>
        <w:color w:val="FFFFFF" w:themeColor="background1"/>
        <w14:textFill>
          <w14:solidFill>
            <w14:schemeClr w14:val="bg1"/>
          </w14:solidFill>
        </w14:textFill>
      </w:rPr>
      <w:tcPr>
        <w:shd w:val="clear" w:color="auto" w:fill="66627F" w:themeFill="accent3" w:themeFillShade="BF"/>
      </w:tcPr>
    </w:tblStylePr>
    <w:tblStylePr w:type="lastCol">
      <w:rPr>
        <w:color w:val="FFFFFF" w:themeColor="background1"/>
        <w14:textFill>
          <w14:solidFill>
            <w14:schemeClr w14:val="bg1"/>
          </w14:solidFill>
        </w14:textFill>
      </w:rPr>
      <w:tcPr>
        <w:shd w:val="clear" w:color="auto" w:fill="66627F" w:themeFill="accent3" w:themeFillShade="BF"/>
      </w:tcPr>
    </w:tblStylePr>
    <w:tblStylePr w:type="band1Vert">
      <w:tcPr>
        <w:shd w:val="clear" w:color="auto" w:fill="C6C4D1" w:themeFill="accent3" w:themeFillTint="7F"/>
      </w:tcPr>
    </w:tblStylePr>
    <w:tblStylePr w:type="band1Horz">
      <w:tcPr>
        <w:shd w:val="clear" w:color="auto" w:fill="C6C4D1" w:themeFill="accent3" w:themeFillTint="7F"/>
      </w:tcPr>
    </w:tblStylePr>
  </w:style>
  <w:style w:type="table" w:styleId="175">
    <w:name w:val="Colorful Grid Accent 4"/>
    <w:basedOn w:val="12"/>
    <w:semiHidden/>
    <w:unhideWhenUsed/>
    <w:uiPriority w:val="73"/>
    <w:pPr>
      <w:spacing w:after="0"/>
    </w:pPr>
    <w:rPr>
      <w:color w:val="000000" w:themeColor="text1"/>
      <w14:textFill>
        <w14:solidFill>
          <w14:schemeClr w14:val="tx1"/>
        </w14:solidFill>
      </w14:textFill>
    </w:rPr>
    <w:tblPr>
      <w:tblBorders>
        <w:insideH w:val="single" w:color="FFFFFF" w:themeColor="background1" w:sz="4" w:space="0"/>
      </w:tblBorders>
    </w:tblPr>
    <w:tcPr>
      <w:shd w:val="clear" w:color="auto" w:fill="E3E7DE" w:themeFill="accent4" w:themeFillTint="33"/>
    </w:tcPr>
    <w:tblStylePr w:type="firstRow">
      <w:rPr>
        <w:b/>
        <w:bCs/>
      </w:rPr>
      <w:tcPr>
        <w:shd w:val="clear" w:color="auto" w:fill="C7CFBD" w:themeFill="accent4" w:themeFillTint="66"/>
      </w:tcPr>
    </w:tblStylePr>
    <w:tblStylePr w:type="lastRow">
      <w:rPr>
        <w:b/>
        <w:bCs/>
        <w:color w:val="000000" w:themeColor="text1"/>
        <w14:textFill>
          <w14:solidFill>
            <w14:schemeClr w14:val="tx1"/>
          </w14:solidFill>
        </w14:textFill>
      </w:rPr>
      <w:tcPr>
        <w:shd w:val="clear" w:color="auto" w:fill="C7CFBD" w:themeFill="accent4" w:themeFillTint="66"/>
      </w:tcPr>
    </w:tblStylePr>
    <w:tblStylePr w:type="firstCol">
      <w:rPr>
        <w:color w:val="FFFFFF" w:themeColor="background1"/>
        <w14:textFill>
          <w14:solidFill>
            <w14:schemeClr w14:val="bg1"/>
          </w14:solidFill>
        </w14:textFill>
      </w:rPr>
      <w:tcPr>
        <w:shd w:val="clear" w:color="auto" w:fill="566347" w:themeFill="accent4" w:themeFillShade="BF"/>
      </w:tcPr>
    </w:tblStylePr>
    <w:tblStylePr w:type="lastCol">
      <w:rPr>
        <w:color w:val="FFFFFF" w:themeColor="background1"/>
        <w14:textFill>
          <w14:solidFill>
            <w14:schemeClr w14:val="bg1"/>
          </w14:solidFill>
        </w14:textFill>
      </w:rPr>
      <w:tcPr>
        <w:shd w:val="clear" w:color="auto" w:fill="566347" w:themeFill="accent4" w:themeFillShade="BF"/>
      </w:tcPr>
    </w:tblStylePr>
    <w:tblStylePr w:type="band1Vert">
      <w:tcPr>
        <w:shd w:val="clear" w:color="auto" w:fill="B9C4AD" w:themeFill="accent4" w:themeFillTint="7F"/>
      </w:tcPr>
    </w:tblStylePr>
    <w:tblStylePr w:type="band1Horz">
      <w:tcPr>
        <w:shd w:val="clear" w:color="auto" w:fill="B9C4AD" w:themeFill="accent4" w:themeFillTint="7F"/>
      </w:tcPr>
    </w:tblStylePr>
  </w:style>
  <w:style w:type="table" w:styleId="176">
    <w:name w:val="Colorful Grid Accent 5"/>
    <w:basedOn w:val="12"/>
    <w:semiHidden/>
    <w:unhideWhenUsed/>
    <w:uiPriority w:val="73"/>
    <w:pPr>
      <w:spacing w:after="0"/>
    </w:pPr>
    <w:rPr>
      <w:color w:val="000000" w:themeColor="text1"/>
      <w14:textFill>
        <w14:solidFill>
          <w14:schemeClr w14:val="tx1"/>
        </w14:solidFill>
      </w14:textFill>
    </w:rPr>
    <w:tblPr>
      <w:tblBorders>
        <w:insideH w:val="single" w:color="FFFFFF" w:themeColor="background1" w:sz="4" w:space="0"/>
      </w:tblBorders>
    </w:tblPr>
    <w:tcPr>
      <w:shd w:val="clear" w:color="auto" w:fill="EBE9E2" w:themeFill="accent5" w:themeFillTint="33"/>
    </w:tcPr>
    <w:tblStylePr w:type="firstRow">
      <w:rPr>
        <w:b/>
        <w:bCs/>
      </w:rPr>
      <w:tcPr>
        <w:shd w:val="clear" w:color="auto" w:fill="D8D3C6" w:themeFill="accent5" w:themeFillTint="66"/>
      </w:tcPr>
    </w:tblStylePr>
    <w:tblStylePr w:type="lastRow">
      <w:rPr>
        <w:b/>
        <w:bCs/>
        <w:color w:val="000000" w:themeColor="text1"/>
        <w14:textFill>
          <w14:solidFill>
            <w14:schemeClr w14:val="tx1"/>
          </w14:solidFill>
        </w14:textFill>
      </w:rPr>
      <w:tcPr>
        <w:shd w:val="clear" w:color="auto" w:fill="D8D3C6" w:themeFill="accent5" w:themeFillTint="66"/>
      </w:tcPr>
    </w:tblStylePr>
    <w:tblStylePr w:type="firstCol">
      <w:rPr>
        <w:color w:val="FFFFFF" w:themeColor="background1"/>
        <w14:textFill>
          <w14:solidFill>
            <w14:schemeClr w14:val="bg1"/>
          </w14:solidFill>
        </w14:textFill>
      </w:rPr>
      <w:tcPr>
        <w:shd w:val="clear" w:color="auto" w:fill="786E53" w:themeFill="accent5" w:themeFillShade="BF"/>
      </w:tcPr>
    </w:tblStylePr>
    <w:tblStylePr w:type="lastCol">
      <w:rPr>
        <w:color w:val="FFFFFF" w:themeColor="background1"/>
        <w14:textFill>
          <w14:solidFill>
            <w14:schemeClr w14:val="bg1"/>
          </w14:solidFill>
        </w14:textFill>
      </w:rPr>
      <w:tcPr>
        <w:shd w:val="clear" w:color="auto" w:fill="786E53" w:themeFill="accent5" w:themeFillShade="BF"/>
      </w:tcPr>
    </w:tblStylePr>
    <w:tblStylePr w:type="band1Vert">
      <w:tcPr>
        <w:shd w:val="clear" w:color="auto" w:fill="CEC8B9" w:themeFill="accent5" w:themeFillTint="7F"/>
      </w:tcPr>
    </w:tblStylePr>
    <w:tblStylePr w:type="band1Horz">
      <w:tcPr>
        <w:shd w:val="clear" w:color="auto" w:fill="CEC8B9" w:themeFill="accent5" w:themeFillTint="7F"/>
      </w:tcPr>
    </w:tblStylePr>
  </w:style>
  <w:style w:type="table" w:styleId="177">
    <w:name w:val="Colorful Grid Accent 6"/>
    <w:basedOn w:val="12"/>
    <w:uiPriority w:val="73"/>
    <w:pPr>
      <w:spacing w:after="0"/>
    </w:pPr>
    <w:rPr>
      <w:color w:val="000000" w:themeColor="text1"/>
      <w14:textFill>
        <w14:solidFill>
          <w14:schemeClr w14:val="tx1"/>
        </w14:solidFill>
      </w14:textFill>
    </w:rPr>
    <w:tblPr>
      <w:tblBorders>
        <w:insideH w:val="single" w:color="FFFFFF" w:themeColor="background1" w:sz="4" w:space="0"/>
      </w:tblBorders>
    </w:tblPr>
    <w:tcPr>
      <w:shd w:val="clear" w:color="auto" w:fill="E5E6E8" w:themeFill="accent6" w:themeFillTint="33"/>
    </w:tcPr>
    <w:tblStylePr w:type="firstRow">
      <w:rPr>
        <w:b/>
        <w:bCs/>
      </w:rPr>
      <w:tcPr>
        <w:shd w:val="clear" w:color="auto" w:fill="CBCDD1" w:themeFill="accent6" w:themeFillTint="66"/>
      </w:tcPr>
    </w:tblStylePr>
    <w:tblStylePr w:type="lastRow">
      <w:rPr>
        <w:b/>
        <w:bCs/>
        <w:color w:val="000000" w:themeColor="text1"/>
        <w14:textFill>
          <w14:solidFill>
            <w14:schemeClr w14:val="tx1"/>
          </w14:solidFill>
        </w14:textFill>
      </w:rPr>
      <w:tcPr>
        <w:shd w:val="clear" w:color="auto" w:fill="CBCDD1" w:themeFill="accent6" w:themeFillTint="66"/>
      </w:tcPr>
    </w:tblStylePr>
    <w:tblStylePr w:type="firstCol">
      <w:rPr>
        <w:color w:val="FFFFFF" w:themeColor="background1"/>
        <w14:textFill>
          <w14:solidFill>
            <w14:schemeClr w14:val="bg1"/>
          </w14:solidFill>
        </w14:textFill>
      </w:rPr>
      <w:tcPr>
        <w:shd w:val="clear" w:color="auto" w:fill="5D626A" w:themeFill="accent6" w:themeFillShade="BF"/>
      </w:tcPr>
    </w:tblStylePr>
    <w:tblStylePr w:type="lastCol">
      <w:rPr>
        <w:color w:val="FFFFFF" w:themeColor="background1"/>
        <w14:textFill>
          <w14:solidFill>
            <w14:schemeClr w14:val="bg1"/>
          </w14:solidFill>
        </w14:textFill>
      </w:rPr>
      <w:tcPr>
        <w:shd w:val="clear" w:color="auto" w:fill="5D626A" w:themeFill="accent6" w:themeFillShade="BF"/>
      </w:tcPr>
    </w:tblStylePr>
    <w:tblStylePr w:type="band1Vert">
      <w:tcPr>
        <w:shd w:val="clear" w:color="auto" w:fill="BEC1C6" w:themeFill="accent6" w:themeFillTint="7F"/>
      </w:tcPr>
    </w:tblStylePr>
    <w:tblStylePr w:type="band1Horz">
      <w:tcPr>
        <w:shd w:val="clear" w:color="auto" w:fill="BEC1C6" w:themeFill="accent6" w:themeFillTint="7F"/>
      </w:tcPr>
    </w:tblStylePr>
  </w:style>
  <w:style w:type="table" w:styleId="178">
    <w:name w:val="Colorful List"/>
    <w:basedOn w:val="12"/>
    <w:semiHidden/>
    <w:unhideWhenUsed/>
    <w:uiPriority w:val="72"/>
    <w:pPr>
      <w:spacing w:after="0"/>
    </w:pPr>
    <w:rPr>
      <w:color w:val="000000" w:themeColor="text1"/>
      <w14:textFill>
        <w14:solidFill>
          <w14:schemeClr w14:val="tx1"/>
        </w14:solidFill>
      </w14:textFill>
    </w:rPr>
    <w:tcPr>
      <w:shd w:val="clear" w:color="auto" w:fill="E5E5E5" w:themeFill="text1"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A38B07" w:themeFill="accent2" w:themeFillShade="CC"/>
      </w:tcPr>
    </w:tblStylePr>
    <w:tblStylePr w:type="lastRow">
      <w:rPr>
        <w:b/>
        <w:bCs/>
        <w:color w:val="A38C0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BFBFBF" w:themeFill="text1" w:themeFillTint="3F"/>
      </w:tcPr>
    </w:tblStylePr>
    <w:tblStylePr w:type="band1Horz">
      <w:tcPr>
        <w:shd w:val="clear" w:color="auto" w:fill="CCCCCC" w:themeFill="text1" w:themeFillTint="33"/>
      </w:tcPr>
    </w:tblStylePr>
  </w:style>
  <w:style w:type="table" w:styleId="179">
    <w:name w:val="Colorful List Accent 1"/>
    <w:basedOn w:val="12"/>
    <w:semiHidden/>
    <w:unhideWhenUsed/>
    <w:uiPriority w:val="72"/>
    <w:pPr>
      <w:spacing w:after="0"/>
    </w:pPr>
    <w:rPr>
      <w:color w:val="000000" w:themeColor="text1"/>
      <w14:textFill>
        <w14:solidFill>
          <w14:schemeClr w14:val="tx1"/>
        </w14:solidFill>
      </w14:textFill>
    </w:rPr>
    <w:tcPr>
      <w:shd w:val="clear" w:color="auto" w:fill="F0F5F7" w:themeFill="accent1"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A38B07" w:themeFill="accent2" w:themeFillShade="CC"/>
      </w:tcPr>
    </w:tblStylePr>
    <w:tblStylePr w:type="lastRow">
      <w:rPr>
        <w:b/>
        <w:bCs/>
        <w:color w:val="A38C0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BE7EB" w:themeFill="accent1" w:themeFillTint="3F"/>
      </w:tcPr>
    </w:tblStylePr>
    <w:tblStylePr w:type="band1Horz">
      <w:tcPr>
        <w:shd w:val="clear" w:color="auto" w:fill="E1EBEF" w:themeFill="accent1" w:themeFillTint="33"/>
      </w:tcPr>
    </w:tblStylePr>
  </w:style>
  <w:style w:type="table" w:styleId="180">
    <w:name w:val="Colorful List Accent 2"/>
    <w:basedOn w:val="12"/>
    <w:semiHidden/>
    <w:unhideWhenUsed/>
    <w:uiPriority w:val="72"/>
    <w:pPr>
      <w:spacing w:after="0"/>
    </w:pPr>
    <w:rPr>
      <w:color w:val="000000" w:themeColor="text1"/>
      <w14:textFill>
        <w14:solidFill>
          <w14:schemeClr w14:val="tx1"/>
        </w14:solidFill>
      </w14:textFill>
    </w:rPr>
    <w:tcPr>
      <w:shd w:val="clear" w:color="auto" w:fill="FDF9E3" w:themeFill="accent2"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A38B07" w:themeFill="accent2" w:themeFillShade="CC"/>
      </w:tcPr>
    </w:tblStylePr>
    <w:tblStylePr w:type="lastRow">
      <w:rPr>
        <w:b/>
        <w:bCs/>
        <w:color w:val="A38C08" w:themeColor="accent2"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FBF1B9" w:themeFill="accent2" w:themeFillTint="3F"/>
      </w:tcPr>
    </w:tblStylePr>
    <w:tblStylePr w:type="band1Horz">
      <w:tcPr>
        <w:shd w:val="clear" w:color="auto" w:fill="FCF4C6" w:themeFill="accent2" w:themeFillTint="33"/>
      </w:tcPr>
    </w:tblStylePr>
  </w:style>
  <w:style w:type="table" w:styleId="181">
    <w:name w:val="Colorful List Accent 3"/>
    <w:basedOn w:val="12"/>
    <w:semiHidden/>
    <w:unhideWhenUsed/>
    <w:uiPriority w:val="72"/>
    <w:pPr>
      <w:spacing w:after="0"/>
    </w:pPr>
    <w:rPr>
      <w:color w:val="000000" w:themeColor="text1"/>
      <w14:textFill>
        <w14:solidFill>
          <w14:schemeClr w14:val="tx1"/>
        </w14:solidFill>
      </w14:textFill>
    </w:rPr>
    <w:tcPr>
      <w:shd w:val="clear" w:color="auto" w:fill="F3F3F6" w:themeFill="accent3"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5C6A4C" w:themeFill="accent4" w:themeFillShade="CC"/>
      </w:tcPr>
    </w:tblStylePr>
    <w:tblStylePr w:type="lastRow">
      <w:rPr>
        <w:b/>
        <w:bCs/>
        <w:color w:val="5D6A4D" w:themeColor="accent4"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E2E1E8" w:themeFill="accent3" w:themeFillTint="3F"/>
      </w:tcPr>
    </w:tblStylePr>
    <w:tblStylePr w:type="band1Horz">
      <w:tcPr>
        <w:shd w:val="clear" w:color="auto" w:fill="E8E7EC" w:themeFill="accent3" w:themeFillTint="33"/>
      </w:tcPr>
    </w:tblStylePr>
  </w:style>
  <w:style w:type="table" w:styleId="182">
    <w:name w:val="Colorful List Accent 4"/>
    <w:basedOn w:val="12"/>
    <w:semiHidden/>
    <w:unhideWhenUsed/>
    <w:uiPriority w:val="72"/>
    <w:pPr>
      <w:spacing w:after="0"/>
    </w:pPr>
    <w:rPr>
      <w:color w:val="000000" w:themeColor="text1"/>
      <w14:textFill>
        <w14:solidFill>
          <w14:schemeClr w14:val="tx1"/>
        </w14:solidFill>
      </w14:textFill>
    </w:rPr>
    <w:tcPr>
      <w:shd w:val="clear" w:color="auto" w:fill="F1F3EE" w:themeFill="accent4"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6D6887" w:themeFill="accent3" w:themeFillShade="CC"/>
      </w:tcPr>
    </w:tblStylePr>
    <w:tblStylePr w:type="lastRow">
      <w:rPr>
        <w:b/>
        <w:bCs/>
        <w:color w:val="6D6988" w:themeColor="accent3"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CE1D6" w:themeFill="accent4" w:themeFillTint="3F"/>
      </w:tcPr>
    </w:tblStylePr>
    <w:tblStylePr w:type="band1Horz">
      <w:tcPr>
        <w:shd w:val="clear" w:color="auto" w:fill="E3E7DE" w:themeFill="accent4" w:themeFillTint="33"/>
      </w:tcPr>
    </w:tblStylePr>
  </w:style>
  <w:style w:type="table" w:styleId="183">
    <w:name w:val="Colorful List Accent 5"/>
    <w:basedOn w:val="12"/>
    <w:semiHidden/>
    <w:unhideWhenUsed/>
    <w:uiPriority w:val="72"/>
    <w:pPr>
      <w:spacing w:after="0"/>
    </w:pPr>
    <w:rPr>
      <w:color w:val="000000" w:themeColor="text1"/>
      <w14:textFill>
        <w14:solidFill>
          <w14:schemeClr w14:val="tx1"/>
        </w14:solidFill>
      </w14:textFill>
    </w:rPr>
    <w:tcPr>
      <w:shd w:val="clear" w:color="auto" w:fill="F5F4F1" w:themeFill="accent5"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646971" w:themeFill="accent6" w:themeFillShade="CC"/>
      </w:tcPr>
    </w:tblStylePr>
    <w:tblStylePr w:type="lastRow">
      <w:rPr>
        <w:b/>
        <w:bCs/>
        <w:color w:val="646971" w:themeColor="accent6"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E7E4DC" w:themeFill="accent5" w:themeFillTint="3F"/>
      </w:tcPr>
    </w:tblStylePr>
    <w:tblStylePr w:type="band1Horz">
      <w:tcPr>
        <w:shd w:val="clear" w:color="auto" w:fill="EBE9E2" w:themeFill="accent5" w:themeFillTint="33"/>
      </w:tcPr>
    </w:tblStylePr>
  </w:style>
  <w:style w:type="table" w:styleId="184">
    <w:name w:val="Colorful List Accent 6"/>
    <w:basedOn w:val="12"/>
    <w:uiPriority w:val="72"/>
    <w:pPr>
      <w:spacing w:after="0"/>
    </w:pPr>
    <w:rPr>
      <w:color w:val="000000" w:themeColor="text1"/>
      <w14:textFill>
        <w14:solidFill>
          <w14:schemeClr w14:val="tx1"/>
        </w14:solidFill>
      </w14:textFill>
    </w:rPr>
    <w:tcPr>
      <w:shd w:val="clear" w:color="auto" w:fill="F2F2F3" w:themeFill="accent6" w:themeFillTint="19"/>
    </w:tcPr>
    <w:tblStylePr w:type="firstRow">
      <w:rPr>
        <w:b/>
        <w:bCs/>
        <w:color w:val="FFFFFF" w:themeColor="background1"/>
        <w14:textFill>
          <w14:solidFill>
            <w14:schemeClr w14:val="bg1"/>
          </w14:solidFill>
        </w14:textFill>
      </w:rPr>
      <w:tcPr>
        <w:tcBorders>
          <w:bottom w:val="single" w:color="FFFFFF" w:themeColor="background1" w:sz="12" w:space="0"/>
        </w:tcBorders>
        <w:shd w:val="clear" w:color="auto" w:fill="817559" w:themeFill="accent5" w:themeFillShade="CC"/>
      </w:tcPr>
    </w:tblStylePr>
    <w:tblStylePr w:type="lastRow">
      <w:rPr>
        <w:b/>
        <w:bCs/>
        <w:color w:val="817659" w:themeColor="accent5" w:themeShade="CC"/>
      </w:r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FE0E2" w:themeFill="accent6" w:themeFillTint="3F"/>
      </w:tcPr>
    </w:tblStylePr>
    <w:tblStylePr w:type="band1Horz">
      <w:tcPr>
        <w:shd w:val="clear" w:color="auto" w:fill="E5E6E8" w:themeFill="accent6" w:themeFillTint="33"/>
      </w:tcPr>
    </w:tblStylePr>
  </w:style>
  <w:style w:type="table" w:styleId="185">
    <w:name w:val="Colorful Shading"/>
    <w:basedOn w:val="12"/>
    <w:semiHidden/>
    <w:unhideWhenUsed/>
    <w:uiPriority w:val="71"/>
    <w:pPr>
      <w:spacing w:after="0"/>
    </w:pPr>
    <w:rPr>
      <w:color w:val="000000" w:themeColor="text1"/>
      <w14:textFill>
        <w14:solidFill>
          <w14:schemeClr w14:val="tx1"/>
        </w14:solidFill>
      </w14:textFill>
    </w:rPr>
    <w:tblPr>
      <w:tblBorders>
        <w:top w:val="single" w:color="CCAF0A"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cPr>
        <w:tcBorders>
          <w:top w:val="nil"/>
          <w:left w:val="nil"/>
          <w:bottom w:val="single" w:color="CCAF0A"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000000" w:themeFill="text1" w:themeFillShade="BF"/>
      </w:tcPr>
    </w:tblStylePr>
    <w:tblStylePr w:type="band1Vert">
      <w:tcPr>
        <w:shd w:val="clear" w:color="auto" w:fill="999999" w:themeFill="text1" w:themeFillTint="66"/>
      </w:tcPr>
    </w:tblStylePr>
    <w:tblStylePr w:type="band1Horz">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86">
    <w:name w:val="Colorful Shading Accent 1"/>
    <w:basedOn w:val="12"/>
    <w:semiHidden/>
    <w:unhideWhenUsed/>
    <w:uiPriority w:val="71"/>
    <w:pPr>
      <w:spacing w:after="0"/>
    </w:pPr>
    <w:rPr>
      <w:color w:val="000000" w:themeColor="text1"/>
      <w14:textFill>
        <w14:solidFill>
          <w14:schemeClr w14:val="tx1"/>
        </w14:solidFill>
      </w14:textFill>
    </w:rPr>
    <w:tblPr>
      <w:tblBorders>
        <w:top w:val="single" w:color="CCAF0A" w:themeColor="accent2" w:sz="24" w:space="0"/>
        <w:left w:val="single" w:color="6EA0B0" w:themeColor="accent1" w:sz="4" w:space="0"/>
        <w:bottom w:val="single" w:color="6EA0B0" w:themeColor="accent1" w:sz="4" w:space="0"/>
        <w:right w:val="single" w:color="6EA0B0" w:themeColor="accent1" w:sz="4" w:space="0"/>
        <w:insideH w:val="single" w:color="FFFFFF" w:themeColor="background1" w:sz="4" w:space="0"/>
        <w:insideV w:val="single" w:color="FFFFFF" w:themeColor="background1" w:sz="4" w:space="0"/>
      </w:tblBorders>
    </w:tblPr>
    <w:tcPr>
      <w:shd w:val="clear" w:color="auto" w:fill="F0F5F7" w:themeFill="accent1" w:themeFillTint="19"/>
    </w:tcPr>
    <w:tblStylePr w:type="firstRow">
      <w:rPr>
        <w:b/>
        <w:bCs/>
      </w:rPr>
      <w:tcPr>
        <w:tcBorders>
          <w:top w:val="nil"/>
          <w:left w:val="nil"/>
          <w:bottom w:val="single" w:color="CCAF0A"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3C626F" w:themeFill="accent1"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3C626F" w:themeFill="accent1"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3C626F" w:themeFill="accent1" w:themeFillShade="99"/>
      </w:tcPr>
    </w:tblStylePr>
    <w:tblStylePr w:type="band1Vert">
      <w:tcPr>
        <w:shd w:val="clear" w:color="auto" w:fill="C4D8DF" w:themeFill="accent1" w:themeFillTint="66"/>
      </w:tcPr>
    </w:tblStylePr>
    <w:tblStylePr w:type="band1Horz">
      <w:tcPr>
        <w:shd w:val="clear" w:color="auto" w:fill="B6CFD7"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87">
    <w:name w:val="Colorful Shading Accent 2"/>
    <w:basedOn w:val="12"/>
    <w:semiHidden/>
    <w:unhideWhenUsed/>
    <w:uiPriority w:val="71"/>
    <w:pPr>
      <w:spacing w:after="0"/>
    </w:pPr>
    <w:rPr>
      <w:color w:val="000000" w:themeColor="text1"/>
      <w14:textFill>
        <w14:solidFill>
          <w14:schemeClr w14:val="tx1"/>
        </w14:solidFill>
      </w14:textFill>
    </w:rPr>
    <w:tblPr>
      <w:tblBorders>
        <w:top w:val="single" w:color="CCAF0A" w:themeColor="accent2" w:sz="24" w:space="0"/>
        <w:left w:val="single" w:color="CCAF0A" w:themeColor="accent2" w:sz="4" w:space="0"/>
        <w:bottom w:val="single" w:color="CCAF0A" w:themeColor="accent2" w:sz="4" w:space="0"/>
        <w:right w:val="single" w:color="CCAF0A" w:themeColor="accent2" w:sz="4" w:space="0"/>
        <w:insideH w:val="single" w:color="FFFFFF" w:themeColor="background1" w:sz="4" w:space="0"/>
        <w:insideV w:val="single" w:color="FFFFFF" w:themeColor="background1" w:sz="4" w:space="0"/>
      </w:tblBorders>
    </w:tblPr>
    <w:tcPr>
      <w:shd w:val="clear" w:color="auto" w:fill="FDF9E3" w:themeFill="accent2" w:themeFillTint="19"/>
    </w:tcPr>
    <w:tblStylePr w:type="firstRow">
      <w:rPr>
        <w:b/>
        <w:bCs/>
      </w:rPr>
      <w:tcPr>
        <w:tcBorders>
          <w:top w:val="nil"/>
          <w:left w:val="nil"/>
          <w:bottom w:val="single" w:color="CCAF0A"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7A6805" w:themeFill="accent2"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7A6805" w:themeFill="accent2"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7A6805" w:themeFill="accent2" w:themeFillShade="99"/>
      </w:tcPr>
    </w:tblStylePr>
    <w:tblStylePr w:type="band1Vert">
      <w:tcPr>
        <w:shd w:val="clear" w:color="auto" w:fill="F9E98E" w:themeFill="accent2" w:themeFillTint="66"/>
      </w:tcPr>
    </w:tblStylePr>
    <w:tblStylePr w:type="band1Horz">
      <w:tcPr>
        <w:shd w:val="clear" w:color="auto" w:fill="F8E472"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88">
    <w:name w:val="Colorful Shading Accent 3"/>
    <w:basedOn w:val="12"/>
    <w:semiHidden/>
    <w:unhideWhenUsed/>
    <w:uiPriority w:val="71"/>
    <w:pPr>
      <w:spacing w:after="0"/>
    </w:pPr>
    <w:rPr>
      <w:color w:val="000000" w:themeColor="text1"/>
      <w14:textFill>
        <w14:solidFill>
          <w14:schemeClr w14:val="tx1"/>
        </w14:solidFill>
      </w14:textFill>
    </w:rPr>
    <w:tblPr>
      <w:tblBorders>
        <w:top w:val="single" w:color="748560" w:themeColor="accent4" w:sz="24" w:space="0"/>
        <w:left w:val="single" w:color="8D89A4" w:themeColor="accent3" w:sz="4" w:space="0"/>
        <w:bottom w:val="single" w:color="8D89A4" w:themeColor="accent3" w:sz="4" w:space="0"/>
        <w:right w:val="single" w:color="8D89A4" w:themeColor="accent3" w:sz="4" w:space="0"/>
        <w:insideH w:val="single" w:color="FFFFFF" w:themeColor="background1" w:sz="4" w:space="0"/>
        <w:insideV w:val="single" w:color="FFFFFF" w:themeColor="background1" w:sz="4" w:space="0"/>
      </w:tblBorders>
    </w:tblPr>
    <w:tcPr>
      <w:shd w:val="clear" w:color="auto" w:fill="F3F3F6" w:themeFill="accent3" w:themeFillTint="19"/>
    </w:tcPr>
    <w:tblStylePr w:type="firstRow">
      <w:rPr>
        <w:b/>
        <w:bCs/>
      </w:rPr>
      <w:tcPr>
        <w:tcBorders>
          <w:top w:val="nil"/>
          <w:left w:val="nil"/>
          <w:bottom w:val="single" w:color="74856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524E65" w:themeFill="accent3"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524E65" w:themeFill="accent3"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524E65" w:themeFill="accent3" w:themeFillShade="99"/>
      </w:tcPr>
    </w:tblStylePr>
    <w:tblStylePr w:type="band1Vert">
      <w:tcPr>
        <w:shd w:val="clear" w:color="auto" w:fill="D1CFDA" w:themeFill="accent3" w:themeFillTint="66"/>
      </w:tcPr>
    </w:tblStylePr>
    <w:tblStylePr w:type="band1Horz">
      <w:tcPr>
        <w:shd w:val="clear" w:color="auto" w:fill="C6C4D1" w:themeFill="accent3" w:themeFillTint="7F"/>
      </w:tcPr>
    </w:tblStylePr>
  </w:style>
  <w:style w:type="table" w:styleId="189">
    <w:name w:val="Colorful Shading Accent 4"/>
    <w:basedOn w:val="12"/>
    <w:semiHidden/>
    <w:unhideWhenUsed/>
    <w:uiPriority w:val="71"/>
    <w:pPr>
      <w:spacing w:after="0"/>
    </w:pPr>
    <w:rPr>
      <w:color w:val="000000" w:themeColor="text1"/>
      <w14:textFill>
        <w14:solidFill>
          <w14:schemeClr w14:val="tx1"/>
        </w14:solidFill>
      </w14:textFill>
    </w:rPr>
    <w:tblPr>
      <w:tblBorders>
        <w:top w:val="single" w:color="8D89A4" w:themeColor="accent3" w:sz="24" w:space="0"/>
        <w:left w:val="single" w:color="748560" w:themeColor="accent4" w:sz="4" w:space="0"/>
        <w:bottom w:val="single" w:color="748560" w:themeColor="accent4" w:sz="4" w:space="0"/>
        <w:right w:val="single" w:color="748560" w:themeColor="accent4" w:sz="4" w:space="0"/>
        <w:insideH w:val="single" w:color="FFFFFF" w:themeColor="background1" w:sz="4" w:space="0"/>
        <w:insideV w:val="single" w:color="FFFFFF" w:themeColor="background1" w:sz="4" w:space="0"/>
      </w:tblBorders>
    </w:tblPr>
    <w:tcPr>
      <w:shd w:val="clear" w:color="auto" w:fill="F1F3EE" w:themeFill="accent4" w:themeFillTint="19"/>
    </w:tcPr>
    <w:tblStylePr w:type="firstRow">
      <w:rPr>
        <w:b/>
        <w:bCs/>
      </w:rPr>
      <w:tcPr>
        <w:tcBorders>
          <w:top w:val="nil"/>
          <w:left w:val="nil"/>
          <w:bottom w:val="single" w:color="8D89A4"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454F39" w:themeFill="accent4"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454F39" w:themeFill="accent4"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454F39" w:themeFill="accent4" w:themeFillShade="99"/>
      </w:tcPr>
    </w:tblStylePr>
    <w:tblStylePr w:type="band1Vert">
      <w:tcPr>
        <w:shd w:val="clear" w:color="auto" w:fill="C7CFBD" w:themeFill="accent4" w:themeFillTint="66"/>
      </w:tcPr>
    </w:tblStylePr>
    <w:tblStylePr w:type="band1Horz">
      <w:tcPr>
        <w:shd w:val="clear" w:color="auto" w:fill="B9C4AD"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90">
    <w:name w:val="Colorful Shading Accent 5"/>
    <w:basedOn w:val="12"/>
    <w:semiHidden/>
    <w:unhideWhenUsed/>
    <w:uiPriority w:val="71"/>
    <w:pPr>
      <w:spacing w:after="0"/>
    </w:pPr>
    <w:rPr>
      <w:color w:val="000000" w:themeColor="text1"/>
      <w14:textFill>
        <w14:solidFill>
          <w14:schemeClr w14:val="tx1"/>
        </w14:solidFill>
      </w14:textFill>
    </w:rPr>
    <w:tblPr>
      <w:tblBorders>
        <w:top w:val="single" w:color="7E848D" w:themeColor="accent6" w:sz="24" w:space="0"/>
        <w:left w:val="single" w:color="9E9273" w:themeColor="accent5" w:sz="4" w:space="0"/>
        <w:bottom w:val="single" w:color="9E9273" w:themeColor="accent5" w:sz="4" w:space="0"/>
        <w:right w:val="single" w:color="9E9273" w:themeColor="accent5" w:sz="4" w:space="0"/>
        <w:insideH w:val="single" w:color="FFFFFF" w:themeColor="background1" w:sz="4" w:space="0"/>
        <w:insideV w:val="single" w:color="FFFFFF" w:themeColor="background1" w:sz="4" w:space="0"/>
      </w:tblBorders>
    </w:tblPr>
    <w:tcPr>
      <w:shd w:val="clear" w:color="auto" w:fill="F5F4F1" w:themeFill="accent5" w:themeFillTint="19"/>
    </w:tcPr>
    <w:tblStylePr w:type="firstRow">
      <w:rPr>
        <w:b/>
        <w:bCs/>
      </w:rPr>
      <w:tcPr>
        <w:tcBorders>
          <w:top w:val="nil"/>
          <w:left w:val="nil"/>
          <w:bottom w:val="single" w:color="7E848D"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605843" w:themeFill="accent5"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605843" w:themeFill="accent5"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605843" w:themeFill="accent5" w:themeFillShade="99"/>
      </w:tcPr>
    </w:tblStylePr>
    <w:tblStylePr w:type="band1Vert">
      <w:tcPr>
        <w:shd w:val="clear" w:color="auto" w:fill="D8D3C6" w:themeFill="accent5" w:themeFillTint="66"/>
      </w:tcPr>
    </w:tblStylePr>
    <w:tblStylePr w:type="band1Horz">
      <w:tcPr>
        <w:shd w:val="clear" w:color="auto" w:fill="CEC8B9"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91">
    <w:name w:val="Colorful Shading Accent 6"/>
    <w:basedOn w:val="12"/>
    <w:uiPriority w:val="71"/>
    <w:pPr>
      <w:spacing w:after="0"/>
    </w:pPr>
    <w:rPr>
      <w:color w:val="000000" w:themeColor="text1"/>
      <w14:textFill>
        <w14:solidFill>
          <w14:schemeClr w14:val="tx1"/>
        </w14:solidFill>
      </w14:textFill>
    </w:rPr>
    <w:tblPr>
      <w:tblBorders>
        <w:top w:val="single" w:color="9E9273" w:themeColor="accent5" w:sz="24" w:space="0"/>
        <w:left w:val="single" w:color="7E848D" w:themeColor="accent6" w:sz="4" w:space="0"/>
        <w:bottom w:val="single" w:color="7E848D" w:themeColor="accent6" w:sz="4" w:space="0"/>
        <w:right w:val="single" w:color="7E848D" w:themeColor="accent6" w:sz="4" w:space="0"/>
        <w:insideH w:val="single" w:color="FFFFFF" w:themeColor="background1" w:sz="4" w:space="0"/>
        <w:insideV w:val="single" w:color="FFFFFF" w:themeColor="background1" w:sz="4" w:space="0"/>
      </w:tblBorders>
    </w:tblPr>
    <w:tcPr>
      <w:shd w:val="clear" w:color="auto" w:fill="F2F2F3" w:themeFill="accent6" w:themeFillTint="19"/>
    </w:tcPr>
    <w:tblStylePr w:type="firstRow">
      <w:rPr>
        <w:b/>
        <w:bCs/>
      </w:rPr>
      <w:tcPr>
        <w:tcBorders>
          <w:top w:val="nil"/>
          <w:left w:val="nil"/>
          <w:bottom w:val="single" w:color="9E9273"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cPr>
        <w:tcBorders>
          <w:top w:val="single" w:color="FFFFFF" w:themeColor="background1" w:sz="6" w:space="0"/>
        </w:tcBorders>
        <w:shd w:val="clear" w:color="auto" w:fill="4B4F55" w:themeFill="accent6" w:themeFillShade="99"/>
      </w:tcPr>
    </w:tblStylePr>
    <w:tblStylePr w:type="firstCol">
      <w:rPr>
        <w:color w:val="FFFFFF" w:themeColor="background1"/>
        <w14:textFill>
          <w14:solidFill>
            <w14:schemeClr w14:val="bg1"/>
          </w14:solidFill>
        </w14:textFill>
      </w:rPr>
      <w:tcPr>
        <w:tcBorders>
          <w:top w:val="nil"/>
          <w:left w:val="nil"/>
          <w:bottom w:val="nil"/>
          <w:right w:val="nil"/>
          <w:insideH w:val="single" w:sz="4" w:space="0"/>
          <w:insideV w:val="nil"/>
        </w:tcBorders>
        <w:shd w:val="clear" w:color="auto" w:fill="4B4F55" w:themeFill="accent6" w:themeFillShade="99"/>
      </w:tcPr>
    </w:tblStylePr>
    <w:tblStylePr w:type="lastCol">
      <w:rPr>
        <w:color w:val="FFFFFF" w:themeColor="background1"/>
        <w14:textFill>
          <w14:solidFill>
            <w14:schemeClr w14:val="bg1"/>
          </w14:solidFill>
        </w14:textFill>
      </w:rPr>
      <w:tcPr>
        <w:tcBorders>
          <w:top w:val="nil"/>
          <w:left w:val="nil"/>
          <w:bottom w:val="nil"/>
          <w:right w:val="nil"/>
          <w:insideH w:val="nil"/>
          <w:insideV w:val="nil"/>
        </w:tcBorders>
        <w:shd w:val="clear" w:color="auto" w:fill="4B4F55" w:themeFill="accent6" w:themeFillShade="99"/>
      </w:tcPr>
    </w:tblStylePr>
    <w:tblStylePr w:type="band1Vert">
      <w:tcPr>
        <w:shd w:val="clear" w:color="auto" w:fill="CBCDD1" w:themeFill="accent6" w:themeFillTint="66"/>
      </w:tcPr>
    </w:tblStylePr>
    <w:tblStylePr w:type="band1Horz">
      <w:tcPr>
        <w:shd w:val="clear" w:color="auto" w:fill="BEC1C6"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character" w:customStyle="1" w:styleId="192">
    <w:name w:val="Texto de comentário Char"/>
    <w:basedOn w:val="11"/>
    <w:link w:val="38"/>
    <w:semiHidden/>
    <w:uiPriority w:val="0"/>
    <w:rPr>
      <w:rFonts w:ascii="Tahoma" w:hAnsi="Tahoma" w:cs="Tahoma"/>
      <w:szCs w:val="20"/>
    </w:rPr>
  </w:style>
  <w:style w:type="character" w:customStyle="1" w:styleId="193">
    <w:name w:val="Assunto do comentário Char"/>
    <w:basedOn w:val="192"/>
    <w:link w:val="70"/>
    <w:semiHidden/>
    <w:uiPriority w:val="0"/>
    <w:rPr>
      <w:rFonts w:ascii="Tahoma" w:hAnsi="Tahoma" w:cs="Tahoma"/>
      <w:b/>
      <w:bCs/>
      <w:szCs w:val="20"/>
    </w:rPr>
  </w:style>
  <w:style w:type="table" w:styleId="194">
    <w:name w:val="Dark List"/>
    <w:basedOn w:val="12"/>
    <w:semiHidden/>
    <w:unhideWhenUsed/>
    <w:uiPriority w:val="70"/>
    <w:pPr>
      <w:spacing w:after="0"/>
    </w:pPr>
    <w:rPr>
      <w:color w:val="FFFFFF" w:themeColor="background1"/>
      <w14:textFill>
        <w14:solidFill>
          <w14:schemeClr w14:val="bg1"/>
        </w14:solidFill>
      </w14:textFill>
    </w:rPr>
    <w:tcPr>
      <w:shd w:val="clear" w:color="auto" w:fill="000000" w:themeFill="text1"/>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cPr>
        <w:tcBorders>
          <w:top w:val="nil"/>
          <w:left w:val="nil"/>
          <w:bottom w:val="nil"/>
          <w:right w:val="nil"/>
          <w:insideH w:val="nil"/>
          <w:insideV w:val="nil"/>
        </w:tcBorders>
        <w:shd w:val="clear" w:color="auto" w:fill="000000" w:themeFill="text1" w:themeFillShade="BF"/>
      </w:tcPr>
    </w:tblStylePr>
    <w:tblStylePr w:type="band1Horz">
      <w:tcPr>
        <w:tcBorders>
          <w:top w:val="nil"/>
          <w:left w:val="nil"/>
          <w:bottom w:val="nil"/>
          <w:right w:val="nil"/>
          <w:insideH w:val="nil"/>
          <w:insideV w:val="nil"/>
        </w:tcBorders>
        <w:shd w:val="clear" w:color="auto" w:fill="000000" w:themeFill="text1" w:themeFillShade="BF"/>
      </w:tcPr>
    </w:tblStylePr>
  </w:style>
  <w:style w:type="table" w:styleId="195">
    <w:name w:val="Dark List Accent 1"/>
    <w:basedOn w:val="12"/>
    <w:semiHidden/>
    <w:unhideWhenUsed/>
    <w:uiPriority w:val="70"/>
    <w:pPr>
      <w:spacing w:after="0"/>
    </w:pPr>
    <w:rPr>
      <w:color w:val="FFFFFF" w:themeColor="background1"/>
      <w14:textFill>
        <w14:solidFill>
          <w14:schemeClr w14:val="bg1"/>
        </w14:solidFill>
      </w14:textFill>
    </w:rPr>
    <w:tcPr>
      <w:shd w:val="clear" w:color="auto" w:fill="6EA0B0" w:themeFill="accent1"/>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32525C" w:themeFill="accent1" w:themeFillShade="7F"/>
      </w:tcPr>
    </w:tblStylePr>
    <w:tblStylePr w:type="firstCol">
      <w:tcPr>
        <w:tcBorders>
          <w:top w:val="nil"/>
          <w:left w:val="nil"/>
          <w:bottom w:val="nil"/>
          <w:right w:val="single" w:color="FFFFFF" w:themeColor="background1" w:sz="18" w:space="0"/>
          <w:insideH w:val="nil"/>
          <w:insideV w:val="nil"/>
        </w:tcBorders>
        <w:shd w:val="clear" w:color="auto" w:fill="4B7B8A" w:themeFill="accent1" w:themeFillShade="BF"/>
      </w:tcPr>
    </w:tblStylePr>
    <w:tblStylePr w:type="lastCol">
      <w:tcPr>
        <w:tcBorders>
          <w:top w:val="nil"/>
          <w:left w:val="single" w:color="FFFFFF" w:themeColor="background1" w:sz="18" w:space="0"/>
          <w:bottom w:val="nil"/>
          <w:right w:val="nil"/>
          <w:insideH w:val="nil"/>
          <w:insideV w:val="nil"/>
        </w:tcBorders>
        <w:shd w:val="clear" w:color="auto" w:fill="4B7B8A" w:themeFill="accent1" w:themeFillShade="BF"/>
      </w:tcPr>
    </w:tblStylePr>
    <w:tblStylePr w:type="band1Vert">
      <w:tcPr>
        <w:tcBorders>
          <w:top w:val="nil"/>
          <w:left w:val="nil"/>
          <w:bottom w:val="nil"/>
          <w:right w:val="nil"/>
          <w:insideH w:val="nil"/>
          <w:insideV w:val="nil"/>
        </w:tcBorders>
        <w:shd w:val="clear" w:color="auto" w:fill="4B7B8A" w:themeFill="accent1" w:themeFillShade="BF"/>
      </w:tcPr>
    </w:tblStylePr>
    <w:tblStylePr w:type="band1Horz">
      <w:tcPr>
        <w:tcBorders>
          <w:top w:val="nil"/>
          <w:left w:val="nil"/>
          <w:bottom w:val="nil"/>
          <w:right w:val="nil"/>
          <w:insideH w:val="nil"/>
          <w:insideV w:val="nil"/>
        </w:tcBorders>
        <w:shd w:val="clear" w:color="auto" w:fill="4B7B8A" w:themeFill="accent1" w:themeFillShade="BF"/>
      </w:tcPr>
    </w:tblStylePr>
  </w:style>
  <w:style w:type="table" w:styleId="196">
    <w:name w:val="Dark List Accent 2"/>
    <w:basedOn w:val="12"/>
    <w:semiHidden/>
    <w:unhideWhenUsed/>
    <w:uiPriority w:val="70"/>
    <w:pPr>
      <w:spacing w:after="0"/>
    </w:pPr>
    <w:rPr>
      <w:color w:val="FFFFFF" w:themeColor="background1"/>
      <w14:textFill>
        <w14:solidFill>
          <w14:schemeClr w14:val="bg1"/>
        </w14:solidFill>
      </w14:textFill>
    </w:rPr>
    <w:tcPr>
      <w:shd w:val="clear" w:color="auto" w:fill="CCAF0A" w:themeFill="accent2"/>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655704" w:themeFill="accent2" w:themeFillShade="7F"/>
      </w:tcPr>
    </w:tblStylePr>
    <w:tblStylePr w:type="firstCol">
      <w:tcPr>
        <w:tcBorders>
          <w:top w:val="nil"/>
          <w:left w:val="nil"/>
          <w:bottom w:val="nil"/>
          <w:right w:val="single" w:color="FFFFFF" w:themeColor="background1" w:sz="18" w:space="0"/>
          <w:insideH w:val="nil"/>
          <w:insideV w:val="nil"/>
        </w:tcBorders>
        <w:shd w:val="clear" w:color="auto" w:fill="988307" w:themeFill="accent2" w:themeFillShade="BF"/>
      </w:tcPr>
    </w:tblStylePr>
    <w:tblStylePr w:type="lastCol">
      <w:tcPr>
        <w:tcBorders>
          <w:top w:val="nil"/>
          <w:left w:val="single" w:color="FFFFFF" w:themeColor="background1" w:sz="18" w:space="0"/>
          <w:bottom w:val="nil"/>
          <w:right w:val="nil"/>
          <w:insideH w:val="nil"/>
          <w:insideV w:val="nil"/>
        </w:tcBorders>
        <w:shd w:val="clear" w:color="auto" w:fill="988307" w:themeFill="accent2" w:themeFillShade="BF"/>
      </w:tcPr>
    </w:tblStylePr>
    <w:tblStylePr w:type="band1Vert">
      <w:tcPr>
        <w:tcBorders>
          <w:top w:val="nil"/>
          <w:left w:val="nil"/>
          <w:bottom w:val="nil"/>
          <w:right w:val="nil"/>
          <w:insideH w:val="nil"/>
          <w:insideV w:val="nil"/>
        </w:tcBorders>
        <w:shd w:val="clear" w:color="auto" w:fill="988307" w:themeFill="accent2" w:themeFillShade="BF"/>
      </w:tcPr>
    </w:tblStylePr>
    <w:tblStylePr w:type="band1Horz">
      <w:tcPr>
        <w:tcBorders>
          <w:top w:val="nil"/>
          <w:left w:val="nil"/>
          <w:bottom w:val="nil"/>
          <w:right w:val="nil"/>
          <w:insideH w:val="nil"/>
          <w:insideV w:val="nil"/>
        </w:tcBorders>
        <w:shd w:val="clear" w:color="auto" w:fill="988307" w:themeFill="accent2" w:themeFillShade="BF"/>
      </w:tcPr>
    </w:tblStylePr>
  </w:style>
  <w:style w:type="table" w:styleId="197">
    <w:name w:val="Dark List Accent 3"/>
    <w:basedOn w:val="12"/>
    <w:semiHidden/>
    <w:unhideWhenUsed/>
    <w:uiPriority w:val="70"/>
    <w:pPr>
      <w:spacing w:after="0"/>
    </w:pPr>
    <w:rPr>
      <w:color w:val="FFFFFF" w:themeColor="background1"/>
      <w14:textFill>
        <w14:solidFill>
          <w14:schemeClr w14:val="bg1"/>
        </w14:solidFill>
      </w14:textFill>
    </w:rPr>
    <w:tcPr>
      <w:shd w:val="clear" w:color="auto" w:fill="8D89A4" w:themeFill="accent3"/>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444154" w:themeFill="accent3" w:themeFillShade="7F"/>
      </w:tcPr>
    </w:tblStylePr>
    <w:tblStylePr w:type="firstCol">
      <w:tcPr>
        <w:tcBorders>
          <w:top w:val="nil"/>
          <w:left w:val="nil"/>
          <w:bottom w:val="nil"/>
          <w:right w:val="single" w:color="FFFFFF" w:themeColor="background1" w:sz="18" w:space="0"/>
          <w:insideH w:val="nil"/>
          <w:insideV w:val="nil"/>
        </w:tcBorders>
        <w:shd w:val="clear" w:color="auto" w:fill="66627F" w:themeFill="accent3" w:themeFillShade="BF"/>
      </w:tcPr>
    </w:tblStylePr>
    <w:tblStylePr w:type="lastCol">
      <w:tcPr>
        <w:tcBorders>
          <w:top w:val="nil"/>
          <w:left w:val="single" w:color="FFFFFF" w:themeColor="background1" w:sz="18" w:space="0"/>
          <w:bottom w:val="nil"/>
          <w:right w:val="nil"/>
          <w:insideH w:val="nil"/>
          <w:insideV w:val="nil"/>
        </w:tcBorders>
        <w:shd w:val="clear" w:color="auto" w:fill="66627F" w:themeFill="accent3" w:themeFillShade="BF"/>
      </w:tcPr>
    </w:tblStylePr>
    <w:tblStylePr w:type="band1Vert">
      <w:tcPr>
        <w:tcBorders>
          <w:top w:val="nil"/>
          <w:left w:val="nil"/>
          <w:bottom w:val="nil"/>
          <w:right w:val="nil"/>
          <w:insideH w:val="nil"/>
          <w:insideV w:val="nil"/>
        </w:tcBorders>
        <w:shd w:val="clear" w:color="auto" w:fill="66627F" w:themeFill="accent3" w:themeFillShade="BF"/>
      </w:tcPr>
    </w:tblStylePr>
    <w:tblStylePr w:type="band1Horz">
      <w:tcPr>
        <w:tcBorders>
          <w:top w:val="nil"/>
          <w:left w:val="nil"/>
          <w:bottom w:val="nil"/>
          <w:right w:val="nil"/>
          <w:insideH w:val="nil"/>
          <w:insideV w:val="nil"/>
        </w:tcBorders>
        <w:shd w:val="clear" w:color="auto" w:fill="66627F" w:themeFill="accent3" w:themeFillShade="BF"/>
      </w:tcPr>
    </w:tblStylePr>
  </w:style>
  <w:style w:type="table" w:styleId="198">
    <w:name w:val="Dark List Accent 4"/>
    <w:basedOn w:val="12"/>
    <w:semiHidden/>
    <w:unhideWhenUsed/>
    <w:uiPriority w:val="70"/>
    <w:pPr>
      <w:spacing w:after="0"/>
    </w:pPr>
    <w:rPr>
      <w:color w:val="FFFFFF" w:themeColor="background1"/>
      <w14:textFill>
        <w14:solidFill>
          <w14:schemeClr w14:val="bg1"/>
        </w14:solidFill>
      </w14:textFill>
    </w:rPr>
    <w:tcPr>
      <w:shd w:val="clear" w:color="auto" w:fill="748560" w:themeFill="accent4"/>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39422F" w:themeFill="accent4" w:themeFillShade="7F"/>
      </w:tcPr>
    </w:tblStylePr>
    <w:tblStylePr w:type="firstCol">
      <w:tcPr>
        <w:tcBorders>
          <w:top w:val="nil"/>
          <w:left w:val="nil"/>
          <w:bottom w:val="nil"/>
          <w:right w:val="single" w:color="FFFFFF" w:themeColor="background1" w:sz="18" w:space="0"/>
          <w:insideH w:val="nil"/>
          <w:insideV w:val="nil"/>
        </w:tcBorders>
        <w:shd w:val="clear" w:color="auto" w:fill="566347" w:themeFill="accent4" w:themeFillShade="BF"/>
      </w:tcPr>
    </w:tblStylePr>
    <w:tblStylePr w:type="lastCol">
      <w:tcPr>
        <w:tcBorders>
          <w:top w:val="nil"/>
          <w:left w:val="single" w:color="FFFFFF" w:themeColor="background1" w:sz="18" w:space="0"/>
          <w:bottom w:val="nil"/>
          <w:right w:val="nil"/>
          <w:insideH w:val="nil"/>
          <w:insideV w:val="nil"/>
        </w:tcBorders>
        <w:shd w:val="clear" w:color="auto" w:fill="566347" w:themeFill="accent4" w:themeFillShade="BF"/>
      </w:tcPr>
    </w:tblStylePr>
    <w:tblStylePr w:type="band1Vert">
      <w:tcPr>
        <w:tcBorders>
          <w:top w:val="nil"/>
          <w:left w:val="nil"/>
          <w:bottom w:val="nil"/>
          <w:right w:val="nil"/>
          <w:insideH w:val="nil"/>
          <w:insideV w:val="nil"/>
        </w:tcBorders>
        <w:shd w:val="clear" w:color="auto" w:fill="566347" w:themeFill="accent4" w:themeFillShade="BF"/>
      </w:tcPr>
    </w:tblStylePr>
    <w:tblStylePr w:type="band1Horz">
      <w:tcPr>
        <w:tcBorders>
          <w:top w:val="nil"/>
          <w:left w:val="nil"/>
          <w:bottom w:val="nil"/>
          <w:right w:val="nil"/>
          <w:insideH w:val="nil"/>
          <w:insideV w:val="nil"/>
        </w:tcBorders>
        <w:shd w:val="clear" w:color="auto" w:fill="566347" w:themeFill="accent4" w:themeFillShade="BF"/>
      </w:tcPr>
    </w:tblStylePr>
  </w:style>
  <w:style w:type="table" w:styleId="199">
    <w:name w:val="Dark List Accent 5"/>
    <w:basedOn w:val="12"/>
    <w:semiHidden/>
    <w:unhideWhenUsed/>
    <w:uiPriority w:val="70"/>
    <w:pPr>
      <w:spacing w:after="0"/>
    </w:pPr>
    <w:rPr>
      <w:color w:val="FFFFFF" w:themeColor="background1"/>
      <w14:textFill>
        <w14:solidFill>
          <w14:schemeClr w14:val="bg1"/>
        </w14:solidFill>
      </w14:textFill>
    </w:rPr>
    <w:tcPr>
      <w:shd w:val="clear" w:color="auto" w:fill="9E9273" w:themeFill="accent5"/>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504937" w:themeFill="accent5" w:themeFillShade="7F"/>
      </w:tcPr>
    </w:tblStylePr>
    <w:tblStylePr w:type="firstCol">
      <w:tcPr>
        <w:tcBorders>
          <w:top w:val="nil"/>
          <w:left w:val="nil"/>
          <w:bottom w:val="nil"/>
          <w:right w:val="single" w:color="FFFFFF" w:themeColor="background1" w:sz="18" w:space="0"/>
          <w:insideH w:val="nil"/>
          <w:insideV w:val="nil"/>
        </w:tcBorders>
        <w:shd w:val="clear" w:color="auto" w:fill="786E53" w:themeFill="accent5" w:themeFillShade="BF"/>
      </w:tcPr>
    </w:tblStylePr>
    <w:tblStylePr w:type="lastCol">
      <w:tcPr>
        <w:tcBorders>
          <w:top w:val="nil"/>
          <w:left w:val="single" w:color="FFFFFF" w:themeColor="background1" w:sz="18" w:space="0"/>
          <w:bottom w:val="nil"/>
          <w:right w:val="nil"/>
          <w:insideH w:val="nil"/>
          <w:insideV w:val="nil"/>
        </w:tcBorders>
        <w:shd w:val="clear" w:color="auto" w:fill="786E53" w:themeFill="accent5" w:themeFillShade="BF"/>
      </w:tcPr>
    </w:tblStylePr>
    <w:tblStylePr w:type="band1Vert">
      <w:tcPr>
        <w:tcBorders>
          <w:top w:val="nil"/>
          <w:left w:val="nil"/>
          <w:bottom w:val="nil"/>
          <w:right w:val="nil"/>
          <w:insideH w:val="nil"/>
          <w:insideV w:val="nil"/>
        </w:tcBorders>
        <w:shd w:val="clear" w:color="auto" w:fill="786E53" w:themeFill="accent5" w:themeFillShade="BF"/>
      </w:tcPr>
    </w:tblStylePr>
    <w:tblStylePr w:type="band1Horz">
      <w:tcPr>
        <w:tcBorders>
          <w:top w:val="nil"/>
          <w:left w:val="nil"/>
          <w:bottom w:val="nil"/>
          <w:right w:val="nil"/>
          <w:insideH w:val="nil"/>
          <w:insideV w:val="nil"/>
        </w:tcBorders>
        <w:shd w:val="clear" w:color="auto" w:fill="786E53" w:themeFill="accent5" w:themeFillShade="BF"/>
      </w:tcPr>
    </w:tblStylePr>
  </w:style>
  <w:style w:type="table" w:styleId="200">
    <w:name w:val="Dark List Accent 6"/>
    <w:basedOn w:val="12"/>
    <w:uiPriority w:val="70"/>
    <w:pPr>
      <w:spacing w:after="0"/>
    </w:pPr>
    <w:rPr>
      <w:color w:val="FFFFFF" w:themeColor="background1"/>
      <w14:textFill>
        <w14:solidFill>
          <w14:schemeClr w14:val="bg1"/>
        </w14:solidFill>
      </w14:textFill>
    </w:rPr>
    <w:tcPr>
      <w:shd w:val="clear" w:color="auto" w:fill="7E848D" w:themeFill="accent6"/>
    </w:tcPr>
    <w:tblStylePr w:type="firstRow">
      <w:rPr>
        <w:b/>
        <w:bCs/>
      </w:rPr>
      <w:tcPr>
        <w:tcBorders>
          <w:top w:val="nil"/>
          <w:left w:val="nil"/>
          <w:bottom w:val="single" w:color="FFFFFF" w:themeColor="background1" w:sz="18" w:space="0"/>
          <w:right w:val="nil"/>
          <w:insideH w:val="nil"/>
          <w:insideV w:val="nil"/>
        </w:tcBorders>
        <w:shd w:val="clear" w:color="auto" w:fill="000000" w:themeFill="text1"/>
      </w:tcPr>
    </w:tblStylePr>
    <w:tblStylePr w:type="lastRow">
      <w:tcPr>
        <w:tcBorders>
          <w:top w:val="single" w:color="FFFFFF" w:themeColor="background1" w:sz="18" w:space="0"/>
          <w:left w:val="nil"/>
          <w:bottom w:val="nil"/>
          <w:right w:val="nil"/>
          <w:insideH w:val="nil"/>
          <w:insideV w:val="nil"/>
        </w:tcBorders>
        <w:shd w:val="clear" w:color="auto" w:fill="3E4146" w:themeFill="accent6" w:themeFillShade="7F"/>
      </w:tcPr>
    </w:tblStylePr>
    <w:tblStylePr w:type="firstCol">
      <w:tcPr>
        <w:tcBorders>
          <w:top w:val="nil"/>
          <w:left w:val="nil"/>
          <w:bottom w:val="nil"/>
          <w:right w:val="single" w:color="FFFFFF" w:themeColor="background1" w:sz="18" w:space="0"/>
          <w:insideH w:val="nil"/>
          <w:insideV w:val="nil"/>
        </w:tcBorders>
        <w:shd w:val="clear" w:color="auto" w:fill="5D626A" w:themeFill="accent6" w:themeFillShade="BF"/>
      </w:tcPr>
    </w:tblStylePr>
    <w:tblStylePr w:type="lastCol">
      <w:tcPr>
        <w:tcBorders>
          <w:top w:val="nil"/>
          <w:left w:val="single" w:color="FFFFFF" w:themeColor="background1" w:sz="18" w:space="0"/>
          <w:bottom w:val="nil"/>
          <w:right w:val="nil"/>
          <w:insideH w:val="nil"/>
          <w:insideV w:val="nil"/>
        </w:tcBorders>
        <w:shd w:val="clear" w:color="auto" w:fill="5D626A" w:themeFill="accent6" w:themeFillShade="BF"/>
      </w:tcPr>
    </w:tblStylePr>
    <w:tblStylePr w:type="band1Vert">
      <w:tcPr>
        <w:tcBorders>
          <w:top w:val="nil"/>
          <w:left w:val="nil"/>
          <w:bottom w:val="nil"/>
          <w:right w:val="nil"/>
          <w:insideH w:val="nil"/>
          <w:insideV w:val="nil"/>
        </w:tcBorders>
        <w:shd w:val="clear" w:color="auto" w:fill="5D626A" w:themeFill="accent6" w:themeFillShade="BF"/>
      </w:tcPr>
    </w:tblStylePr>
    <w:tblStylePr w:type="band1Horz">
      <w:tcPr>
        <w:tcBorders>
          <w:top w:val="nil"/>
          <w:left w:val="nil"/>
          <w:bottom w:val="nil"/>
          <w:right w:val="nil"/>
          <w:insideH w:val="nil"/>
          <w:insideV w:val="nil"/>
        </w:tcBorders>
        <w:shd w:val="clear" w:color="auto" w:fill="5D626A" w:themeFill="accent6" w:themeFillShade="BF"/>
      </w:tcPr>
    </w:tblStylePr>
  </w:style>
  <w:style w:type="character" w:customStyle="1" w:styleId="201">
    <w:name w:val="Mapa do Documento Char"/>
    <w:basedOn w:val="11"/>
    <w:link w:val="76"/>
    <w:semiHidden/>
    <w:uiPriority w:val="0"/>
    <w:rPr>
      <w:rFonts w:ascii="Segoe UI" w:hAnsi="Segoe UI" w:cs="Segoe UI"/>
      <w:szCs w:val="16"/>
    </w:rPr>
  </w:style>
  <w:style w:type="character" w:customStyle="1" w:styleId="202">
    <w:name w:val="Assinatura de Email Char"/>
    <w:basedOn w:val="11"/>
    <w:link w:val="90"/>
    <w:semiHidden/>
    <w:uiPriority w:val="0"/>
    <w:rPr>
      <w:rFonts w:ascii="Tahoma" w:hAnsi="Tahoma" w:cs="Tahoma"/>
    </w:rPr>
  </w:style>
  <w:style w:type="character" w:customStyle="1" w:styleId="203">
    <w:name w:val="Texto de nota de fim Char"/>
    <w:basedOn w:val="11"/>
    <w:link w:val="46"/>
    <w:semiHidden/>
    <w:uiPriority w:val="0"/>
    <w:rPr>
      <w:rFonts w:ascii="Tahoma" w:hAnsi="Tahoma" w:cs="Tahoma"/>
      <w:szCs w:val="20"/>
    </w:rPr>
  </w:style>
  <w:style w:type="character" w:customStyle="1" w:styleId="204">
    <w:name w:val="Texto de nota de rodapé Char"/>
    <w:basedOn w:val="11"/>
    <w:link w:val="96"/>
    <w:semiHidden/>
    <w:uiPriority w:val="0"/>
    <w:rPr>
      <w:rFonts w:ascii="Tahoma" w:hAnsi="Tahoma" w:cs="Tahoma"/>
      <w:szCs w:val="20"/>
    </w:rPr>
  </w:style>
  <w:style w:type="table" w:customStyle="1" w:styleId="205">
    <w:name w:val="Grid Table 1 Light1"/>
    <w:basedOn w:val="12"/>
    <w:uiPriority w:val="46"/>
    <w:pPr>
      <w:spacing w:after="0"/>
    </w:p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06">
    <w:name w:val="Grid Table 1 Light - Accent 11"/>
    <w:basedOn w:val="12"/>
    <w:uiPriority w:val="46"/>
    <w:pPr>
      <w:spacing w:after="0"/>
    </w:pPr>
    <w:tblPr>
      <w:tblBorders>
        <w:top w:val="single" w:color="C4D8DF" w:themeColor="accent1" w:themeTint="66" w:sz="4" w:space="0"/>
        <w:left w:val="single" w:color="C4D8DF" w:themeColor="accent1" w:themeTint="66" w:sz="4" w:space="0"/>
        <w:bottom w:val="single" w:color="C4D8DF" w:themeColor="accent1" w:themeTint="66" w:sz="4" w:space="0"/>
        <w:right w:val="single" w:color="C4D8DF" w:themeColor="accent1" w:themeTint="66" w:sz="4" w:space="0"/>
        <w:insideH w:val="single" w:color="C4D8DF" w:themeColor="accent1" w:themeTint="66" w:sz="4" w:space="0"/>
        <w:insideV w:val="single" w:color="C4D8DF" w:themeColor="accent1" w:themeTint="66" w:sz="4" w:space="0"/>
      </w:tblBorders>
    </w:tblPr>
    <w:tblStylePr w:type="firstRow">
      <w:rPr>
        <w:b/>
        <w:bCs/>
      </w:rPr>
      <w:tcPr>
        <w:tcBorders>
          <w:bottom w:val="single" w:color="A7C5CF" w:themeColor="accent1" w:themeTint="99" w:sz="12" w:space="0"/>
        </w:tcBorders>
      </w:tcPr>
    </w:tblStylePr>
    <w:tblStylePr w:type="lastRow">
      <w:rPr>
        <w:b/>
        <w:bCs/>
      </w:rPr>
      <w:tcPr>
        <w:tcBorders>
          <w:top w:val="double" w:color="A7C5CF" w:themeColor="accent1" w:themeTint="99" w:sz="2" w:space="0"/>
        </w:tcBorders>
      </w:tcPr>
    </w:tblStylePr>
    <w:tblStylePr w:type="firstCol">
      <w:rPr>
        <w:b/>
        <w:bCs/>
      </w:rPr>
    </w:tblStylePr>
    <w:tblStylePr w:type="lastCol">
      <w:rPr>
        <w:b/>
        <w:bCs/>
      </w:rPr>
    </w:tblStylePr>
  </w:style>
  <w:style w:type="table" w:customStyle="1" w:styleId="207">
    <w:name w:val="Grid Table 1 Light - Accent 21"/>
    <w:basedOn w:val="12"/>
    <w:uiPriority w:val="46"/>
    <w:pPr>
      <w:spacing w:after="0"/>
    </w:pPr>
    <w:tblPr>
      <w:tblBorders>
        <w:top w:val="single" w:color="F9E98E" w:themeColor="accent2" w:themeTint="66" w:sz="4" w:space="0"/>
        <w:left w:val="single" w:color="F9E98E" w:themeColor="accent2" w:themeTint="66" w:sz="4" w:space="0"/>
        <w:bottom w:val="single" w:color="F9E98E" w:themeColor="accent2" w:themeTint="66" w:sz="4" w:space="0"/>
        <w:right w:val="single" w:color="F9E98E" w:themeColor="accent2" w:themeTint="66" w:sz="4" w:space="0"/>
        <w:insideH w:val="single" w:color="F9E98E" w:themeColor="accent2" w:themeTint="66" w:sz="4" w:space="0"/>
        <w:insideV w:val="single" w:color="F9E98E" w:themeColor="accent2" w:themeTint="66" w:sz="4" w:space="0"/>
      </w:tblBorders>
    </w:tblPr>
    <w:tblStylePr w:type="firstRow">
      <w:rPr>
        <w:b/>
        <w:bCs/>
      </w:rPr>
      <w:tcPr>
        <w:tcBorders>
          <w:bottom w:val="single" w:color="F6DE55" w:themeColor="accent2" w:themeTint="99" w:sz="12" w:space="0"/>
        </w:tcBorders>
      </w:tcPr>
    </w:tblStylePr>
    <w:tblStylePr w:type="lastRow">
      <w:rPr>
        <w:b/>
        <w:bCs/>
      </w:rPr>
      <w:tcPr>
        <w:tcBorders>
          <w:top w:val="double" w:color="F6DE55" w:themeColor="accent2" w:themeTint="99" w:sz="2" w:space="0"/>
        </w:tcBorders>
      </w:tcPr>
    </w:tblStylePr>
    <w:tblStylePr w:type="firstCol">
      <w:rPr>
        <w:b/>
        <w:bCs/>
      </w:rPr>
    </w:tblStylePr>
    <w:tblStylePr w:type="lastCol">
      <w:rPr>
        <w:b/>
        <w:bCs/>
      </w:rPr>
    </w:tblStylePr>
  </w:style>
  <w:style w:type="table" w:customStyle="1" w:styleId="208">
    <w:name w:val="Grid Table 1 Light - Accent 31"/>
    <w:basedOn w:val="12"/>
    <w:uiPriority w:val="46"/>
    <w:pPr>
      <w:spacing w:after="0"/>
    </w:pPr>
    <w:tblPr>
      <w:tblBorders>
        <w:top w:val="single" w:color="D1CFDA" w:themeColor="accent3" w:themeTint="66" w:sz="4" w:space="0"/>
        <w:left w:val="single" w:color="D1CFDA" w:themeColor="accent3" w:themeTint="66" w:sz="4" w:space="0"/>
        <w:bottom w:val="single" w:color="D1CFDA" w:themeColor="accent3" w:themeTint="66" w:sz="4" w:space="0"/>
        <w:right w:val="single" w:color="D1CFDA" w:themeColor="accent3" w:themeTint="66" w:sz="4" w:space="0"/>
        <w:insideH w:val="single" w:color="D1CFDA" w:themeColor="accent3" w:themeTint="66" w:sz="4" w:space="0"/>
        <w:insideV w:val="single" w:color="D1CFDA" w:themeColor="accent3" w:themeTint="66" w:sz="4" w:space="0"/>
      </w:tblBorders>
    </w:tblPr>
    <w:tblStylePr w:type="firstRow">
      <w:rPr>
        <w:b/>
        <w:bCs/>
      </w:rPr>
      <w:tcPr>
        <w:tcBorders>
          <w:bottom w:val="single" w:color="BAB8C8" w:themeColor="accent3" w:themeTint="99" w:sz="12" w:space="0"/>
        </w:tcBorders>
      </w:tcPr>
    </w:tblStylePr>
    <w:tblStylePr w:type="lastRow">
      <w:rPr>
        <w:b/>
        <w:bCs/>
      </w:rPr>
      <w:tcPr>
        <w:tcBorders>
          <w:top w:val="double" w:color="BAB8C8" w:themeColor="accent3" w:themeTint="99" w:sz="2" w:space="0"/>
        </w:tcBorders>
      </w:tcPr>
    </w:tblStylePr>
    <w:tblStylePr w:type="firstCol">
      <w:rPr>
        <w:b/>
        <w:bCs/>
      </w:rPr>
    </w:tblStylePr>
    <w:tblStylePr w:type="lastCol">
      <w:rPr>
        <w:b/>
        <w:bCs/>
      </w:rPr>
    </w:tblStylePr>
  </w:style>
  <w:style w:type="table" w:customStyle="1" w:styleId="209">
    <w:name w:val="Grid Table 1 Light - Accent 41"/>
    <w:basedOn w:val="12"/>
    <w:uiPriority w:val="46"/>
    <w:pPr>
      <w:spacing w:after="0"/>
    </w:pPr>
    <w:tblPr>
      <w:tblBorders>
        <w:top w:val="single" w:color="C7CFBD" w:themeColor="accent4" w:themeTint="66" w:sz="4" w:space="0"/>
        <w:left w:val="single" w:color="C7CFBD" w:themeColor="accent4" w:themeTint="66" w:sz="4" w:space="0"/>
        <w:bottom w:val="single" w:color="C7CFBD" w:themeColor="accent4" w:themeTint="66" w:sz="4" w:space="0"/>
        <w:right w:val="single" w:color="C7CFBD" w:themeColor="accent4" w:themeTint="66" w:sz="4" w:space="0"/>
        <w:insideH w:val="single" w:color="C7CFBD" w:themeColor="accent4" w:themeTint="66" w:sz="4" w:space="0"/>
        <w:insideV w:val="single" w:color="C7CFBD" w:themeColor="accent4" w:themeTint="66" w:sz="4" w:space="0"/>
      </w:tblBorders>
    </w:tblPr>
    <w:tblStylePr w:type="firstRow">
      <w:rPr>
        <w:b/>
        <w:bCs/>
      </w:rPr>
      <w:tcPr>
        <w:tcBorders>
          <w:bottom w:val="single" w:color="ABB89D" w:themeColor="accent4" w:themeTint="99" w:sz="12" w:space="0"/>
        </w:tcBorders>
      </w:tcPr>
    </w:tblStylePr>
    <w:tblStylePr w:type="lastRow">
      <w:rPr>
        <w:b/>
        <w:bCs/>
      </w:rPr>
      <w:tcPr>
        <w:tcBorders>
          <w:top w:val="double" w:color="ABB89D" w:themeColor="accent4" w:themeTint="99" w:sz="2" w:space="0"/>
        </w:tcBorders>
      </w:tcPr>
    </w:tblStylePr>
    <w:tblStylePr w:type="firstCol">
      <w:rPr>
        <w:b/>
        <w:bCs/>
      </w:rPr>
    </w:tblStylePr>
    <w:tblStylePr w:type="lastCol">
      <w:rPr>
        <w:b/>
        <w:bCs/>
      </w:rPr>
    </w:tblStylePr>
  </w:style>
  <w:style w:type="table" w:customStyle="1" w:styleId="210">
    <w:name w:val="Grid Table 1 Light - Accent 51"/>
    <w:basedOn w:val="12"/>
    <w:uiPriority w:val="46"/>
    <w:pPr>
      <w:spacing w:after="0"/>
    </w:pPr>
    <w:tblPr>
      <w:tblBorders>
        <w:top w:val="single" w:color="D8D3C6" w:themeColor="accent5" w:themeTint="66" w:sz="4" w:space="0"/>
        <w:left w:val="single" w:color="D8D3C6" w:themeColor="accent5" w:themeTint="66" w:sz="4" w:space="0"/>
        <w:bottom w:val="single" w:color="D8D3C6" w:themeColor="accent5" w:themeTint="66" w:sz="4" w:space="0"/>
        <w:right w:val="single" w:color="D8D3C6" w:themeColor="accent5" w:themeTint="66" w:sz="4" w:space="0"/>
        <w:insideH w:val="single" w:color="D8D3C6" w:themeColor="accent5" w:themeTint="66" w:sz="4" w:space="0"/>
        <w:insideV w:val="single" w:color="D8D3C6" w:themeColor="accent5" w:themeTint="66" w:sz="4" w:space="0"/>
      </w:tblBorders>
    </w:tblPr>
    <w:tblStylePr w:type="firstRow">
      <w:rPr>
        <w:b/>
        <w:bCs/>
      </w:rPr>
      <w:tcPr>
        <w:tcBorders>
          <w:bottom w:val="single" w:color="C4BDAA" w:themeColor="accent5" w:themeTint="99" w:sz="12" w:space="0"/>
        </w:tcBorders>
      </w:tcPr>
    </w:tblStylePr>
    <w:tblStylePr w:type="lastRow">
      <w:rPr>
        <w:b/>
        <w:bCs/>
      </w:rPr>
      <w:tcPr>
        <w:tcBorders>
          <w:top w:val="double" w:color="C4BDAA" w:themeColor="accent5" w:themeTint="99" w:sz="2" w:space="0"/>
        </w:tcBorders>
      </w:tcPr>
    </w:tblStylePr>
    <w:tblStylePr w:type="firstCol">
      <w:rPr>
        <w:b/>
        <w:bCs/>
      </w:rPr>
    </w:tblStylePr>
    <w:tblStylePr w:type="lastCol">
      <w:rPr>
        <w:b/>
        <w:bCs/>
      </w:rPr>
    </w:tblStylePr>
  </w:style>
  <w:style w:type="table" w:customStyle="1" w:styleId="211">
    <w:name w:val="Grid Table 1 Light - Accent 61"/>
    <w:basedOn w:val="12"/>
    <w:uiPriority w:val="46"/>
    <w:pPr>
      <w:spacing w:after="0"/>
    </w:pPr>
    <w:tblPr>
      <w:tblBorders>
        <w:top w:val="single" w:color="CBCDD1" w:themeColor="accent6" w:themeTint="66" w:sz="4" w:space="0"/>
        <w:left w:val="single" w:color="CBCDD1" w:themeColor="accent6" w:themeTint="66" w:sz="4" w:space="0"/>
        <w:bottom w:val="single" w:color="CBCDD1" w:themeColor="accent6" w:themeTint="66" w:sz="4" w:space="0"/>
        <w:right w:val="single" w:color="CBCDD1" w:themeColor="accent6" w:themeTint="66" w:sz="4" w:space="0"/>
        <w:insideH w:val="single" w:color="CBCDD1" w:themeColor="accent6" w:themeTint="66" w:sz="4" w:space="0"/>
        <w:insideV w:val="single" w:color="CBCDD1" w:themeColor="accent6" w:themeTint="66" w:sz="4" w:space="0"/>
      </w:tblBorders>
    </w:tblPr>
    <w:tblStylePr w:type="firstRow">
      <w:rPr>
        <w:b/>
        <w:bCs/>
      </w:rPr>
      <w:tcPr>
        <w:tcBorders>
          <w:bottom w:val="single" w:color="B1B5BA" w:themeColor="accent6" w:themeTint="99" w:sz="12" w:space="0"/>
        </w:tcBorders>
      </w:tcPr>
    </w:tblStylePr>
    <w:tblStylePr w:type="lastRow">
      <w:rPr>
        <w:b/>
        <w:bCs/>
      </w:rPr>
      <w:tcPr>
        <w:tcBorders>
          <w:top w:val="double" w:color="B1B5BA" w:themeColor="accent6" w:themeTint="99" w:sz="2" w:space="0"/>
        </w:tcBorders>
      </w:tcPr>
    </w:tblStylePr>
    <w:tblStylePr w:type="firstCol">
      <w:rPr>
        <w:b/>
        <w:bCs/>
      </w:rPr>
    </w:tblStylePr>
    <w:tblStylePr w:type="lastCol">
      <w:rPr>
        <w:b/>
        <w:bCs/>
      </w:rPr>
    </w:tblStylePr>
  </w:style>
  <w:style w:type="table" w:customStyle="1" w:styleId="212">
    <w:name w:val="Grid Table 21"/>
    <w:basedOn w:val="12"/>
    <w:uiPriority w:val="47"/>
    <w:pPr>
      <w:spacing w:after="0"/>
    </w:p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13">
    <w:name w:val="Grid Table 2 - Accent 11"/>
    <w:basedOn w:val="12"/>
    <w:uiPriority w:val="47"/>
    <w:pPr>
      <w:spacing w:after="0"/>
    </w:pPr>
    <w:tblPr>
      <w:tblBorders>
        <w:top w:val="single" w:color="A7C5CF" w:themeColor="accent1" w:themeTint="99" w:sz="2" w:space="0"/>
        <w:bottom w:val="single" w:color="A7C5CF" w:themeColor="accent1" w:themeTint="99" w:sz="2" w:space="0"/>
        <w:insideH w:val="single" w:color="A7C5CF" w:themeColor="accent1" w:themeTint="99" w:sz="2" w:space="0"/>
        <w:insideV w:val="single" w:color="A7C5CF" w:themeColor="accent1" w:themeTint="99" w:sz="2" w:space="0"/>
      </w:tblBorders>
    </w:tblPr>
    <w:tblStylePr w:type="firstRow">
      <w:rPr>
        <w:b/>
        <w:bCs/>
      </w:rPr>
      <w:tcPr>
        <w:tcBorders>
          <w:top w:val="nil"/>
          <w:bottom w:val="single" w:color="A7C5CF" w:themeColor="accent1" w:themeTint="99" w:sz="12" w:space="0"/>
          <w:insideH w:val="nil"/>
          <w:insideV w:val="nil"/>
        </w:tcBorders>
        <w:shd w:val="clear" w:color="auto" w:fill="FFFFFF" w:themeFill="background1"/>
      </w:tcPr>
    </w:tblStylePr>
    <w:tblStylePr w:type="lastRow">
      <w:rPr>
        <w:b/>
        <w:bCs/>
      </w:rPr>
      <w:tcPr>
        <w:tcBorders>
          <w:top w:val="double" w:color="A7C5CF"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214">
    <w:name w:val="Grid Table 2 - Accent 21"/>
    <w:basedOn w:val="12"/>
    <w:uiPriority w:val="47"/>
    <w:pPr>
      <w:spacing w:after="0"/>
    </w:pPr>
    <w:tblPr>
      <w:tblBorders>
        <w:top w:val="single" w:color="F6DE55" w:themeColor="accent2" w:themeTint="99" w:sz="2" w:space="0"/>
        <w:bottom w:val="single" w:color="F6DE55" w:themeColor="accent2" w:themeTint="99" w:sz="2" w:space="0"/>
        <w:insideH w:val="single" w:color="F6DE55" w:themeColor="accent2" w:themeTint="99" w:sz="2" w:space="0"/>
        <w:insideV w:val="single" w:color="F6DE55" w:themeColor="accent2" w:themeTint="99" w:sz="2" w:space="0"/>
      </w:tblBorders>
    </w:tblPr>
    <w:tblStylePr w:type="firstRow">
      <w:rPr>
        <w:b/>
        <w:bCs/>
      </w:rPr>
      <w:tcPr>
        <w:tcBorders>
          <w:top w:val="nil"/>
          <w:bottom w:val="single" w:color="F6DE55" w:themeColor="accent2" w:themeTint="99" w:sz="12" w:space="0"/>
          <w:insideH w:val="nil"/>
          <w:insideV w:val="nil"/>
        </w:tcBorders>
        <w:shd w:val="clear" w:color="auto" w:fill="FFFFFF" w:themeFill="background1"/>
      </w:tcPr>
    </w:tblStylePr>
    <w:tblStylePr w:type="lastRow">
      <w:rPr>
        <w:b/>
        <w:bCs/>
      </w:rPr>
      <w:tcPr>
        <w:tcBorders>
          <w:top w:val="double" w:color="F6DE55"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215">
    <w:name w:val="Grid Table 2 - Accent 31"/>
    <w:basedOn w:val="12"/>
    <w:uiPriority w:val="47"/>
    <w:pPr>
      <w:spacing w:after="0"/>
    </w:pPr>
    <w:tblPr>
      <w:tblBorders>
        <w:top w:val="single" w:color="BAB8C8" w:themeColor="accent3" w:themeTint="99" w:sz="2" w:space="0"/>
        <w:bottom w:val="single" w:color="BAB8C8" w:themeColor="accent3" w:themeTint="99" w:sz="2" w:space="0"/>
        <w:insideH w:val="single" w:color="BAB8C8" w:themeColor="accent3" w:themeTint="99" w:sz="2" w:space="0"/>
        <w:insideV w:val="single" w:color="BAB8C8" w:themeColor="accent3" w:themeTint="99" w:sz="2" w:space="0"/>
      </w:tblBorders>
    </w:tblPr>
    <w:tblStylePr w:type="firstRow">
      <w:rPr>
        <w:b/>
        <w:bCs/>
      </w:rPr>
      <w:tcPr>
        <w:tcBorders>
          <w:top w:val="nil"/>
          <w:bottom w:val="single" w:color="BAB8C8" w:themeColor="accent3" w:themeTint="99" w:sz="12" w:space="0"/>
          <w:insideH w:val="nil"/>
          <w:insideV w:val="nil"/>
        </w:tcBorders>
        <w:shd w:val="clear" w:color="auto" w:fill="FFFFFF" w:themeFill="background1"/>
      </w:tcPr>
    </w:tblStylePr>
    <w:tblStylePr w:type="lastRow">
      <w:rPr>
        <w:b/>
        <w:bCs/>
      </w:rPr>
      <w:tcPr>
        <w:tcBorders>
          <w:top w:val="double" w:color="BAB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216">
    <w:name w:val="Grid Table 2 - Accent 41"/>
    <w:basedOn w:val="12"/>
    <w:uiPriority w:val="47"/>
    <w:pPr>
      <w:spacing w:after="0"/>
    </w:pPr>
    <w:tblPr>
      <w:tblBorders>
        <w:top w:val="single" w:color="ABB89D" w:themeColor="accent4" w:themeTint="99" w:sz="2" w:space="0"/>
        <w:bottom w:val="single" w:color="ABB89D" w:themeColor="accent4" w:themeTint="99" w:sz="2" w:space="0"/>
        <w:insideH w:val="single" w:color="ABB89D" w:themeColor="accent4" w:themeTint="99" w:sz="2" w:space="0"/>
        <w:insideV w:val="single" w:color="ABB89D" w:themeColor="accent4" w:themeTint="99" w:sz="2" w:space="0"/>
      </w:tblBorders>
    </w:tblPr>
    <w:tblStylePr w:type="firstRow">
      <w:rPr>
        <w:b/>
        <w:bCs/>
      </w:rPr>
      <w:tcPr>
        <w:tcBorders>
          <w:top w:val="nil"/>
          <w:bottom w:val="single" w:color="ABB89D" w:themeColor="accent4" w:themeTint="99" w:sz="12" w:space="0"/>
          <w:insideH w:val="nil"/>
          <w:insideV w:val="nil"/>
        </w:tcBorders>
        <w:shd w:val="clear" w:color="auto" w:fill="FFFFFF" w:themeFill="background1"/>
      </w:tcPr>
    </w:tblStylePr>
    <w:tblStylePr w:type="lastRow">
      <w:rPr>
        <w:b/>
        <w:bCs/>
      </w:rPr>
      <w:tcPr>
        <w:tcBorders>
          <w:top w:val="double" w:color="ABB89D"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217">
    <w:name w:val="Grid Table 2 - Accent 51"/>
    <w:basedOn w:val="12"/>
    <w:uiPriority w:val="47"/>
    <w:pPr>
      <w:spacing w:after="0"/>
    </w:pPr>
    <w:tblPr>
      <w:tblBorders>
        <w:top w:val="single" w:color="C4BDAA" w:themeColor="accent5" w:themeTint="99" w:sz="2" w:space="0"/>
        <w:bottom w:val="single" w:color="C4BDAA" w:themeColor="accent5" w:themeTint="99" w:sz="2" w:space="0"/>
        <w:insideH w:val="single" w:color="C4BDAA" w:themeColor="accent5" w:themeTint="99" w:sz="2" w:space="0"/>
        <w:insideV w:val="single" w:color="C4BDAA" w:themeColor="accent5" w:themeTint="99" w:sz="2" w:space="0"/>
      </w:tblBorders>
    </w:tblPr>
    <w:tblStylePr w:type="firstRow">
      <w:rPr>
        <w:b/>
        <w:bCs/>
      </w:rPr>
      <w:tcPr>
        <w:tcBorders>
          <w:top w:val="nil"/>
          <w:bottom w:val="single" w:color="C4BDAA" w:themeColor="accent5" w:themeTint="99" w:sz="12" w:space="0"/>
          <w:insideH w:val="nil"/>
          <w:insideV w:val="nil"/>
        </w:tcBorders>
        <w:shd w:val="clear" w:color="auto" w:fill="FFFFFF" w:themeFill="background1"/>
      </w:tcPr>
    </w:tblStylePr>
    <w:tblStylePr w:type="lastRow">
      <w:rPr>
        <w:b/>
        <w:bCs/>
      </w:rPr>
      <w:tcPr>
        <w:tcBorders>
          <w:top w:val="double" w:color="C4BDAA"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218">
    <w:name w:val="Grid Table 2 - Accent 61"/>
    <w:basedOn w:val="12"/>
    <w:uiPriority w:val="47"/>
    <w:pPr>
      <w:spacing w:after="0"/>
    </w:pPr>
    <w:tblPr>
      <w:tblBorders>
        <w:top w:val="single" w:color="B1B5BA" w:themeColor="accent6" w:themeTint="99" w:sz="2" w:space="0"/>
        <w:bottom w:val="single" w:color="B1B5BA" w:themeColor="accent6" w:themeTint="99" w:sz="2" w:space="0"/>
        <w:insideH w:val="single" w:color="B1B5BA" w:themeColor="accent6" w:themeTint="99" w:sz="2" w:space="0"/>
        <w:insideV w:val="single" w:color="B1B5BA" w:themeColor="accent6" w:themeTint="99" w:sz="2" w:space="0"/>
      </w:tblBorders>
    </w:tblPr>
    <w:tblStylePr w:type="firstRow">
      <w:rPr>
        <w:b/>
        <w:bCs/>
      </w:rPr>
      <w:tcPr>
        <w:tcBorders>
          <w:top w:val="nil"/>
          <w:bottom w:val="single" w:color="B1B5BA" w:themeColor="accent6" w:themeTint="99" w:sz="12" w:space="0"/>
          <w:insideH w:val="nil"/>
          <w:insideV w:val="nil"/>
        </w:tcBorders>
        <w:shd w:val="clear" w:color="auto" w:fill="FFFFFF" w:themeFill="background1"/>
      </w:tcPr>
    </w:tblStylePr>
    <w:tblStylePr w:type="lastRow">
      <w:rPr>
        <w:b/>
        <w:bCs/>
      </w:rPr>
      <w:tcPr>
        <w:tcBorders>
          <w:top w:val="double" w:color="B1B5BA"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219">
    <w:name w:val="Grid Table 31"/>
    <w:basedOn w:val="12"/>
    <w:uiPriority w:val="48"/>
    <w:pPr>
      <w:spacing w:after="0"/>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20">
    <w:name w:val="Grid Table 3 - Accent 11"/>
    <w:basedOn w:val="12"/>
    <w:uiPriority w:val="48"/>
    <w:pPr>
      <w:spacing w:after="0"/>
    </w:pPr>
    <w:tblPr>
      <w:tblBorders>
        <w:top w:val="single" w:color="A7C5CF" w:themeColor="accent1" w:themeTint="99" w:sz="4" w:space="0"/>
        <w:left w:val="single" w:color="A7C5CF" w:themeColor="accent1" w:themeTint="99" w:sz="4" w:space="0"/>
        <w:bottom w:val="single" w:color="A7C5CF" w:themeColor="accent1" w:themeTint="99" w:sz="4" w:space="0"/>
        <w:right w:val="single" w:color="A7C5CF" w:themeColor="accent1" w:themeTint="99" w:sz="4" w:space="0"/>
        <w:insideH w:val="single" w:color="A7C5CF" w:themeColor="accent1" w:themeTint="99" w:sz="4" w:space="0"/>
        <w:insideV w:val="single" w:color="A7C5CF"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1EBEF" w:themeFill="accent1" w:themeFillTint="33"/>
      </w:tcPr>
    </w:tblStylePr>
    <w:tblStylePr w:type="band1Horz">
      <w:tcPr>
        <w:shd w:val="clear" w:color="auto" w:fill="E1EBEF" w:themeFill="accent1" w:themeFillTint="33"/>
      </w:tcPr>
    </w:tblStylePr>
    <w:tblStylePr w:type="neCell">
      <w:tcPr>
        <w:tcBorders>
          <w:bottom w:val="single" w:color="A7C5CF" w:themeColor="accent1" w:themeTint="99" w:sz="4" w:space="0"/>
        </w:tcBorders>
      </w:tcPr>
    </w:tblStylePr>
    <w:tblStylePr w:type="nwCell">
      <w:tcPr>
        <w:tcBorders>
          <w:bottom w:val="single" w:color="A7C5CF" w:themeColor="accent1" w:themeTint="99" w:sz="4" w:space="0"/>
        </w:tcBorders>
      </w:tcPr>
    </w:tblStylePr>
    <w:tblStylePr w:type="seCell">
      <w:tcPr>
        <w:tcBorders>
          <w:top w:val="single" w:color="A7C5CF" w:themeColor="accent1" w:themeTint="99" w:sz="4" w:space="0"/>
        </w:tcBorders>
      </w:tcPr>
    </w:tblStylePr>
    <w:tblStylePr w:type="swCell">
      <w:tcPr>
        <w:tcBorders>
          <w:top w:val="single" w:color="A7C5CF" w:themeColor="accent1" w:themeTint="99" w:sz="4" w:space="0"/>
        </w:tcBorders>
      </w:tcPr>
    </w:tblStylePr>
  </w:style>
  <w:style w:type="table" w:customStyle="1" w:styleId="221">
    <w:name w:val="Grid Table 3 - Accent 21"/>
    <w:basedOn w:val="12"/>
    <w:uiPriority w:val="48"/>
    <w:pPr>
      <w:spacing w:after="0"/>
    </w:pPr>
    <w:tblPr>
      <w:tblBorders>
        <w:top w:val="single" w:color="F6DE55" w:themeColor="accent2" w:themeTint="99" w:sz="4" w:space="0"/>
        <w:left w:val="single" w:color="F6DE55" w:themeColor="accent2" w:themeTint="99" w:sz="4" w:space="0"/>
        <w:bottom w:val="single" w:color="F6DE55" w:themeColor="accent2" w:themeTint="99" w:sz="4" w:space="0"/>
        <w:right w:val="single" w:color="F6DE55" w:themeColor="accent2" w:themeTint="99" w:sz="4" w:space="0"/>
        <w:insideH w:val="single" w:color="F6DE55" w:themeColor="accent2" w:themeTint="99" w:sz="4" w:space="0"/>
        <w:insideV w:val="single" w:color="F6DE5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CF4C6" w:themeFill="accent2" w:themeFillTint="33"/>
      </w:tcPr>
    </w:tblStylePr>
    <w:tblStylePr w:type="band1Horz">
      <w:tcPr>
        <w:shd w:val="clear" w:color="auto" w:fill="FCF4C6" w:themeFill="accent2" w:themeFillTint="33"/>
      </w:tcPr>
    </w:tblStylePr>
    <w:tblStylePr w:type="neCell">
      <w:tcPr>
        <w:tcBorders>
          <w:bottom w:val="single" w:color="F6DE55" w:themeColor="accent2" w:themeTint="99" w:sz="4" w:space="0"/>
        </w:tcBorders>
      </w:tcPr>
    </w:tblStylePr>
    <w:tblStylePr w:type="nwCell">
      <w:tcPr>
        <w:tcBorders>
          <w:bottom w:val="single" w:color="F6DE55" w:themeColor="accent2" w:themeTint="99" w:sz="4" w:space="0"/>
        </w:tcBorders>
      </w:tcPr>
    </w:tblStylePr>
    <w:tblStylePr w:type="seCell">
      <w:tcPr>
        <w:tcBorders>
          <w:top w:val="single" w:color="F6DE55" w:themeColor="accent2" w:themeTint="99" w:sz="4" w:space="0"/>
        </w:tcBorders>
      </w:tcPr>
    </w:tblStylePr>
    <w:tblStylePr w:type="swCell">
      <w:tcPr>
        <w:tcBorders>
          <w:top w:val="single" w:color="F6DE55" w:themeColor="accent2" w:themeTint="99" w:sz="4" w:space="0"/>
        </w:tcBorders>
      </w:tcPr>
    </w:tblStylePr>
  </w:style>
  <w:style w:type="table" w:customStyle="1" w:styleId="222">
    <w:name w:val="Grid Table 3 - Accent 31"/>
    <w:basedOn w:val="12"/>
    <w:uiPriority w:val="48"/>
    <w:pPr>
      <w:spacing w:after="0"/>
    </w:pPr>
    <w:tblPr>
      <w:tblBorders>
        <w:top w:val="single" w:color="BAB8C8" w:themeColor="accent3" w:themeTint="99" w:sz="4" w:space="0"/>
        <w:left w:val="single" w:color="BAB8C8" w:themeColor="accent3" w:themeTint="99" w:sz="4" w:space="0"/>
        <w:bottom w:val="single" w:color="BAB8C8" w:themeColor="accent3" w:themeTint="99" w:sz="4" w:space="0"/>
        <w:right w:val="single" w:color="BAB8C8" w:themeColor="accent3" w:themeTint="99" w:sz="4" w:space="0"/>
        <w:insideH w:val="single" w:color="BAB8C8" w:themeColor="accent3" w:themeTint="99" w:sz="4" w:space="0"/>
        <w:insideV w:val="single" w:color="BAB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8E7EC" w:themeFill="accent3" w:themeFillTint="33"/>
      </w:tcPr>
    </w:tblStylePr>
    <w:tblStylePr w:type="band1Horz">
      <w:tcPr>
        <w:shd w:val="clear" w:color="auto" w:fill="E8E7EC" w:themeFill="accent3" w:themeFillTint="33"/>
      </w:tcPr>
    </w:tblStylePr>
    <w:tblStylePr w:type="neCell">
      <w:tcPr>
        <w:tcBorders>
          <w:bottom w:val="single" w:color="BAB8C8" w:themeColor="accent3" w:themeTint="99" w:sz="4" w:space="0"/>
        </w:tcBorders>
      </w:tcPr>
    </w:tblStylePr>
    <w:tblStylePr w:type="nwCell">
      <w:tcPr>
        <w:tcBorders>
          <w:bottom w:val="single" w:color="BAB8C8" w:themeColor="accent3" w:themeTint="99" w:sz="4" w:space="0"/>
        </w:tcBorders>
      </w:tcPr>
    </w:tblStylePr>
    <w:tblStylePr w:type="seCell">
      <w:tcPr>
        <w:tcBorders>
          <w:top w:val="single" w:color="BAB8C8" w:themeColor="accent3" w:themeTint="99" w:sz="4" w:space="0"/>
        </w:tcBorders>
      </w:tcPr>
    </w:tblStylePr>
    <w:tblStylePr w:type="swCell">
      <w:tcPr>
        <w:tcBorders>
          <w:top w:val="single" w:color="BAB8C8" w:themeColor="accent3" w:themeTint="99" w:sz="4" w:space="0"/>
        </w:tcBorders>
      </w:tcPr>
    </w:tblStylePr>
  </w:style>
  <w:style w:type="table" w:customStyle="1" w:styleId="223">
    <w:name w:val="Grid Table 3 - Accent 41"/>
    <w:basedOn w:val="12"/>
    <w:uiPriority w:val="48"/>
    <w:pPr>
      <w:spacing w:after="0"/>
    </w:pPr>
    <w:tblPr>
      <w:tblBorders>
        <w:top w:val="single" w:color="ABB89D" w:themeColor="accent4" w:themeTint="99" w:sz="4" w:space="0"/>
        <w:left w:val="single" w:color="ABB89D" w:themeColor="accent4" w:themeTint="99" w:sz="4" w:space="0"/>
        <w:bottom w:val="single" w:color="ABB89D" w:themeColor="accent4" w:themeTint="99" w:sz="4" w:space="0"/>
        <w:right w:val="single" w:color="ABB89D" w:themeColor="accent4" w:themeTint="99" w:sz="4" w:space="0"/>
        <w:insideH w:val="single" w:color="ABB89D" w:themeColor="accent4" w:themeTint="99" w:sz="4" w:space="0"/>
        <w:insideV w:val="single" w:color="ABB89D"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3E7DE" w:themeFill="accent4" w:themeFillTint="33"/>
      </w:tcPr>
    </w:tblStylePr>
    <w:tblStylePr w:type="band1Horz">
      <w:tcPr>
        <w:shd w:val="clear" w:color="auto" w:fill="E3E7DE" w:themeFill="accent4" w:themeFillTint="33"/>
      </w:tcPr>
    </w:tblStylePr>
    <w:tblStylePr w:type="neCell">
      <w:tcPr>
        <w:tcBorders>
          <w:bottom w:val="single" w:color="ABB89D" w:themeColor="accent4" w:themeTint="99" w:sz="4" w:space="0"/>
        </w:tcBorders>
      </w:tcPr>
    </w:tblStylePr>
    <w:tblStylePr w:type="nwCell">
      <w:tcPr>
        <w:tcBorders>
          <w:bottom w:val="single" w:color="ABB89D" w:themeColor="accent4" w:themeTint="99" w:sz="4" w:space="0"/>
        </w:tcBorders>
      </w:tcPr>
    </w:tblStylePr>
    <w:tblStylePr w:type="seCell">
      <w:tcPr>
        <w:tcBorders>
          <w:top w:val="single" w:color="ABB89D" w:themeColor="accent4" w:themeTint="99" w:sz="4" w:space="0"/>
        </w:tcBorders>
      </w:tcPr>
    </w:tblStylePr>
    <w:tblStylePr w:type="swCell">
      <w:tcPr>
        <w:tcBorders>
          <w:top w:val="single" w:color="ABB89D" w:themeColor="accent4" w:themeTint="99" w:sz="4" w:space="0"/>
        </w:tcBorders>
      </w:tcPr>
    </w:tblStylePr>
  </w:style>
  <w:style w:type="table" w:customStyle="1" w:styleId="224">
    <w:name w:val="Grid Table 3 - Accent 51"/>
    <w:basedOn w:val="12"/>
    <w:uiPriority w:val="48"/>
    <w:pPr>
      <w:spacing w:after="0"/>
    </w:pPr>
    <w:tblPr>
      <w:tblBorders>
        <w:top w:val="single" w:color="C4BDAA" w:themeColor="accent5" w:themeTint="99" w:sz="4" w:space="0"/>
        <w:left w:val="single" w:color="C4BDAA" w:themeColor="accent5" w:themeTint="99" w:sz="4" w:space="0"/>
        <w:bottom w:val="single" w:color="C4BDAA" w:themeColor="accent5" w:themeTint="99" w:sz="4" w:space="0"/>
        <w:right w:val="single" w:color="C4BDAA" w:themeColor="accent5" w:themeTint="99" w:sz="4" w:space="0"/>
        <w:insideH w:val="single" w:color="C4BDAA" w:themeColor="accent5" w:themeTint="99" w:sz="4" w:space="0"/>
        <w:insideV w:val="single" w:color="C4BDAA"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BE9E2" w:themeFill="accent5" w:themeFillTint="33"/>
      </w:tcPr>
    </w:tblStylePr>
    <w:tblStylePr w:type="band1Horz">
      <w:tcPr>
        <w:shd w:val="clear" w:color="auto" w:fill="EBE9E2" w:themeFill="accent5" w:themeFillTint="33"/>
      </w:tcPr>
    </w:tblStylePr>
    <w:tblStylePr w:type="neCell">
      <w:tcPr>
        <w:tcBorders>
          <w:bottom w:val="single" w:color="C4BDAA" w:themeColor="accent5" w:themeTint="99" w:sz="4" w:space="0"/>
        </w:tcBorders>
      </w:tcPr>
    </w:tblStylePr>
    <w:tblStylePr w:type="nwCell">
      <w:tcPr>
        <w:tcBorders>
          <w:bottom w:val="single" w:color="C4BDAA" w:themeColor="accent5" w:themeTint="99" w:sz="4" w:space="0"/>
        </w:tcBorders>
      </w:tcPr>
    </w:tblStylePr>
    <w:tblStylePr w:type="seCell">
      <w:tcPr>
        <w:tcBorders>
          <w:top w:val="single" w:color="C4BDAA" w:themeColor="accent5" w:themeTint="99" w:sz="4" w:space="0"/>
        </w:tcBorders>
      </w:tcPr>
    </w:tblStylePr>
    <w:tblStylePr w:type="swCell">
      <w:tcPr>
        <w:tcBorders>
          <w:top w:val="single" w:color="C4BDAA" w:themeColor="accent5" w:themeTint="99" w:sz="4" w:space="0"/>
        </w:tcBorders>
      </w:tcPr>
    </w:tblStylePr>
  </w:style>
  <w:style w:type="table" w:customStyle="1" w:styleId="225">
    <w:name w:val="Grid Table 3 - Accent 61"/>
    <w:basedOn w:val="12"/>
    <w:uiPriority w:val="48"/>
    <w:pPr>
      <w:spacing w:after="0"/>
    </w:pPr>
    <w:tblPr>
      <w:tblBorders>
        <w:top w:val="single" w:color="B1B5BA" w:themeColor="accent6" w:themeTint="99" w:sz="4" w:space="0"/>
        <w:left w:val="single" w:color="B1B5BA" w:themeColor="accent6" w:themeTint="99" w:sz="4" w:space="0"/>
        <w:bottom w:val="single" w:color="B1B5BA" w:themeColor="accent6" w:themeTint="99" w:sz="4" w:space="0"/>
        <w:right w:val="single" w:color="B1B5BA" w:themeColor="accent6" w:themeTint="99" w:sz="4" w:space="0"/>
        <w:insideH w:val="single" w:color="B1B5BA" w:themeColor="accent6" w:themeTint="99" w:sz="4" w:space="0"/>
        <w:insideV w:val="single" w:color="B1B5BA"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5E6E8" w:themeFill="accent6" w:themeFillTint="33"/>
      </w:tcPr>
    </w:tblStylePr>
    <w:tblStylePr w:type="band1Horz">
      <w:tcPr>
        <w:shd w:val="clear" w:color="auto" w:fill="E5E6E8" w:themeFill="accent6" w:themeFillTint="33"/>
      </w:tcPr>
    </w:tblStylePr>
    <w:tblStylePr w:type="neCell">
      <w:tcPr>
        <w:tcBorders>
          <w:bottom w:val="single" w:color="B1B5BA" w:themeColor="accent6" w:themeTint="99" w:sz="4" w:space="0"/>
        </w:tcBorders>
      </w:tcPr>
    </w:tblStylePr>
    <w:tblStylePr w:type="nwCell">
      <w:tcPr>
        <w:tcBorders>
          <w:bottom w:val="single" w:color="B1B5BA" w:themeColor="accent6" w:themeTint="99" w:sz="4" w:space="0"/>
        </w:tcBorders>
      </w:tcPr>
    </w:tblStylePr>
    <w:tblStylePr w:type="seCell">
      <w:tcPr>
        <w:tcBorders>
          <w:top w:val="single" w:color="B1B5BA" w:themeColor="accent6" w:themeTint="99" w:sz="4" w:space="0"/>
        </w:tcBorders>
      </w:tcPr>
    </w:tblStylePr>
    <w:tblStylePr w:type="swCell">
      <w:tcPr>
        <w:tcBorders>
          <w:top w:val="single" w:color="B1B5BA" w:themeColor="accent6" w:themeTint="99" w:sz="4" w:space="0"/>
        </w:tcBorders>
      </w:tcPr>
    </w:tblStylePr>
  </w:style>
  <w:style w:type="table" w:customStyle="1" w:styleId="226">
    <w:name w:val="Grid Table 41"/>
    <w:basedOn w:val="12"/>
    <w:uiPriority w:val="49"/>
    <w:pPr>
      <w:spacing w:after="0"/>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27">
    <w:name w:val="Grid Table 4 - Accent 11"/>
    <w:basedOn w:val="12"/>
    <w:uiPriority w:val="49"/>
    <w:pPr>
      <w:spacing w:after="0"/>
    </w:pPr>
    <w:tblPr>
      <w:tblBorders>
        <w:top w:val="single" w:color="A7C5CF" w:themeColor="accent1" w:themeTint="99" w:sz="4" w:space="0"/>
        <w:left w:val="single" w:color="A7C5CF" w:themeColor="accent1" w:themeTint="99" w:sz="4" w:space="0"/>
        <w:bottom w:val="single" w:color="A7C5CF" w:themeColor="accent1" w:themeTint="99" w:sz="4" w:space="0"/>
        <w:right w:val="single" w:color="A7C5CF" w:themeColor="accent1" w:themeTint="99" w:sz="4" w:space="0"/>
        <w:insideH w:val="single" w:color="A7C5CF" w:themeColor="accent1" w:themeTint="99" w:sz="4" w:space="0"/>
        <w:insideV w:val="single" w:color="A7C5CF" w:themeColor="accent1" w:themeTint="99" w:sz="4" w:space="0"/>
      </w:tblBorders>
    </w:tblPr>
    <w:tblStylePr w:type="firstRow">
      <w:rPr>
        <w:b/>
        <w:bCs/>
        <w:color w:val="FFFFFF" w:themeColor="background1"/>
        <w14:textFill>
          <w14:solidFill>
            <w14:schemeClr w14:val="bg1"/>
          </w14:solidFill>
        </w14:textFill>
      </w:rPr>
      <w:tcPr>
        <w:tcBorders>
          <w:top w:val="single" w:color="6EA0B0" w:themeColor="accent1" w:sz="4" w:space="0"/>
          <w:left w:val="single" w:color="6EA0B0" w:themeColor="accent1" w:sz="4" w:space="0"/>
          <w:bottom w:val="single" w:color="6EA0B0" w:themeColor="accent1" w:sz="4" w:space="0"/>
          <w:right w:val="single" w:color="6EA0B0" w:themeColor="accent1" w:sz="4" w:space="0"/>
          <w:insideH w:val="nil"/>
          <w:insideV w:val="nil"/>
        </w:tcBorders>
        <w:shd w:val="clear" w:color="auto" w:fill="6EA0B0" w:themeFill="accent1"/>
      </w:tcPr>
    </w:tblStylePr>
    <w:tblStylePr w:type="lastRow">
      <w:rPr>
        <w:b/>
        <w:bCs/>
      </w:rPr>
      <w:tcPr>
        <w:tcBorders>
          <w:top w:val="double" w:color="6EA0B0" w:themeColor="accent1" w:sz="4" w:space="0"/>
        </w:tcBorders>
      </w:tc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228">
    <w:name w:val="Grid Table 4 - Accent 21"/>
    <w:basedOn w:val="12"/>
    <w:uiPriority w:val="49"/>
    <w:pPr>
      <w:spacing w:after="0"/>
    </w:pPr>
    <w:tblPr>
      <w:tblBorders>
        <w:top w:val="single" w:color="F6DE55" w:themeColor="accent2" w:themeTint="99" w:sz="4" w:space="0"/>
        <w:left w:val="single" w:color="F6DE55" w:themeColor="accent2" w:themeTint="99" w:sz="4" w:space="0"/>
        <w:bottom w:val="single" w:color="F6DE55" w:themeColor="accent2" w:themeTint="99" w:sz="4" w:space="0"/>
        <w:right w:val="single" w:color="F6DE55" w:themeColor="accent2" w:themeTint="99" w:sz="4" w:space="0"/>
        <w:insideH w:val="single" w:color="F6DE55" w:themeColor="accent2" w:themeTint="99" w:sz="4" w:space="0"/>
        <w:insideV w:val="single" w:color="F6DE55" w:themeColor="accent2" w:themeTint="99" w:sz="4" w:space="0"/>
      </w:tblBorders>
    </w:tblPr>
    <w:tblStylePr w:type="firstRow">
      <w:rPr>
        <w:b/>
        <w:bCs/>
        <w:color w:val="FFFFFF" w:themeColor="background1"/>
        <w14:textFill>
          <w14:solidFill>
            <w14:schemeClr w14:val="bg1"/>
          </w14:solidFill>
        </w14:textFill>
      </w:rPr>
      <w:tcPr>
        <w:tcBorders>
          <w:top w:val="single" w:color="CCAF0A" w:themeColor="accent2" w:sz="4" w:space="0"/>
          <w:left w:val="single" w:color="CCAF0A" w:themeColor="accent2" w:sz="4" w:space="0"/>
          <w:bottom w:val="single" w:color="CCAF0A" w:themeColor="accent2" w:sz="4" w:space="0"/>
          <w:right w:val="single" w:color="CCAF0A" w:themeColor="accent2" w:sz="4" w:space="0"/>
          <w:insideH w:val="nil"/>
          <w:insideV w:val="nil"/>
        </w:tcBorders>
        <w:shd w:val="clear" w:color="auto" w:fill="CCAF0A" w:themeFill="accent2"/>
      </w:tcPr>
    </w:tblStylePr>
    <w:tblStylePr w:type="lastRow">
      <w:rPr>
        <w:b/>
        <w:bCs/>
      </w:rPr>
      <w:tcPr>
        <w:tcBorders>
          <w:top w:val="double" w:color="CCAF0A" w:themeColor="accent2" w:sz="4" w:space="0"/>
        </w:tcBorders>
      </w:tc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229">
    <w:name w:val="Grid Table 4 - Accent 31"/>
    <w:basedOn w:val="12"/>
    <w:uiPriority w:val="49"/>
    <w:pPr>
      <w:spacing w:after="0"/>
    </w:pPr>
    <w:tblPr>
      <w:tblBorders>
        <w:top w:val="single" w:color="BAB8C8" w:themeColor="accent3" w:themeTint="99" w:sz="4" w:space="0"/>
        <w:left w:val="single" w:color="BAB8C8" w:themeColor="accent3" w:themeTint="99" w:sz="4" w:space="0"/>
        <w:bottom w:val="single" w:color="BAB8C8" w:themeColor="accent3" w:themeTint="99" w:sz="4" w:space="0"/>
        <w:right w:val="single" w:color="BAB8C8" w:themeColor="accent3" w:themeTint="99" w:sz="4" w:space="0"/>
        <w:insideH w:val="single" w:color="BAB8C8" w:themeColor="accent3" w:themeTint="99" w:sz="4" w:space="0"/>
        <w:insideV w:val="single" w:color="BAB8C8" w:themeColor="accent3" w:themeTint="99" w:sz="4" w:space="0"/>
      </w:tblBorders>
    </w:tblPr>
    <w:tblStylePr w:type="firstRow">
      <w:rPr>
        <w:b/>
        <w:bCs/>
        <w:color w:val="FFFFFF" w:themeColor="background1"/>
        <w14:textFill>
          <w14:solidFill>
            <w14:schemeClr w14:val="bg1"/>
          </w14:solidFill>
        </w14:textFill>
      </w:rPr>
      <w:tcPr>
        <w:tcBorders>
          <w:top w:val="single" w:color="8D89A4" w:themeColor="accent3" w:sz="4" w:space="0"/>
          <w:left w:val="single" w:color="8D89A4" w:themeColor="accent3" w:sz="4" w:space="0"/>
          <w:bottom w:val="single" w:color="8D89A4" w:themeColor="accent3" w:sz="4" w:space="0"/>
          <w:right w:val="single" w:color="8D89A4" w:themeColor="accent3" w:sz="4" w:space="0"/>
          <w:insideH w:val="nil"/>
          <w:insideV w:val="nil"/>
        </w:tcBorders>
        <w:shd w:val="clear" w:color="auto" w:fill="8D89A4" w:themeFill="accent3"/>
      </w:tcPr>
    </w:tblStylePr>
    <w:tblStylePr w:type="lastRow">
      <w:rPr>
        <w:b/>
        <w:bCs/>
      </w:rPr>
      <w:tcPr>
        <w:tcBorders>
          <w:top w:val="double" w:color="8D89A4" w:themeColor="accent3" w:sz="4" w:space="0"/>
        </w:tcBorders>
      </w:tc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230">
    <w:name w:val="Grid Table 4 - Accent 41"/>
    <w:basedOn w:val="12"/>
    <w:uiPriority w:val="49"/>
    <w:pPr>
      <w:spacing w:after="0"/>
    </w:pPr>
    <w:tblPr>
      <w:tblBorders>
        <w:top w:val="single" w:color="ABB89D" w:themeColor="accent4" w:themeTint="99" w:sz="4" w:space="0"/>
        <w:left w:val="single" w:color="ABB89D" w:themeColor="accent4" w:themeTint="99" w:sz="4" w:space="0"/>
        <w:bottom w:val="single" w:color="ABB89D" w:themeColor="accent4" w:themeTint="99" w:sz="4" w:space="0"/>
        <w:right w:val="single" w:color="ABB89D" w:themeColor="accent4" w:themeTint="99" w:sz="4" w:space="0"/>
        <w:insideH w:val="single" w:color="ABB89D" w:themeColor="accent4" w:themeTint="99" w:sz="4" w:space="0"/>
        <w:insideV w:val="single" w:color="ABB89D" w:themeColor="accent4" w:themeTint="99" w:sz="4" w:space="0"/>
      </w:tblBorders>
    </w:tblPr>
    <w:tblStylePr w:type="firstRow">
      <w:rPr>
        <w:b/>
        <w:bCs/>
        <w:color w:val="FFFFFF" w:themeColor="background1"/>
        <w14:textFill>
          <w14:solidFill>
            <w14:schemeClr w14:val="bg1"/>
          </w14:solidFill>
        </w14:textFill>
      </w:rPr>
      <w:tcPr>
        <w:tcBorders>
          <w:top w:val="single" w:color="748560" w:themeColor="accent4" w:sz="4" w:space="0"/>
          <w:left w:val="single" w:color="748560" w:themeColor="accent4" w:sz="4" w:space="0"/>
          <w:bottom w:val="single" w:color="748560" w:themeColor="accent4" w:sz="4" w:space="0"/>
          <w:right w:val="single" w:color="748560" w:themeColor="accent4" w:sz="4" w:space="0"/>
          <w:insideH w:val="nil"/>
          <w:insideV w:val="nil"/>
        </w:tcBorders>
        <w:shd w:val="clear" w:color="auto" w:fill="748560" w:themeFill="accent4"/>
      </w:tcPr>
    </w:tblStylePr>
    <w:tblStylePr w:type="lastRow">
      <w:rPr>
        <w:b/>
        <w:bCs/>
      </w:rPr>
      <w:tcPr>
        <w:tcBorders>
          <w:top w:val="double" w:color="748560" w:themeColor="accent4" w:sz="4" w:space="0"/>
        </w:tcBorders>
      </w:tc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231">
    <w:name w:val="Grid Table 4 - Accent 51"/>
    <w:basedOn w:val="12"/>
    <w:uiPriority w:val="49"/>
    <w:pPr>
      <w:spacing w:after="0"/>
    </w:pPr>
    <w:tblPr>
      <w:tblBorders>
        <w:top w:val="single" w:color="C4BDAA" w:themeColor="accent5" w:themeTint="99" w:sz="4" w:space="0"/>
        <w:left w:val="single" w:color="C4BDAA" w:themeColor="accent5" w:themeTint="99" w:sz="4" w:space="0"/>
        <w:bottom w:val="single" w:color="C4BDAA" w:themeColor="accent5" w:themeTint="99" w:sz="4" w:space="0"/>
        <w:right w:val="single" w:color="C4BDAA" w:themeColor="accent5" w:themeTint="99" w:sz="4" w:space="0"/>
        <w:insideH w:val="single" w:color="C4BDAA" w:themeColor="accent5" w:themeTint="99" w:sz="4" w:space="0"/>
        <w:insideV w:val="single" w:color="C4BDAA" w:themeColor="accent5" w:themeTint="99" w:sz="4" w:space="0"/>
      </w:tblBorders>
    </w:tblPr>
    <w:tblStylePr w:type="firstRow">
      <w:rPr>
        <w:b/>
        <w:bCs/>
        <w:color w:val="FFFFFF" w:themeColor="background1"/>
        <w14:textFill>
          <w14:solidFill>
            <w14:schemeClr w14:val="bg1"/>
          </w14:solidFill>
        </w14:textFill>
      </w:rPr>
      <w:tcPr>
        <w:tcBorders>
          <w:top w:val="single" w:color="9E9273" w:themeColor="accent5" w:sz="4" w:space="0"/>
          <w:left w:val="single" w:color="9E9273" w:themeColor="accent5" w:sz="4" w:space="0"/>
          <w:bottom w:val="single" w:color="9E9273" w:themeColor="accent5" w:sz="4" w:space="0"/>
          <w:right w:val="single" w:color="9E9273" w:themeColor="accent5" w:sz="4" w:space="0"/>
          <w:insideH w:val="nil"/>
          <w:insideV w:val="nil"/>
        </w:tcBorders>
        <w:shd w:val="clear" w:color="auto" w:fill="9E9273" w:themeFill="accent5"/>
      </w:tcPr>
    </w:tblStylePr>
    <w:tblStylePr w:type="lastRow">
      <w:rPr>
        <w:b/>
        <w:bCs/>
      </w:rPr>
      <w:tcPr>
        <w:tcBorders>
          <w:top w:val="double" w:color="9E9273" w:themeColor="accent5" w:sz="4" w:space="0"/>
        </w:tcBorders>
      </w:tc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232">
    <w:name w:val="Grid Table 4 - Accent 61"/>
    <w:basedOn w:val="12"/>
    <w:uiPriority w:val="49"/>
    <w:pPr>
      <w:spacing w:after="0"/>
    </w:pPr>
    <w:tblPr>
      <w:tblBorders>
        <w:top w:val="single" w:color="B1B5BA" w:themeColor="accent6" w:themeTint="99" w:sz="4" w:space="0"/>
        <w:left w:val="single" w:color="B1B5BA" w:themeColor="accent6" w:themeTint="99" w:sz="4" w:space="0"/>
        <w:bottom w:val="single" w:color="B1B5BA" w:themeColor="accent6" w:themeTint="99" w:sz="4" w:space="0"/>
        <w:right w:val="single" w:color="B1B5BA" w:themeColor="accent6" w:themeTint="99" w:sz="4" w:space="0"/>
        <w:insideH w:val="single" w:color="B1B5BA" w:themeColor="accent6" w:themeTint="99" w:sz="4" w:space="0"/>
        <w:insideV w:val="single" w:color="B1B5BA" w:themeColor="accent6" w:themeTint="99" w:sz="4" w:space="0"/>
      </w:tblBorders>
    </w:tblPr>
    <w:tblStylePr w:type="firstRow">
      <w:rPr>
        <w:b/>
        <w:bCs/>
        <w:color w:val="FFFFFF" w:themeColor="background1"/>
        <w14:textFill>
          <w14:solidFill>
            <w14:schemeClr w14:val="bg1"/>
          </w14:solidFill>
        </w14:textFill>
      </w:rPr>
      <w:tcPr>
        <w:tcBorders>
          <w:top w:val="single" w:color="7E848D" w:themeColor="accent6" w:sz="4" w:space="0"/>
          <w:left w:val="single" w:color="7E848D" w:themeColor="accent6" w:sz="4" w:space="0"/>
          <w:bottom w:val="single" w:color="7E848D" w:themeColor="accent6" w:sz="4" w:space="0"/>
          <w:right w:val="single" w:color="7E848D" w:themeColor="accent6" w:sz="4" w:space="0"/>
          <w:insideH w:val="nil"/>
          <w:insideV w:val="nil"/>
        </w:tcBorders>
        <w:shd w:val="clear" w:color="auto" w:fill="7E848D" w:themeFill="accent6"/>
      </w:tcPr>
    </w:tblStylePr>
    <w:tblStylePr w:type="lastRow">
      <w:rPr>
        <w:b/>
        <w:bCs/>
      </w:rPr>
      <w:tcPr>
        <w:tcBorders>
          <w:top w:val="double" w:color="7E848D" w:themeColor="accent6" w:sz="4" w:space="0"/>
        </w:tcBorders>
      </w:tc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233">
    <w:name w:val="Grid Table 5 Dark1"/>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234">
    <w:name w:val="Grid Table 5 Dark - Accent 11"/>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1EBEF"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EA0B0"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EA0B0"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EA0B0"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EA0B0" w:themeFill="accent1"/>
      </w:tcPr>
    </w:tblStylePr>
    <w:tblStylePr w:type="band1Vert">
      <w:tcPr>
        <w:shd w:val="clear" w:color="auto" w:fill="C4D8DF" w:themeFill="accent1" w:themeFillTint="66"/>
      </w:tcPr>
    </w:tblStylePr>
    <w:tblStylePr w:type="band1Horz">
      <w:tcPr>
        <w:shd w:val="clear" w:color="auto" w:fill="C4D8DF" w:themeFill="accent1" w:themeFillTint="66"/>
      </w:tcPr>
    </w:tblStylePr>
  </w:style>
  <w:style w:type="table" w:customStyle="1" w:styleId="235">
    <w:name w:val="Grid Table 5 Dark - Accent 21"/>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CF4C6"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CCAF0A"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CCAF0A"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CCAF0A"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CCAF0A" w:themeFill="accent2"/>
      </w:tcPr>
    </w:tblStylePr>
    <w:tblStylePr w:type="band1Vert">
      <w:tcPr>
        <w:shd w:val="clear" w:color="auto" w:fill="F9E98E" w:themeFill="accent2" w:themeFillTint="66"/>
      </w:tcPr>
    </w:tblStylePr>
    <w:tblStylePr w:type="band1Horz">
      <w:tcPr>
        <w:shd w:val="clear" w:color="auto" w:fill="F9E98E" w:themeFill="accent2" w:themeFillTint="66"/>
      </w:tcPr>
    </w:tblStylePr>
  </w:style>
  <w:style w:type="table" w:customStyle="1" w:styleId="236">
    <w:name w:val="Grid Table 5 Dark - Accent 31"/>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E7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89A4"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89A4"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89A4"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89A4" w:themeFill="accent3"/>
      </w:tcPr>
    </w:tblStylePr>
    <w:tblStylePr w:type="band1Vert">
      <w:tcPr>
        <w:shd w:val="clear" w:color="auto" w:fill="D1CFDA" w:themeFill="accent3" w:themeFillTint="66"/>
      </w:tcPr>
    </w:tblStylePr>
    <w:tblStylePr w:type="band1Horz">
      <w:tcPr>
        <w:shd w:val="clear" w:color="auto" w:fill="D1CFDA" w:themeFill="accent3" w:themeFillTint="66"/>
      </w:tcPr>
    </w:tblStylePr>
  </w:style>
  <w:style w:type="table" w:customStyle="1" w:styleId="237">
    <w:name w:val="Grid Table 5 Dark - Accent 41"/>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3E7DE"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4856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4856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4856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48560" w:themeFill="accent4"/>
      </w:tcPr>
    </w:tblStylePr>
    <w:tblStylePr w:type="band1Vert">
      <w:tcPr>
        <w:shd w:val="clear" w:color="auto" w:fill="C7CFBD" w:themeFill="accent4" w:themeFillTint="66"/>
      </w:tcPr>
    </w:tblStylePr>
    <w:tblStylePr w:type="band1Horz">
      <w:tcPr>
        <w:shd w:val="clear" w:color="auto" w:fill="C7CFBD" w:themeFill="accent4" w:themeFillTint="66"/>
      </w:tcPr>
    </w:tblStylePr>
  </w:style>
  <w:style w:type="table" w:customStyle="1" w:styleId="238">
    <w:name w:val="Grid Table 5 Dark - Accent 51"/>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BE9E2"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E9273"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E9273"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E9273"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E9273" w:themeFill="accent5"/>
      </w:tcPr>
    </w:tblStylePr>
    <w:tblStylePr w:type="band1Vert">
      <w:tcPr>
        <w:shd w:val="clear" w:color="auto" w:fill="D8D3C6" w:themeFill="accent5" w:themeFillTint="66"/>
      </w:tcPr>
    </w:tblStylePr>
    <w:tblStylePr w:type="band1Horz">
      <w:tcPr>
        <w:shd w:val="clear" w:color="auto" w:fill="D8D3C6" w:themeFill="accent5" w:themeFillTint="66"/>
      </w:tcPr>
    </w:tblStylePr>
  </w:style>
  <w:style w:type="table" w:customStyle="1" w:styleId="239">
    <w:name w:val="Grid Table 5 Dark - Accent 61"/>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E6E8"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E848D"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E848D"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E848D"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E848D" w:themeFill="accent6"/>
      </w:tcPr>
    </w:tblStylePr>
    <w:tblStylePr w:type="band1Vert">
      <w:tcPr>
        <w:shd w:val="clear" w:color="auto" w:fill="CBCDD1" w:themeFill="accent6" w:themeFillTint="66"/>
      </w:tcPr>
    </w:tblStylePr>
    <w:tblStylePr w:type="band1Horz">
      <w:tcPr>
        <w:shd w:val="clear" w:color="auto" w:fill="CBCDD1" w:themeFill="accent6" w:themeFillTint="66"/>
      </w:tcPr>
    </w:tblStylePr>
  </w:style>
  <w:style w:type="table" w:customStyle="1" w:styleId="240">
    <w:name w:val="Grid Table 6 Colorful1"/>
    <w:basedOn w:val="12"/>
    <w:uiPriority w:val="51"/>
    <w:pPr>
      <w:spacing w:after="0"/>
    </w:pPr>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41">
    <w:name w:val="Grid Table 6 Colorful - Accent 11"/>
    <w:basedOn w:val="12"/>
    <w:uiPriority w:val="51"/>
    <w:pPr>
      <w:spacing w:after="0"/>
    </w:pPr>
    <w:rPr>
      <w:color w:val="4C7C8B" w:themeColor="accent1" w:themeShade="BF"/>
    </w:rPr>
    <w:tblPr>
      <w:tblBorders>
        <w:top w:val="single" w:color="A7C5CF" w:themeColor="accent1" w:themeTint="99" w:sz="4" w:space="0"/>
        <w:left w:val="single" w:color="A7C5CF" w:themeColor="accent1" w:themeTint="99" w:sz="4" w:space="0"/>
        <w:bottom w:val="single" w:color="A7C5CF" w:themeColor="accent1" w:themeTint="99" w:sz="4" w:space="0"/>
        <w:right w:val="single" w:color="A7C5CF" w:themeColor="accent1" w:themeTint="99" w:sz="4" w:space="0"/>
        <w:insideH w:val="single" w:color="A7C5CF" w:themeColor="accent1" w:themeTint="99" w:sz="4" w:space="0"/>
        <w:insideV w:val="single" w:color="A7C5CF" w:themeColor="accent1" w:themeTint="99" w:sz="4" w:space="0"/>
      </w:tblBorders>
    </w:tblPr>
    <w:tblStylePr w:type="firstRow">
      <w:rPr>
        <w:b/>
        <w:bCs/>
      </w:rPr>
      <w:tcPr>
        <w:tcBorders>
          <w:bottom w:val="single" w:color="A7C5CF" w:themeColor="accent1" w:themeTint="99" w:sz="12" w:space="0"/>
        </w:tcBorders>
      </w:tcPr>
    </w:tblStylePr>
    <w:tblStylePr w:type="lastRow">
      <w:rPr>
        <w:b/>
        <w:bCs/>
      </w:rPr>
      <w:tcPr>
        <w:tcBorders>
          <w:top w:val="double" w:color="A7C5CF" w:themeColor="accent1" w:themeTint="99" w:sz="4" w:space="0"/>
        </w:tcBorders>
      </w:tc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242">
    <w:name w:val="Grid Table 6 Colorful - Accent 21"/>
    <w:basedOn w:val="12"/>
    <w:uiPriority w:val="51"/>
    <w:pPr>
      <w:spacing w:after="0"/>
    </w:pPr>
    <w:rPr>
      <w:color w:val="998308" w:themeColor="accent2" w:themeShade="BF"/>
    </w:rPr>
    <w:tblPr>
      <w:tblBorders>
        <w:top w:val="single" w:color="F6DE55" w:themeColor="accent2" w:themeTint="99" w:sz="4" w:space="0"/>
        <w:left w:val="single" w:color="F6DE55" w:themeColor="accent2" w:themeTint="99" w:sz="4" w:space="0"/>
        <w:bottom w:val="single" w:color="F6DE55" w:themeColor="accent2" w:themeTint="99" w:sz="4" w:space="0"/>
        <w:right w:val="single" w:color="F6DE55" w:themeColor="accent2" w:themeTint="99" w:sz="4" w:space="0"/>
        <w:insideH w:val="single" w:color="F6DE55" w:themeColor="accent2" w:themeTint="99" w:sz="4" w:space="0"/>
        <w:insideV w:val="single" w:color="F6DE55" w:themeColor="accent2" w:themeTint="99" w:sz="4" w:space="0"/>
      </w:tblBorders>
    </w:tblPr>
    <w:tblStylePr w:type="firstRow">
      <w:rPr>
        <w:b/>
        <w:bCs/>
      </w:rPr>
      <w:tcPr>
        <w:tcBorders>
          <w:bottom w:val="single" w:color="F6DE55" w:themeColor="accent2" w:themeTint="99" w:sz="12" w:space="0"/>
        </w:tcBorders>
      </w:tcPr>
    </w:tblStylePr>
    <w:tblStylePr w:type="lastRow">
      <w:rPr>
        <w:b/>
        <w:bCs/>
      </w:rPr>
      <w:tcPr>
        <w:tcBorders>
          <w:top w:val="double" w:color="F6DE55" w:themeColor="accent2" w:themeTint="99" w:sz="4" w:space="0"/>
        </w:tcBorders>
      </w:tc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243">
    <w:name w:val="Grid Table 6 Colorful - Accent 31"/>
    <w:basedOn w:val="12"/>
    <w:uiPriority w:val="51"/>
    <w:pPr>
      <w:spacing w:after="0"/>
    </w:pPr>
    <w:rPr>
      <w:color w:val="67627F" w:themeColor="accent3" w:themeShade="BF"/>
    </w:rPr>
    <w:tblPr>
      <w:tblBorders>
        <w:top w:val="single" w:color="BAB8C8" w:themeColor="accent3" w:themeTint="99" w:sz="4" w:space="0"/>
        <w:left w:val="single" w:color="BAB8C8" w:themeColor="accent3" w:themeTint="99" w:sz="4" w:space="0"/>
        <w:bottom w:val="single" w:color="BAB8C8" w:themeColor="accent3" w:themeTint="99" w:sz="4" w:space="0"/>
        <w:right w:val="single" w:color="BAB8C8" w:themeColor="accent3" w:themeTint="99" w:sz="4" w:space="0"/>
        <w:insideH w:val="single" w:color="BAB8C8" w:themeColor="accent3" w:themeTint="99" w:sz="4" w:space="0"/>
        <w:insideV w:val="single" w:color="BAB8C8" w:themeColor="accent3" w:themeTint="99" w:sz="4" w:space="0"/>
      </w:tblBorders>
    </w:tblPr>
    <w:tblStylePr w:type="firstRow">
      <w:rPr>
        <w:b/>
        <w:bCs/>
      </w:rPr>
      <w:tcPr>
        <w:tcBorders>
          <w:bottom w:val="single" w:color="BAB8C8" w:themeColor="accent3" w:themeTint="99" w:sz="12" w:space="0"/>
        </w:tcBorders>
      </w:tcPr>
    </w:tblStylePr>
    <w:tblStylePr w:type="lastRow">
      <w:rPr>
        <w:b/>
        <w:bCs/>
      </w:rPr>
      <w:tcPr>
        <w:tcBorders>
          <w:top w:val="double" w:color="BAB8C8" w:themeColor="accent3" w:themeTint="99" w:sz="4" w:space="0"/>
        </w:tcBorders>
      </w:tc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244">
    <w:name w:val="Grid Table 6 Colorful - Accent 41"/>
    <w:basedOn w:val="12"/>
    <w:uiPriority w:val="51"/>
    <w:pPr>
      <w:spacing w:after="0"/>
    </w:pPr>
    <w:rPr>
      <w:color w:val="576448" w:themeColor="accent4" w:themeShade="BF"/>
    </w:rPr>
    <w:tblPr>
      <w:tblBorders>
        <w:top w:val="single" w:color="ABB89D" w:themeColor="accent4" w:themeTint="99" w:sz="4" w:space="0"/>
        <w:left w:val="single" w:color="ABB89D" w:themeColor="accent4" w:themeTint="99" w:sz="4" w:space="0"/>
        <w:bottom w:val="single" w:color="ABB89D" w:themeColor="accent4" w:themeTint="99" w:sz="4" w:space="0"/>
        <w:right w:val="single" w:color="ABB89D" w:themeColor="accent4" w:themeTint="99" w:sz="4" w:space="0"/>
        <w:insideH w:val="single" w:color="ABB89D" w:themeColor="accent4" w:themeTint="99" w:sz="4" w:space="0"/>
        <w:insideV w:val="single" w:color="ABB89D" w:themeColor="accent4" w:themeTint="99" w:sz="4" w:space="0"/>
      </w:tblBorders>
    </w:tblPr>
    <w:tblStylePr w:type="firstRow">
      <w:rPr>
        <w:b/>
        <w:bCs/>
      </w:rPr>
      <w:tcPr>
        <w:tcBorders>
          <w:bottom w:val="single" w:color="ABB89D" w:themeColor="accent4" w:themeTint="99" w:sz="12" w:space="0"/>
        </w:tcBorders>
      </w:tcPr>
    </w:tblStylePr>
    <w:tblStylePr w:type="lastRow">
      <w:rPr>
        <w:b/>
        <w:bCs/>
      </w:rPr>
      <w:tcPr>
        <w:tcBorders>
          <w:top w:val="double" w:color="ABB89D" w:themeColor="accent4" w:themeTint="99" w:sz="4" w:space="0"/>
        </w:tcBorders>
      </w:tc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245">
    <w:name w:val="Grid Table 6 Colorful - Accent 51"/>
    <w:basedOn w:val="12"/>
    <w:uiPriority w:val="51"/>
    <w:pPr>
      <w:spacing w:after="0"/>
    </w:pPr>
    <w:rPr>
      <w:color w:val="796F54" w:themeColor="accent5" w:themeShade="BF"/>
    </w:rPr>
    <w:tblPr>
      <w:tblBorders>
        <w:top w:val="single" w:color="C4BDAA" w:themeColor="accent5" w:themeTint="99" w:sz="4" w:space="0"/>
        <w:left w:val="single" w:color="C4BDAA" w:themeColor="accent5" w:themeTint="99" w:sz="4" w:space="0"/>
        <w:bottom w:val="single" w:color="C4BDAA" w:themeColor="accent5" w:themeTint="99" w:sz="4" w:space="0"/>
        <w:right w:val="single" w:color="C4BDAA" w:themeColor="accent5" w:themeTint="99" w:sz="4" w:space="0"/>
        <w:insideH w:val="single" w:color="C4BDAA" w:themeColor="accent5" w:themeTint="99" w:sz="4" w:space="0"/>
        <w:insideV w:val="single" w:color="C4BDAA" w:themeColor="accent5" w:themeTint="99" w:sz="4" w:space="0"/>
      </w:tblBorders>
    </w:tblPr>
    <w:tblStylePr w:type="firstRow">
      <w:rPr>
        <w:b/>
        <w:bCs/>
      </w:rPr>
      <w:tcPr>
        <w:tcBorders>
          <w:bottom w:val="single" w:color="C4BDAA" w:themeColor="accent5" w:themeTint="99" w:sz="12" w:space="0"/>
        </w:tcBorders>
      </w:tcPr>
    </w:tblStylePr>
    <w:tblStylePr w:type="lastRow">
      <w:rPr>
        <w:b/>
        <w:bCs/>
      </w:rPr>
      <w:tcPr>
        <w:tcBorders>
          <w:top w:val="double" w:color="C4BDAA" w:themeColor="accent5" w:themeTint="99" w:sz="4" w:space="0"/>
        </w:tcBorders>
      </w:tc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246">
    <w:name w:val="Grid Table 6 Colorful - Accent 61"/>
    <w:basedOn w:val="12"/>
    <w:uiPriority w:val="51"/>
    <w:pPr>
      <w:spacing w:after="0"/>
    </w:pPr>
    <w:rPr>
      <w:color w:val="5E636A" w:themeColor="accent6" w:themeShade="BF"/>
    </w:rPr>
    <w:tblPr>
      <w:tblBorders>
        <w:top w:val="single" w:color="B1B5BA" w:themeColor="accent6" w:themeTint="99" w:sz="4" w:space="0"/>
        <w:left w:val="single" w:color="B1B5BA" w:themeColor="accent6" w:themeTint="99" w:sz="4" w:space="0"/>
        <w:bottom w:val="single" w:color="B1B5BA" w:themeColor="accent6" w:themeTint="99" w:sz="4" w:space="0"/>
        <w:right w:val="single" w:color="B1B5BA" w:themeColor="accent6" w:themeTint="99" w:sz="4" w:space="0"/>
        <w:insideH w:val="single" w:color="B1B5BA" w:themeColor="accent6" w:themeTint="99" w:sz="4" w:space="0"/>
        <w:insideV w:val="single" w:color="B1B5BA" w:themeColor="accent6" w:themeTint="99" w:sz="4" w:space="0"/>
      </w:tblBorders>
    </w:tblPr>
    <w:tblStylePr w:type="firstRow">
      <w:rPr>
        <w:b/>
        <w:bCs/>
      </w:rPr>
      <w:tcPr>
        <w:tcBorders>
          <w:bottom w:val="single" w:color="B1B5BA" w:themeColor="accent6" w:themeTint="99" w:sz="12" w:space="0"/>
        </w:tcBorders>
      </w:tcPr>
    </w:tblStylePr>
    <w:tblStylePr w:type="lastRow">
      <w:rPr>
        <w:b/>
        <w:bCs/>
      </w:rPr>
      <w:tcPr>
        <w:tcBorders>
          <w:top w:val="double" w:color="B1B5BA" w:themeColor="accent6" w:themeTint="99" w:sz="4" w:space="0"/>
        </w:tcBorders>
      </w:tc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247">
    <w:name w:val="Grid Table 7 Colorful1"/>
    <w:basedOn w:val="12"/>
    <w:uiPriority w:val="52"/>
    <w:pPr>
      <w:spacing w:after="0"/>
    </w:pPr>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48">
    <w:name w:val="Grid Table 7 Colorful - Accent 11"/>
    <w:basedOn w:val="12"/>
    <w:uiPriority w:val="52"/>
    <w:pPr>
      <w:spacing w:after="0"/>
    </w:pPr>
    <w:rPr>
      <w:color w:val="4C7C8B" w:themeColor="accent1" w:themeShade="BF"/>
    </w:rPr>
    <w:tblPr>
      <w:tblBorders>
        <w:top w:val="single" w:color="A7C5CF" w:themeColor="accent1" w:themeTint="99" w:sz="4" w:space="0"/>
        <w:left w:val="single" w:color="A7C5CF" w:themeColor="accent1" w:themeTint="99" w:sz="4" w:space="0"/>
        <w:bottom w:val="single" w:color="A7C5CF" w:themeColor="accent1" w:themeTint="99" w:sz="4" w:space="0"/>
        <w:right w:val="single" w:color="A7C5CF" w:themeColor="accent1" w:themeTint="99" w:sz="4" w:space="0"/>
        <w:insideH w:val="single" w:color="A7C5CF" w:themeColor="accent1" w:themeTint="99" w:sz="4" w:space="0"/>
        <w:insideV w:val="single" w:color="A7C5CF"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1EBEF" w:themeFill="accent1" w:themeFillTint="33"/>
      </w:tcPr>
    </w:tblStylePr>
    <w:tblStylePr w:type="band1Horz">
      <w:tcPr>
        <w:shd w:val="clear" w:color="auto" w:fill="E1EBEF" w:themeFill="accent1" w:themeFillTint="33"/>
      </w:tcPr>
    </w:tblStylePr>
    <w:tblStylePr w:type="neCell">
      <w:tcPr>
        <w:tcBorders>
          <w:bottom w:val="single" w:color="A7C5CF" w:themeColor="accent1" w:themeTint="99" w:sz="4" w:space="0"/>
        </w:tcBorders>
      </w:tcPr>
    </w:tblStylePr>
    <w:tblStylePr w:type="nwCell">
      <w:tcPr>
        <w:tcBorders>
          <w:bottom w:val="single" w:color="A7C5CF" w:themeColor="accent1" w:themeTint="99" w:sz="4" w:space="0"/>
        </w:tcBorders>
      </w:tcPr>
    </w:tblStylePr>
    <w:tblStylePr w:type="seCell">
      <w:tcPr>
        <w:tcBorders>
          <w:top w:val="single" w:color="A7C5CF" w:themeColor="accent1" w:themeTint="99" w:sz="4" w:space="0"/>
        </w:tcBorders>
      </w:tcPr>
    </w:tblStylePr>
    <w:tblStylePr w:type="swCell">
      <w:tcPr>
        <w:tcBorders>
          <w:top w:val="single" w:color="A7C5CF" w:themeColor="accent1" w:themeTint="99" w:sz="4" w:space="0"/>
        </w:tcBorders>
      </w:tcPr>
    </w:tblStylePr>
  </w:style>
  <w:style w:type="table" w:customStyle="1" w:styleId="249">
    <w:name w:val="Grid Table 7 Colorful - Accent 21"/>
    <w:basedOn w:val="12"/>
    <w:uiPriority w:val="52"/>
    <w:pPr>
      <w:spacing w:after="0"/>
    </w:pPr>
    <w:rPr>
      <w:color w:val="998308" w:themeColor="accent2" w:themeShade="BF"/>
    </w:rPr>
    <w:tblPr>
      <w:tblBorders>
        <w:top w:val="single" w:color="F6DE55" w:themeColor="accent2" w:themeTint="99" w:sz="4" w:space="0"/>
        <w:left w:val="single" w:color="F6DE55" w:themeColor="accent2" w:themeTint="99" w:sz="4" w:space="0"/>
        <w:bottom w:val="single" w:color="F6DE55" w:themeColor="accent2" w:themeTint="99" w:sz="4" w:space="0"/>
        <w:right w:val="single" w:color="F6DE55" w:themeColor="accent2" w:themeTint="99" w:sz="4" w:space="0"/>
        <w:insideH w:val="single" w:color="F6DE55" w:themeColor="accent2" w:themeTint="99" w:sz="4" w:space="0"/>
        <w:insideV w:val="single" w:color="F6DE5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CF4C6" w:themeFill="accent2" w:themeFillTint="33"/>
      </w:tcPr>
    </w:tblStylePr>
    <w:tblStylePr w:type="band1Horz">
      <w:tcPr>
        <w:shd w:val="clear" w:color="auto" w:fill="FCF4C6" w:themeFill="accent2" w:themeFillTint="33"/>
      </w:tcPr>
    </w:tblStylePr>
    <w:tblStylePr w:type="neCell">
      <w:tcPr>
        <w:tcBorders>
          <w:bottom w:val="single" w:color="F6DE55" w:themeColor="accent2" w:themeTint="99" w:sz="4" w:space="0"/>
        </w:tcBorders>
      </w:tcPr>
    </w:tblStylePr>
    <w:tblStylePr w:type="nwCell">
      <w:tcPr>
        <w:tcBorders>
          <w:bottom w:val="single" w:color="F6DE55" w:themeColor="accent2" w:themeTint="99" w:sz="4" w:space="0"/>
        </w:tcBorders>
      </w:tcPr>
    </w:tblStylePr>
    <w:tblStylePr w:type="seCell">
      <w:tcPr>
        <w:tcBorders>
          <w:top w:val="single" w:color="F6DE55" w:themeColor="accent2" w:themeTint="99" w:sz="4" w:space="0"/>
        </w:tcBorders>
      </w:tcPr>
    </w:tblStylePr>
    <w:tblStylePr w:type="swCell">
      <w:tcPr>
        <w:tcBorders>
          <w:top w:val="single" w:color="F6DE55" w:themeColor="accent2" w:themeTint="99" w:sz="4" w:space="0"/>
        </w:tcBorders>
      </w:tcPr>
    </w:tblStylePr>
  </w:style>
  <w:style w:type="table" w:customStyle="1" w:styleId="250">
    <w:name w:val="Grid Table 7 Colorful - Accent 31"/>
    <w:basedOn w:val="12"/>
    <w:uiPriority w:val="52"/>
    <w:pPr>
      <w:spacing w:after="0"/>
    </w:pPr>
    <w:rPr>
      <w:color w:val="67627F" w:themeColor="accent3" w:themeShade="BF"/>
    </w:rPr>
    <w:tblPr>
      <w:tblBorders>
        <w:top w:val="single" w:color="BAB8C8" w:themeColor="accent3" w:themeTint="99" w:sz="4" w:space="0"/>
        <w:left w:val="single" w:color="BAB8C8" w:themeColor="accent3" w:themeTint="99" w:sz="4" w:space="0"/>
        <w:bottom w:val="single" w:color="BAB8C8" w:themeColor="accent3" w:themeTint="99" w:sz="4" w:space="0"/>
        <w:right w:val="single" w:color="BAB8C8" w:themeColor="accent3" w:themeTint="99" w:sz="4" w:space="0"/>
        <w:insideH w:val="single" w:color="BAB8C8" w:themeColor="accent3" w:themeTint="99" w:sz="4" w:space="0"/>
        <w:insideV w:val="single" w:color="BAB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8E7EC" w:themeFill="accent3" w:themeFillTint="33"/>
      </w:tcPr>
    </w:tblStylePr>
    <w:tblStylePr w:type="band1Horz">
      <w:tcPr>
        <w:shd w:val="clear" w:color="auto" w:fill="E8E7EC" w:themeFill="accent3" w:themeFillTint="33"/>
      </w:tcPr>
    </w:tblStylePr>
    <w:tblStylePr w:type="neCell">
      <w:tcPr>
        <w:tcBorders>
          <w:bottom w:val="single" w:color="BAB8C8" w:themeColor="accent3" w:themeTint="99" w:sz="4" w:space="0"/>
        </w:tcBorders>
      </w:tcPr>
    </w:tblStylePr>
    <w:tblStylePr w:type="nwCell">
      <w:tcPr>
        <w:tcBorders>
          <w:bottom w:val="single" w:color="BAB8C8" w:themeColor="accent3" w:themeTint="99" w:sz="4" w:space="0"/>
        </w:tcBorders>
      </w:tcPr>
    </w:tblStylePr>
    <w:tblStylePr w:type="seCell">
      <w:tcPr>
        <w:tcBorders>
          <w:top w:val="single" w:color="BAB8C8" w:themeColor="accent3" w:themeTint="99" w:sz="4" w:space="0"/>
        </w:tcBorders>
      </w:tcPr>
    </w:tblStylePr>
    <w:tblStylePr w:type="swCell">
      <w:tcPr>
        <w:tcBorders>
          <w:top w:val="single" w:color="BAB8C8" w:themeColor="accent3" w:themeTint="99" w:sz="4" w:space="0"/>
        </w:tcBorders>
      </w:tcPr>
    </w:tblStylePr>
  </w:style>
  <w:style w:type="table" w:customStyle="1" w:styleId="251">
    <w:name w:val="Grid Table 7 Colorful - Accent 41"/>
    <w:basedOn w:val="12"/>
    <w:uiPriority w:val="52"/>
    <w:pPr>
      <w:spacing w:after="0"/>
    </w:pPr>
    <w:rPr>
      <w:color w:val="576448" w:themeColor="accent4" w:themeShade="BF"/>
    </w:rPr>
    <w:tblPr>
      <w:tblBorders>
        <w:top w:val="single" w:color="ABB89D" w:themeColor="accent4" w:themeTint="99" w:sz="4" w:space="0"/>
        <w:left w:val="single" w:color="ABB89D" w:themeColor="accent4" w:themeTint="99" w:sz="4" w:space="0"/>
        <w:bottom w:val="single" w:color="ABB89D" w:themeColor="accent4" w:themeTint="99" w:sz="4" w:space="0"/>
        <w:right w:val="single" w:color="ABB89D" w:themeColor="accent4" w:themeTint="99" w:sz="4" w:space="0"/>
        <w:insideH w:val="single" w:color="ABB89D" w:themeColor="accent4" w:themeTint="99" w:sz="4" w:space="0"/>
        <w:insideV w:val="single" w:color="ABB89D"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3E7DE" w:themeFill="accent4" w:themeFillTint="33"/>
      </w:tcPr>
    </w:tblStylePr>
    <w:tblStylePr w:type="band1Horz">
      <w:tcPr>
        <w:shd w:val="clear" w:color="auto" w:fill="E3E7DE" w:themeFill="accent4" w:themeFillTint="33"/>
      </w:tcPr>
    </w:tblStylePr>
    <w:tblStylePr w:type="neCell">
      <w:tcPr>
        <w:tcBorders>
          <w:bottom w:val="single" w:color="ABB89D" w:themeColor="accent4" w:themeTint="99" w:sz="4" w:space="0"/>
        </w:tcBorders>
      </w:tcPr>
    </w:tblStylePr>
    <w:tblStylePr w:type="nwCell">
      <w:tcPr>
        <w:tcBorders>
          <w:bottom w:val="single" w:color="ABB89D" w:themeColor="accent4" w:themeTint="99" w:sz="4" w:space="0"/>
        </w:tcBorders>
      </w:tcPr>
    </w:tblStylePr>
    <w:tblStylePr w:type="seCell">
      <w:tcPr>
        <w:tcBorders>
          <w:top w:val="single" w:color="ABB89D" w:themeColor="accent4" w:themeTint="99" w:sz="4" w:space="0"/>
        </w:tcBorders>
      </w:tcPr>
    </w:tblStylePr>
    <w:tblStylePr w:type="swCell">
      <w:tcPr>
        <w:tcBorders>
          <w:top w:val="single" w:color="ABB89D" w:themeColor="accent4" w:themeTint="99" w:sz="4" w:space="0"/>
        </w:tcBorders>
      </w:tcPr>
    </w:tblStylePr>
  </w:style>
  <w:style w:type="table" w:customStyle="1" w:styleId="252">
    <w:name w:val="Grid Table 7 Colorful - Accent 51"/>
    <w:basedOn w:val="12"/>
    <w:uiPriority w:val="52"/>
    <w:pPr>
      <w:spacing w:after="0"/>
    </w:pPr>
    <w:rPr>
      <w:color w:val="796F54" w:themeColor="accent5" w:themeShade="BF"/>
    </w:rPr>
    <w:tblPr>
      <w:tblBorders>
        <w:top w:val="single" w:color="C4BDAA" w:themeColor="accent5" w:themeTint="99" w:sz="4" w:space="0"/>
        <w:left w:val="single" w:color="C4BDAA" w:themeColor="accent5" w:themeTint="99" w:sz="4" w:space="0"/>
        <w:bottom w:val="single" w:color="C4BDAA" w:themeColor="accent5" w:themeTint="99" w:sz="4" w:space="0"/>
        <w:right w:val="single" w:color="C4BDAA" w:themeColor="accent5" w:themeTint="99" w:sz="4" w:space="0"/>
        <w:insideH w:val="single" w:color="C4BDAA" w:themeColor="accent5" w:themeTint="99" w:sz="4" w:space="0"/>
        <w:insideV w:val="single" w:color="C4BDAA"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BE9E2" w:themeFill="accent5" w:themeFillTint="33"/>
      </w:tcPr>
    </w:tblStylePr>
    <w:tblStylePr w:type="band1Horz">
      <w:tcPr>
        <w:shd w:val="clear" w:color="auto" w:fill="EBE9E2" w:themeFill="accent5" w:themeFillTint="33"/>
      </w:tcPr>
    </w:tblStylePr>
    <w:tblStylePr w:type="neCell">
      <w:tcPr>
        <w:tcBorders>
          <w:bottom w:val="single" w:color="C4BDAA" w:themeColor="accent5" w:themeTint="99" w:sz="4" w:space="0"/>
        </w:tcBorders>
      </w:tcPr>
    </w:tblStylePr>
    <w:tblStylePr w:type="nwCell">
      <w:tcPr>
        <w:tcBorders>
          <w:bottom w:val="single" w:color="C4BDAA" w:themeColor="accent5" w:themeTint="99" w:sz="4" w:space="0"/>
        </w:tcBorders>
      </w:tcPr>
    </w:tblStylePr>
    <w:tblStylePr w:type="seCell">
      <w:tcPr>
        <w:tcBorders>
          <w:top w:val="single" w:color="C4BDAA" w:themeColor="accent5" w:themeTint="99" w:sz="4" w:space="0"/>
        </w:tcBorders>
      </w:tcPr>
    </w:tblStylePr>
    <w:tblStylePr w:type="swCell">
      <w:tcPr>
        <w:tcBorders>
          <w:top w:val="single" w:color="C4BDAA" w:themeColor="accent5" w:themeTint="99" w:sz="4" w:space="0"/>
        </w:tcBorders>
      </w:tcPr>
    </w:tblStylePr>
  </w:style>
  <w:style w:type="table" w:customStyle="1" w:styleId="253">
    <w:name w:val="Grid Table 7 Colorful - Accent 61"/>
    <w:basedOn w:val="12"/>
    <w:uiPriority w:val="52"/>
    <w:pPr>
      <w:spacing w:after="0"/>
    </w:pPr>
    <w:rPr>
      <w:color w:val="5E636A" w:themeColor="accent6" w:themeShade="BF"/>
    </w:rPr>
    <w:tblPr>
      <w:tblBorders>
        <w:top w:val="single" w:color="B1B5BA" w:themeColor="accent6" w:themeTint="99" w:sz="4" w:space="0"/>
        <w:left w:val="single" w:color="B1B5BA" w:themeColor="accent6" w:themeTint="99" w:sz="4" w:space="0"/>
        <w:bottom w:val="single" w:color="B1B5BA" w:themeColor="accent6" w:themeTint="99" w:sz="4" w:space="0"/>
        <w:right w:val="single" w:color="B1B5BA" w:themeColor="accent6" w:themeTint="99" w:sz="4" w:space="0"/>
        <w:insideH w:val="single" w:color="B1B5BA" w:themeColor="accent6" w:themeTint="99" w:sz="4" w:space="0"/>
        <w:insideV w:val="single" w:color="B1B5BA"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5E6E8" w:themeFill="accent6" w:themeFillTint="33"/>
      </w:tcPr>
    </w:tblStylePr>
    <w:tblStylePr w:type="band1Horz">
      <w:tcPr>
        <w:shd w:val="clear" w:color="auto" w:fill="E5E6E8" w:themeFill="accent6" w:themeFillTint="33"/>
      </w:tcPr>
    </w:tblStylePr>
    <w:tblStylePr w:type="neCell">
      <w:tcPr>
        <w:tcBorders>
          <w:bottom w:val="single" w:color="B1B5BA" w:themeColor="accent6" w:themeTint="99" w:sz="4" w:space="0"/>
        </w:tcBorders>
      </w:tcPr>
    </w:tblStylePr>
    <w:tblStylePr w:type="nwCell">
      <w:tcPr>
        <w:tcBorders>
          <w:bottom w:val="single" w:color="B1B5BA" w:themeColor="accent6" w:themeTint="99" w:sz="4" w:space="0"/>
        </w:tcBorders>
      </w:tcPr>
    </w:tblStylePr>
    <w:tblStylePr w:type="seCell">
      <w:tcPr>
        <w:tcBorders>
          <w:top w:val="single" w:color="B1B5BA" w:themeColor="accent6" w:themeTint="99" w:sz="4" w:space="0"/>
        </w:tcBorders>
      </w:tcPr>
    </w:tblStylePr>
    <w:tblStylePr w:type="swCell">
      <w:tcPr>
        <w:tcBorders>
          <w:top w:val="single" w:color="B1B5BA" w:themeColor="accent6" w:themeTint="99" w:sz="4" w:space="0"/>
        </w:tcBorders>
      </w:tcPr>
    </w:tblStylePr>
  </w:style>
  <w:style w:type="character" w:customStyle="1" w:styleId="254">
    <w:name w:val="Hashtag1"/>
    <w:basedOn w:val="11"/>
    <w:semiHidden/>
    <w:unhideWhenUsed/>
    <w:uiPriority w:val="99"/>
    <w:rPr>
      <w:rFonts w:ascii="Tahoma" w:hAnsi="Tahoma" w:cs="Tahoma"/>
      <w:color w:val="2B579A"/>
      <w:shd w:val="clear" w:color="auto" w:fill="E6E6E6"/>
    </w:rPr>
  </w:style>
  <w:style w:type="character" w:customStyle="1" w:styleId="255">
    <w:name w:val="Título 3 Char"/>
    <w:basedOn w:val="11"/>
    <w:link w:val="4"/>
    <w:semiHidden/>
    <w:uiPriority w:val="8"/>
    <w:rPr>
      <w:rFonts w:ascii="Tahoma" w:hAnsi="Tahoma" w:cs="Tahoma" w:eastAsiaTheme="majorEastAsia"/>
      <w:color w:val="32525D" w:themeColor="accent1" w:themeShade="80"/>
      <w:sz w:val="24"/>
      <w:szCs w:val="24"/>
    </w:rPr>
  </w:style>
  <w:style w:type="character" w:customStyle="1" w:styleId="256">
    <w:name w:val="Título 4 Char"/>
    <w:basedOn w:val="11"/>
    <w:link w:val="5"/>
    <w:semiHidden/>
    <w:uiPriority w:val="8"/>
    <w:rPr>
      <w:rFonts w:ascii="Tahoma" w:hAnsi="Tahoma" w:cs="Tahoma" w:eastAsiaTheme="majorEastAsia"/>
      <w:i/>
      <w:iCs/>
      <w:color w:val="4C7C8B" w:themeColor="accent1" w:themeShade="BF"/>
    </w:rPr>
  </w:style>
  <w:style w:type="character" w:customStyle="1" w:styleId="257">
    <w:name w:val="Título 5 Char"/>
    <w:basedOn w:val="11"/>
    <w:link w:val="6"/>
    <w:semiHidden/>
    <w:uiPriority w:val="8"/>
    <w:rPr>
      <w:rFonts w:ascii="Tahoma" w:hAnsi="Tahoma" w:cs="Tahoma" w:eastAsiaTheme="majorEastAsia"/>
      <w:color w:val="4C7C8B" w:themeColor="accent1" w:themeShade="BF"/>
    </w:rPr>
  </w:style>
  <w:style w:type="character" w:customStyle="1" w:styleId="258">
    <w:name w:val="Título 6 Char"/>
    <w:basedOn w:val="11"/>
    <w:link w:val="7"/>
    <w:semiHidden/>
    <w:uiPriority w:val="8"/>
    <w:rPr>
      <w:rFonts w:ascii="Tahoma" w:hAnsi="Tahoma" w:cs="Tahoma" w:eastAsiaTheme="majorEastAsia"/>
      <w:color w:val="32525D" w:themeColor="accent1" w:themeShade="80"/>
    </w:rPr>
  </w:style>
  <w:style w:type="character" w:customStyle="1" w:styleId="259">
    <w:name w:val="Título 7 Char"/>
    <w:basedOn w:val="11"/>
    <w:link w:val="8"/>
    <w:semiHidden/>
    <w:uiPriority w:val="8"/>
    <w:rPr>
      <w:rFonts w:ascii="Tahoma" w:hAnsi="Tahoma" w:cs="Tahoma" w:eastAsiaTheme="majorEastAsia"/>
      <w:i/>
      <w:iCs/>
      <w:color w:val="32525D" w:themeColor="accent1" w:themeShade="80"/>
    </w:rPr>
  </w:style>
  <w:style w:type="character" w:customStyle="1" w:styleId="260">
    <w:name w:val="Título 8 Char"/>
    <w:basedOn w:val="11"/>
    <w:link w:val="9"/>
    <w:semiHidden/>
    <w:uiPriority w:val="8"/>
    <w:rPr>
      <w:rFonts w:ascii="Tahoma" w:hAnsi="Tahoma" w:cs="Tahoma" w:eastAsiaTheme="majorEastAsia"/>
      <w:color w:val="262626" w:themeColor="text1" w:themeTint="D9"/>
      <w:szCs w:val="21"/>
      <w14:textFill>
        <w14:solidFill>
          <w14:schemeClr w14:val="tx1">
            <w14:lumMod w14:val="85000"/>
            <w14:lumOff w14:val="15000"/>
          </w14:schemeClr>
        </w14:solidFill>
      </w14:textFill>
    </w:rPr>
  </w:style>
  <w:style w:type="character" w:customStyle="1" w:styleId="261">
    <w:name w:val="Título 9 Char"/>
    <w:basedOn w:val="11"/>
    <w:link w:val="10"/>
    <w:semiHidden/>
    <w:uiPriority w:val="8"/>
    <w:rPr>
      <w:rFonts w:ascii="Tahoma" w:hAnsi="Tahoma" w:cs="Tahoma" w:eastAsiaTheme="majorEastAsia"/>
      <w:i/>
      <w:iCs/>
      <w:color w:val="262626" w:themeColor="text1" w:themeTint="D9"/>
      <w:szCs w:val="21"/>
      <w14:textFill>
        <w14:solidFill>
          <w14:schemeClr w14:val="tx1">
            <w14:lumMod w14:val="85000"/>
            <w14:lumOff w14:val="15000"/>
          </w14:schemeClr>
        </w14:solidFill>
      </w14:textFill>
    </w:rPr>
  </w:style>
  <w:style w:type="character" w:customStyle="1" w:styleId="262">
    <w:name w:val="Endereço HTML Char"/>
    <w:basedOn w:val="11"/>
    <w:link w:val="73"/>
    <w:semiHidden/>
    <w:uiPriority w:val="0"/>
    <w:rPr>
      <w:rFonts w:ascii="Tahoma" w:hAnsi="Tahoma" w:cs="Tahoma"/>
      <w:i/>
      <w:iCs/>
    </w:rPr>
  </w:style>
  <w:style w:type="character" w:customStyle="1" w:styleId="263">
    <w:name w:val="Pré-formatação HTML Char"/>
    <w:basedOn w:val="11"/>
    <w:link w:val="61"/>
    <w:semiHidden/>
    <w:uiPriority w:val="0"/>
    <w:rPr>
      <w:rFonts w:ascii="Consolas" w:hAnsi="Consolas" w:cs="Tahoma"/>
      <w:szCs w:val="20"/>
    </w:rPr>
  </w:style>
  <w:style w:type="character" w:customStyle="1" w:styleId="264">
    <w:name w:val="Intense Emphasis"/>
    <w:basedOn w:val="11"/>
    <w:semiHidden/>
    <w:unhideWhenUsed/>
    <w:qFormat/>
    <w:uiPriority w:val="21"/>
    <w:rPr>
      <w:rFonts w:ascii="Tahoma" w:hAnsi="Tahoma" w:cs="Tahoma"/>
      <w:i/>
      <w:iCs/>
      <w:color w:val="4C7C8B" w:themeColor="accent1" w:themeShade="BF"/>
    </w:rPr>
  </w:style>
  <w:style w:type="paragraph" w:styleId="265">
    <w:name w:val="Intense Quote"/>
    <w:basedOn w:val="1"/>
    <w:next w:val="1"/>
    <w:link w:val="266"/>
    <w:semiHidden/>
    <w:unhideWhenUsed/>
    <w:qFormat/>
    <w:uiPriority w:val="30"/>
    <w:pPr>
      <w:pBdr>
        <w:top w:val="single" w:color="4B7B8A" w:themeColor="accent1" w:themeShade="BF" w:sz="4" w:space="10"/>
        <w:bottom w:val="single" w:color="4B7B8A" w:themeColor="accent1" w:themeShade="BF" w:sz="4" w:space="10"/>
      </w:pBdr>
      <w:spacing w:before="360" w:after="360"/>
      <w:ind w:left="864" w:right="864"/>
      <w:jc w:val="center"/>
    </w:pPr>
    <w:rPr>
      <w:i/>
      <w:iCs/>
      <w:color w:val="4C7C8B" w:themeColor="accent1" w:themeShade="BF"/>
    </w:rPr>
  </w:style>
  <w:style w:type="character" w:customStyle="1" w:styleId="266">
    <w:name w:val="Citação Intensa Char"/>
    <w:basedOn w:val="11"/>
    <w:link w:val="265"/>
    <w:semiHidden/>
    <w:uiPriority w:val="30"/>
    <w:rPr>
      <w:rFonts w:ascii="Tahoma" w:hAnsi="Tahoma" w:cs="Tahoma"/>
      <w:i/>
      <w:iCs/>
      <w:color w:val="4C7C8B" w:themeColor="accent1" w:themeShade="BF"/>
    </w:rPr>
  </w:style>
  <w:style w:type="character" w:customStyle="1" w:styleId="267">
    <w:name w:val="Intense Reference"/>
    <w:basedOn w:val="11"/>
    <w:semiHidden/>
    <w:unhideWhenUsed/>
    <w:qFormat/>
    <w:uiPriority w:val="32"/>
    <w:rPr>
      <w:rFonts w:ascii="Tahoma" w:hAnsi="Tahoma" w:cs="Tahoma"/>
      <w:b/>
      <w:bCs/>
      <w:smallCaps/>
      <w:color w:val="4C7C8B" w:themeColor="accent1" w:themeShade="BF"/>
      <w:spacing w:val="5"/>
    </w:rPr>
  </w:style>
  <w:style w:type="table" w:styleId="268">
    <w:name w:val="Light Grid"/>
    <w:basedOn w:val="12"/>
    <w:semiHidden/>
    <w:unhideWhenUsed/>
    <w:uiPriority w:val="62"/>
    <w:pPr>
      <w:spacing w:after="0"/>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269">
    <w:name w:val="Light Grid Accent 1"/>
    <w:basedOn w:val="12"/>
    <w:uiPriority w:val="62"/>
    <w:pPr>
      <w:spacing w:after="0"/>
    </w:pPr>
    <w:tblPr>
      <w:tblBorders>
        <w:top w:val="single" w:color="6EA0B0" w:themeColor="accent1" w:sz="8" w:space="0"/>
        <w:left w:val="single" w:color="6EA0B0" w:themeColor="accent1" w:sz="8" w:space="0"/>
        <w:bottom w:val="single" w:color="6EA0B0" w:themeColor="accent1" w:sz="8" w:space="0"/>
        <w:right w:val="single" w:color="6EA0B0" w:themeColor="accent1" w:sz="8" w:space="0"/>
        <w:insideH w:val="single" w:color="6EA0B0" w:themeColor="accent1" w:sz="8" w:space="0"/>
        <w:insideV w:val="single" w:color="6EA0B0" w:themeColor="accent1" w:sz="8" w:space="0"/>
      </w:tblBorders>
    </w:tblPr>
    <w:tblStylePr w:type="firstRow">
      <w:pPr>
        <w:spacing w:before="0" w:after="0" w:line="240" w:lineRule="auto"/>
      </w:pPr>
      <w:rPr>
        <w:rFonts w:asciiTheme="majorHAnsi" w:hAnsiTheme="majorHAnsi" w:eastAsiaTheme="majorEastAsia" w:cstheme="majorBidi"/>
        <w:b/>
        <w:bCs/>
      </w:rPr>
      <w:tcPr>
        <w:tcBorders>
          <w:top w:val="single" w:color="6EA0B0" w:themeColor="accent1" w:sz="8" w:space="0"/>
          <w:left w:val="single" w:color="6EA0B0" w:themeColor="accent1" w:sz="8" w:space="0"/>
          <w:bottom w:val="single" w:color="6EA0B0" w:themeColor="accent1" w:sz="18" w:space="0"/>
          <w:right w:val="single" w:color="6EA0B0"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6EA0B0" w:themeColor="accent1" w:sz="6" w:space="0"/>
          <w:left w:val="single" w:color="6EA0B0" w:themeColor="accent1" w:sz="8" w:space="0"/>
          <w:bottom w:val="single" w:color="6EA0B0" w:themeColor="accent1" w:sz="8" w:space="0"/>
          <w:right w:val="single" w:color="6EA0B0"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6EA0B0" w:themeColor="accent1" w:sz="8" w:space="0"/>
          <w:left w:val="single" w:color="6EA0B0" w:themeColor="accent1" w:sz="8" w:space="0"/>
          <w:bottom w:val="single" w:color="6EA0B0" w:themeColor="accent1" w:sz="8" w:space="0"/>
          <w:right w:val="single" w:color="6EA0B0" w:themeColor="accent1" w:sz="8" w:space="0"/>
        </w:tcBorders>
      </w:tcPr>
    </w:tblStylePr>
    <w:tblStylePr w:type="band1Vert">
      <w:tcPr>
        <w:tcBorders>
          <w:top w:val="single" w:color="6EA0B0" w:themeColor="accent1" w:sz="8" w:space="0"/>
          <w:left w:val="single" w:color="6EA0B0" w:themeColor="accent1" w:sz="8" w:space="0"/>
          <w:bottom w:val="single" w:color="6EA0B0" w:themeColor="accent1" w:sz="8" w:space="0"/>
          <w:right w:val="single" w:color="6EA0B0" w:themeColor="accent1" w:sz="8" w:space="0"/>
        </w:tcBorders>
        <w:shd w:val="clear" w:color="auto" w:fill="DBE7EB" w:themeFill="accent1" w:themeFillTint="3F"/>
      </w:tcPr>
    </w:tblStylePr>
    <w:tblStylePr w:type="band1Horz">
      <w:tcPr>
        <w:tcBorders>
          <w:top w:val="single" w:color="6EA0B0" w:themeColor="accent1" w:sz="8" w:space="0"/>
          <w:left w:val="single" w:color="6EA0B0" w:themeColor="accent1" w:sz="8" w:space="0"/>
          <w:bottom w:val="single" w:color="6EA0B0" w:themeColor="accent1" w:sz="8" w:space="0"/>
          <w:right w:val="single" w:color="6EA0B0" w:themeColor="accent1" w:sz="8" w:space="0"/>
          <w:insideV w:val="single" w:sz="8" w:space="0"/>
        </w:tcBorders>
        <w:shd w:val="clear" w:color="auto" w:fill="DBE7EB" w:themeFill="accent1" w:themeFillTint="3F"/>
      </w:tcPr>
    </w:tblStylePr>
    <w:tblStylePr w:type="band2Horz">
      <w:tcPr>
        <w:tcBorders>
          <w:top w:val="single" w:color="6EA0B0" w:themeColor="accent1" w:sz="8" w:space="0"/>
          <w:left w:val="single" w:color="6EA0B0" w:themeColor="accent1" w:sz="8" w:space="0"/>
          <w:bottom w:val="single" w:color="6EA0B0" w:themeColor="accent1" w:sz="8" w:space="0"/>
          <w:right w:val="single" w:color="6EA0B0" w:themeColor="accent1" w:sz="8" w:space="0"/>
          <w:insideV w:val="single" w:sz="8" w:space="0"/>
        </w:tcBorders>
      </w:tcPr>
    </w:tblStylePr>
  </w:style>
  <w:style w:type="table" w:styleId="270">
    <w:name w:val="Light Grid Accent 2"/>
    <w:basedOn w:val="12"/>
    <w:semiHidden/>
    <w:unhideWhenUsed/>
    <w:uiPriority w:val="62"/>
    <w:pPr>
      <w:spacing w:after="0"/>
    </w:pPr>
    <w:tblPr>
      <w:tblBorders>
        <w:top w:val="single" w:color="CCAF0A" w:themeColor="accent2" w:sz="8" w:space="0"/>
        <w:left w:val="single" w:color="CCAF0A" w:themeColor="accent2" w:sz="8" w:space="0"/>
        <w:bottom w:val="single" w:color="CCAF0A" w:themeColor="accent2" w:sz="8" w:space="0"/>
        <w:right w:val="single" w:color="CCAF0A" w:themeColor="accent2" w:sz="8" w:space="0"/>
        <w:insideH w:val="single" w:color="CCAF0A" w:themeColor="accent2" w:sz="8" w:space="0"/>
        <w:insideV w:val="single" w:color="CCAF0A" w:themeColor="accent2" w:sz="8" w:space="0"/>
      </w:tblBorders>
    </w:tblPr>
    <w:tblStylePr w:type="firstRow">
      <w:pPr>
        <w:spacing w:before="0" w:after="0" w:line="240" w:lineRule="auto"/>
      </w:pPr>
      <w:rPr>
        <w:rFonts w:asciiTheme="majorHAnsi" w:hAnsiTheme="majorHAnsi" w:eastAsiaTheme="majorEastAsia" w:cstheme="majorBidi"/>
        <w:b/>
        <w:bCs/>
      </w:rPr>
      <w:tcPr>
        <w:tcBorders>
          <w:top w:val="single" w:color="CCAF0A" w:themeColor="accent2" w:sz="8" w:space="0"/>
          <w:left w:val="single" w:color="CCAF0A" w:themeColor="accent2" w:sz="8" w:space="0"/>
          <w:bottom w:val="single" w:color="CCAF0A" w:themeColor="accent2" w:sz="18" w:space="0"/>
          <w:right w:val="single" w:color="CCAF0A"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CCAF0A" w:themeColor="accent2" w:sz="6" w:space="0"/>
          <w:left w:val="single" w:color="CCAF0A" w:themeColor="accent2" w:sz="8" w:space="0"/>
          <w:bottom w:val="single" w:color="CCAF0A" w:themeColor="accent2" w:sz="8" w:space="0"/>
          <w:right w:val="single" w:color="CCAF0A"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CCAF0A" w:themeColor="accent2" w:sz="8" w:space="0"/>
          <w:left w:val="single" w:color="CCAF0A" w:themeColor="accent2" w:sz="8" w:space="0"/>
          <w:bottom w:val="single" w:color="CCAF0A" w:themeColor="accent2" w:sz="8" w:space="0"/>
          <w:right w:val="single" w:color="CCAF0A" w:themeColor="accent2" w:sz="8" w:space="0"/>
        </w:tcBorders>
      </w:tcPr>
    </w:tblStylePr>
    <w:tblStylePr w:type="band1Vert">
      <w:tcPr>
        <w:tcBorders>
          <w:top w:val="single" w:color="CCAF0A" w:themeColor="accent2" w:sz="8" w:space="0"/>
          <w:left w:val="single" w:color="CCAF0A" w:themeColor="accent2" w:sz="8" w:space="0"/>
          <w:bottom w:val="single" w:color="CCAF0A" w:themeColor="accent2" w:sz="8" w:space="0"/>
          <w:right w:val="single" w:color="CCAF0A" w:themeColor="accent2" w:sz="8" w:space="0"/>
        </w:tcBorders>
        <w:shd w:val="clear" w:color="auto" w:fill="FBF1B9" w:themeFill="accent2" w:themeFillTint="3F"/>
      </w:tcPr>
    </w:tblStylePr>
    <w:tblStylePr w:type="band1Horz">
      <w:tcPr>
        <w:tcBorders>
          <w:top w:val="single" w:color="CCAF0A" w:themeColor="accent2" w:sz="8" w:space="0"/>
          <w:left w:val="single" w:color="CCAF0A" w:themeColor="accent2" w:sz="8" w:space="0"/>
          <w:bottom w:val="single" w:color="CCAF0A" w:themeColor="accent2" w:sz="8" w:space="0"/>
          <w:right w:val="single" w:color="CCAF0A" w:themeColor="accent2" w:sz="8" w:space="0"/>
          <w:insideV w:val="single" w:sz="8" w:space="0"/>
        </w:tcBorders>
        <w:shd w:val="clear" w:color="auto" w:fill="FBF1B9" w:themeFill="accent2" w:themeFillTint="3F"/>
      </w:tcPr>
    </w:tblStylePr>
    <w:tblStylePr w:type="band2Horz">
      <w:tcPr>
        <w:tcBorders>
          <w:top w:val="single" w:color="CCAF0A" w:themeColor="accent2" w:sz="8" w:space="0"/>
          <w:left w:val="single" w:color="CCAF0A" w:themeColor="accent2" w:sz="8" w:space="0"/>
          <w:bottom w:val="single" w:color="CCAF0A" w:themeColor="accent2" w:sz="8" w:space="0"/>
          <w:right w:val="single" w:color="CCAF0A" w:themeColor="accent2" w:sz="8" w:space="0"/>
          <w:insideV w:val="single" w:sz="8" w:space="0"/>
        </w:tcBorders>
      </w:tcPr>
    </w:tblStylePr>
  </w:style>
  <w:style w:type="table" w:styleId="271">
    <w:name w:val="Light Grid Accent 3"/>
    <w:basedOn w:val="12"/>
    <w:semiHidden/>
    <w:unhideWhenUsed/>
    <w:uiPriority w:val="62"/>
    <w:pPr>
      <w:spacing w:after="0"/>
    </w:pPr>
    <w:tblPr>
      <w:tblBorders>
        <w:top w:val="single" w:color="8D89A4" w:themeColor="accent3" w:sz="8" w:space="0"/>
        <w:left w:val="single" w:color="8D89A4" w:themeColor="accent3" w:sz="8" w:space="0"/>
        <w:bottom w:val="single" w:color="8D89A4" w:themeColor="accent3" w:sz="8" w:space="0"/>
        <w:right w:val="single" w:color="8D89A4" w:themeColor="accent3" w:sz="8" w:space="0"/>
        <w:insideH w:val="single" w:color="8D89A4" w:themeColor="accent3" w:sz="8" w:space="0"/>
        <w:insideV w:val="single" w:color="8D89A4" w:themeColor="accent3" w:sz="8" w:space="0"/>
      </w:tblBorders>
    </w:tblPr>
    <w:tblStylePr w:type="firstRow">
      <w:pPr>
        <w:spacing w:before="0" w:after="0" w:line="240" w:lineRule="auto"/>
      </w:pPr>
      <w:rPr>
        <w:rFonts w:asciiTheme="majorHAnsi" w:hAnsiTheme="majorHAnsi" w:eastAsiaTheme="majorEastAsia" w:cstheme="majorBidi"/>
        <w:b/>
        <w:bCs/>
      </w:rPr>
      <w:tcPr>
        <w:tcBorders>
          <w:top w:val="single" w:color="8D89A4" w:themeColor="accent3" w:sz="8" w:space="0"/>
          <w:left w:val="single" w:color="8D89A4" w:themeColor="accent3" w:sz="8" w:space="0"/>
          <w:bottom w:val="single" w:color="8D89A4" w:themeColor="accent3" w:sz="18" w:space="0"/>
          <w:right w:val="single" w:color="8D89A4"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8D89A4" w:themeColor="accent3" w:sz="6" w:space="0"/>
          <w:left w:val="single" w:color="8D89A4" w:themeColor="accent3" w:sz="8" w:space="0"/>
          <w:bottom w:val="single" w:color="8D89A4" w:themeColor="accent3" w:sz="8" w:space="0"/>
          <w:right w:val="single" w:color="8D89A4"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8D89A4" w:themeColor="accent3" w:sz="8" w:space="0"/>
          <w:left w:val="single" w:color="8D89A4" w:themeColor="accent3" w:sz="8" w:space="0"/>
          <w:bottom w:val="single" w:color="8D89A4" w:themeColor="accent3" w:sz="8" w:space="0"/>
          <w:right w:val="single" w:color="8D89A4" w:themeColor="accent3" w:sz="8" w:space="0"/>
        </w:tcBorders>
      </w:tcPr>
    </w:tblStylePr>
    <w:tblStylePr w:type="band1Vert">
      <w:tcPr>
        <w:tcBorders>
          <w:top w:val="single" w:color="8D89A4" w:themeColor="accent3" w:sz="8" w:space="0"/>
          <w:left w:val="single" w:color="8D89A4" w:themeColor="accent3" w:sz="8" w:space="0"/>
          <w:bottom w:val="single" w:color="8D89A4" w:themeColor="accent3" w:sz="8" w:space="0"/>
          <w:right w:val="single" w:color="8D89A4" w:themeColor="accent3" w:sz="8" w:space="0"/>
        </w:tcBorders>
        <w:shd w:val="clear" w:color="auto" w:fill="E2E1E8" w:themeFill="accent3" w:themeFillTint="3F"/>
      </w:tcPr>
    </w:tblStylePr>
    <w:tblStylePr w:type="band1Horz">
      <w:tcPr>
        <w:tcBorders>
          <w:top w:val="single" w:color="8D89A4" w:themeColor="accent3" w:sz="8" w:space="0"/>
          <w:left w:val="single" w:color="8D89A4" w:themeColor="accent3" w:sz="8" w:space="0"/>
          <w:bottom w:val="single" w:color="8D89A4" w:themeColor="accent3" w:sz="8" w:space="0"/>
          <w:right w:val="single" w:color="8D89A4" w:themeColor="accent3" w:sz="8" w:space="0"/>
          <w:insideV w:val="single" w:sz="8" w:space="0"/>
        </w:tcBorders>
        <w:shd w:val="clear" w:color="auto" w:fill="E2E1E8" w:themeFill="accent3" w:themeFillTint="3F"/>
      </w:tcPr>
    </w:tblStylePr>
    <w:tblStylePr w:type="band2Horz">
      <w:tcPr>
        <w:tcBorders>
          <w:top w:val="single" w:color="8D89A4" w:themeColor="accent3" w:sz="8" w:space="0"/>
          <w:left w:val="single" w:color="8D89A4" w:themeColor="accent3" w:sz="8" w:space="0"/>
          <w:bottom w:val="single" w:color="8D89A4" w:themeColor="accent3" w:sz="8" w:space="0"/>
          <w:right w:val="single" w:color="8D89A4" w:themeColor="accent3" w:sz="8" w:space="0"/>
          <w:insideV w:val="single" w:sz="8" w:space="0"/>
        </w:tcBorders>
      </w:tcPr>
    </w:tblStylePr>
  </w:style>
  <w:style w:type="table" w:styleId="272">
    <w:name w:val="Light Grid Accent 4"/>
    <w:basedOn w:val="12"/>
    <w:semiHidden/>
    <w:unhideWhenUsed/>
    <w:uiPriority w:val="62"/>
    <w:pPr>
      <w:spacing w:after="0"/>
    </w:pPr>
    <w:tblPr>
      <w:tblBorders>
        <w:top w:val="single" w:color="748560" w:themeColor="accent4" w:sz="8" w:space="0"/>
        <w:left w:val="single" w:color="748560" w:themeColor="accent4" w:sz="8" w:space="0"/>
        <w:bottom w:val="single" w:color="748560" w:themeColor="accent4" w:sz="8" w:space="0"/>
        <w:right w:val="single" w:color="748560" w:themeColor="accent4" w:sz="8" w:space="0"/>
        <w:insideH w:val="single" w:color="748560" w:themeColor="accent4" w:sz="8" w:space="0"/>
        <w:insideV w:val="single" w:color="748560" w:themeColor="accent4" w:sz="8" w:space="0"/>
      </w:tblBorders>
    </w:tblPr>
    <w:tblStylePr w:type="firstRow">
      <w:pPr>
        <w:spacing w:before="0" w:after="0" w:line="240" w:lineRule="auto"/>
      </w:pPr>
      <w:rPr>
        <w:rFonts w:asciiTheme="majorHAnsi" w:hAnsiTheme="majorHAnsi" w:eastAsiaTheme="majorEastAsia" w:cstheme="majorBidi"/>
        <w:b/>
        <w:bCs/>
      </w:rPr>
      <w:tcPr>
        <w:tcBorders>
          <w:top w:val="single" w:color="748560" w:themeColor="accent4" w:sz="8" w:space="0"/>
          <w:left w:val="single" w:color="748560" w:themeColor="accent4" w:sz="8" w:space="0"/>
          <w:bottom w:val="single" w:color="748560" w:themeColor="accent4" w:sz="18" w:space="0"/>
          <w:right w:val="single" w:color="74856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748560" w:themeColor="accent4" w:sz="6" w:space="0"/>
          <w:left w:val="single" w:color="748560" w:themeColor="accent4" w:sz="8" w:space="0"/>
          <w:bottom w:val="single" w:color="748560" w:themeColor="accent4" w:sz="8" w:space="0"/>
          <w:right w:val="single" w:color="74856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748560" w:themeColor="accent4" w:sz="8" w:space="0"/>
          <w:left w:val="single" w:color="748560" w:themeColor="accent4" w:sz="8" w:space="0"/>
          <w:bottom w:val="single" w:color="748560" w:themeColor="accent4" w:sz="8" w:space="0"/>
          <w:right w:val="single" w:color="748560" w:themeColor="accent4" w:sz="8" w:space="0"/>
        </w:tcBorders>
      </w:tcPr>
    </w:tblStylePr>
    <w:tblStylePr w:type="band1Vert">
      <w:tcPr>
        <w:tcBorders>
          <w:top w:val="single" w:color="748560" w:themeColor="accent4" w:sz="8" w:space="0"/>
          <w:left w:val="single" w:color="748560" w:themeColor="accent4" w:sz="8" w:space="0"/>
          <w:bottom w:val="single" w:color="748560" w:themeColor="accent4" w:sz="8" w:space="0"/>
          <w:right w:val="single" w:color="748560" w:themeColor="accent4" w:sz="8" w:space="0"/>
        </w:tcBorders>
        <w:shd w:val="clear" w:color="auto" w:fill="DCE1D6" w:themeFill="accent4" w:themeFillTint="3F"/>
      </w:tcPr>
    </w:tblStylePr>
    <w:tblStylePr w:type="band1Horz">
      <w:tcPr>
        <w:tcBorders>
          <w:top w:val="single" w:color="748560" w:themeColor="accent4" w:sz="8" w:space="0"/>
          <w:left w:val="single" w:color="748560" w:themeColor="accent4" w:sz="8" w:space="0"/>
          <w:bottom w:val="single" w:color="748560" w:themeColor="accent4" w:sz="8" w:space="0"/>
          <w:right w:val="single" w:color="748560" w:themeColor="accent4" w:sz="8" w:space="0"/>
          <w:insideV w:val="single" w:sz="8" w:space="0"/>
        </w:tcBorders>
        <w:shd w:val="clear" w:color="auto" w:fill="DCE1D6" w:themeFill="accent4" w:themeFillTint="3F"/>
      </w:tcPr>
    </w:tblStylePr>
    <w:tblStylePr w:type="band2Horz">
      <w:tcPr>
        <w:tcBorders>
          <w:top w:val="single" w:color="748560" w:themeColor="accent4" w:sz="8" w:space="0"/>
          <w:left w:val="single" w:color="748560" w:themeColor="accent4" w:sz="8" w:space="0"/>
          <w:bottom w:val="single" w:color="748560" w:themeColor="accent4" w:sz="8" w:space="0"/>
          <w:right w:val="single" w:color="748560" w:themeColor="accent4" w:sz="8" w:space="0"/>
          <w:insideV w:val="single" w:sz="8" w:space="0"/>
        </w:tcBorders>
      </w:tcPr>
    </w:tblStylePr>
  </w:style>
  <w:style w:type="table" w:styleId="273">
    <w:name w:val="Light Grid Accent 5"/>
    <w:basedOn w:val="12"/>
    <w:semiHidden/>
    <w:unhideWhenUsed/>
    <w:uiPriority w:val="62"/>
    <w:pPr>
      <w:spacing w:after="0"/>
    </w:pPr>
    <w:tblPr>
      <w:tblBorders>
        <w:top w:val="single" w:color="9E9273" w:themeColor="accent5" w:sz="8" w:space="0"/>
        <w:left w:val="single" w:color="9E9273" w:themeColor="accent5" w:sz="8" w:space="0"/>
        <w:bottom w:val="single" w:color="9E9273" w:themeColor="accent5" w:sz="8" w:space="0"/>
        <w:right w:val="single" w:color="9E9273" w:themeColor="accent5" w:sz="8" w:space="0"/>
        <w:insideH w:val="single" w:color="9E9273" w:themeColor="accent5" w:sz="8" w:space="0"/>
        <w:insideV w:val="single" w:color="9E9273" w:themeColor="accent5" w:sz="8" w:space="0"/>
      </w:tblBorders>
    </w:tblPr>
    <w:tblStylePr w:type="firstRow">
      <w:pPr>
        <w:spacing w:before="0" w:after="0" w:line="240" w:lineRule="auto"/>
      </w:pPr>
      <w:rPr>
        <w:rFonts w:asciiTheme="majorHAnsi" w:hAnsiTheme="majorHAnsi" w:eastAsiaTheme="majorEastAsia" w:cstheme="majorBidi"/>
        <w:b/>
        <w:bCs/>
      </w:rPr>
      <w:tcPr>
        <w:tcBorders>
          <w:top w:val="single" w:color="9E9273" w:themeColor="accent5" w:sz="8" w:space="0"/>
          <w:left w:val="single" w:color="9E9273" w:themeColor="accent5" w:sz="8" w:space="0"/>
          <w:bottom w:val="single" w:color="9E9273" w:themeColor="accent5" w:sz="18" w:space="0"/>
          <w:right w:val="single" w:color="9E9273"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9E9273" w:themeColor="accent5" w:sz="6" w:space="0"/>
          <w:left w:val="single" w:color="9E9273" w:themeColor="accent5" w:sz="8" w:space="0"/>
          <w:bottom w:val="single" w:color="9E9273" w:themeColor="accent5" w:sz="8" w:space="0"/>
          <w:right w:val="single" w:color="9E9273"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9E9273" w:themeColor="accent5" w:sz="8" w:space="0"/>
          <w:left w:val="single" w:color="9E9273" w:themeColor="accent5" w:sz="8" w:space="0"/>
          <w:bottom w:val="single" w:color="9E9273" w:themeColor="accent5" w:sz="8" w:space="0"/>
          <w:right w:val="single" w:color="9E9273" w:themeColor="accent5" w:sz="8" w:space="0"/>
        </w:tcBorders>
      </w:tcPr>
    </w:tblStylePr>
    <w:tblStylePr w:type="band1Vert">
      <w:tcPr>
        <w:tcBorders>
          <w:top w:val="single" w:color="9E9273" w:themeColor="accent5" w:sz="8" w:space="0"/>
          <w:left w:val="single" w:color="9E9273" w:themeColor="accent5" w:sz="8" w:space="0"/>
          <w:bottom w:val="single" w:color="9E9273" w:themeColor="accent5" w:sz="8" w:space="0"/>
          <w:right w:val="single" w:color="9E9273" w:themeColor="accent5" w:sz="8" w:space="0"/>
        </w:tcBorders>
        <w:shd w:val="clear" w:color="auto" w:fill="E7E4DC" w:themeFill="accent5" w:themeFillTint="3F"/>
      </w:tcPr>
    </w:tblStylePr>
    <w:tblStylePr w:type="band1Horz">
      <w:tcPr>
        <w:tcBorders>
          <w:top w:val="single" w:color="9E9273" w:themeColor="accent5" w:sz="8" w:space="0"/>
          <w:left w:val="single" w:color="9E9273" w:themeColor="accent5" w:sz="8" w:space="0"/>
          <w:bottom w:val="single" w:color="9E9273" w:themeColor="accent5" w:sz="8" w:space="0"/>
          <w:right w:val="single" w:color="9E9273" w:themeColor="accent5" w:sz="8" w:space="0"/>
          <w:insideV w:val="single" w:sz="8" w:space="0"/>
        </w:tcBorders>
        <w:shd w:val="clear" w:color="auto" w:fill="E7E4DC" w:themeFill="accent5" w:themeFillTint="3F"/>
      </w:tcPr>
    </w:tblStylePr>
    <w:tblStylePr w:type="band2Horz">
      <w:tcPr>
        <w:tcBorders>
          <w:top w:val="single" w:color="9E9273" w:themeColor="accent5" w:sz="8" w:space="0"/>
          <w:left w:val="single" w:color="9E9273" w:themeColor="accent5" w:sz="8" w:space="0"/>
          <w:bottom w:val="single" w:color="9E9273" w:themeColor="accent5" w:sz="8" w:space="0"/>
          <w:right w:val="single" w:color="9E9273" w:themeColor="accent5" w:sz="8" w:space="0"/>
          <w:insideV w:val="single" w:sz="8" w:space="0"/>
        </w:tcBorders>
      </w:tcPr>
    </w:tblStylePr>
  </w:style>
  <w:style w:type="table" w:styleId="274">
    <w:name w:val="Light Grid Accent 6"/>
    <w:basedOn w:val="12"/>
    <w:semiHidden/>
    <w:unhideWhenUsed/>
    <w:uiPriority w:val="62"/>
    <w:pPr>
      <w:spacing w:after="0"/>
    </w:pPr>
    <w:tblPr>
      <w:tblBorders>
        <w:top w:val="single" w:color="7E848D" w:themeColor="accent6" w:sz="8" w:space="0"/>
        <w:left w:val="single" w:color="7E848D" w:themeColor="accent6" w:sz="8" w:space="0"/>
        <w:bottom w:val="single" w:color="7E848D" w:themeColor="accent6" w:sz="8" w:space="0"/>
        <w:right w:val="single" w:color="7E848D" w:themeColor="accent6" w:sz="8" w:space="0"/>
        <w:insideH w:val="single" w:color="7E848D" w:themeColor="accent6" w:sz="8" w:space="0"/>
        <w:insideV w:val="single" w:color="7E848D" w:themeColor="accent6" w:sz="8" w:space="0"/>
      </w:tblBorders>
    </w:tblPr>
    <w:tblStylePr w:type="firstRow">
      <w:pPr>
        <w:spacing w:before="0" w:after="0" w:line="240" w:lineRule="auto"/>
      </w:pPr>
      <w:rPr>
        <w:rFonts w:asciiTheme="majorHAnsi" w:hAnsiTheme="majorHAnsi" w:eastAsiaTheme="majorEastAsia" w:cstheme="majorBidi"/>
        <w:b/>
        <w:bCs/>
      </w:rPr>
      <w:tcPr>
        <w:tcBorders>
          <w:top w:val="single" w:color="7E848D" w:themeColor="accent6" w:sz="8" w:space="0"/>
          <w:left w:val="single" w:color="7E848D" w:themeColor="accent6" w:sz="8" w:space="0"/>
          <w:bottom w:val="single" w:color="7E848D" w:themeColor="accent6" w:sz="18" w:space="0"/>
          <w:right w:val="single" w:color="7E848D"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7E848D" w:themeColor="accent6" w:sz="6" w:space="0"/>
          <w:left w:val="single" w:color="7E848D" w:themeColor="accent6" w:sz="8" w:space="0"/>
          <w:bottom w:val="single" w:color="7E848D" w:themeColor="accent6" w:sz="8" w:space="0"/>
          <w:right w:val="single" w:color="7E848D"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7E848D" w:themeColor="accent6" w:sz="8" w:space="0"/>
          <w:left w:val="single" w:color="7E848D" w:themeColor="accent6" w:sz="8" w:space="0"/>
          <w:bottom w:val="single" w:color="7E848D" w:themeColor="accent6" w:sz="8" w:space="0"/>
          <w:right w:val="single" w:color="7E848D" w:themeColor="accent6" w:sz="8" w:space="0"/>
        </w:tcBorders>
      </w:tcPr>
    </w:tblStylePr>
    <w:tblStylePr w:type="band1Vert">
      <w:tcPr>
        <w:tcBorders>
          <w:top w:val="single" w:color="7E848D" w:themeColor="accent6" w:sz="8" w:space="0"/>
          <w:left w:val="single" w:color="7E848D" w:themeColor="accent6" w:sz="8" w:space="0"/>
          <w:bottom w:val="single" w:color="7E848D" w:themeColor="accent6" w:sz="8" w:space="0"/>
          <w:right w:val="single" w:color="7E848D" w:themeColor="accent6" w:sz="8" w:space="0"/>
        </w:tcBorders>
        <w:shd w:val="clear" w:color="auto" w:fill="DFE0E2" w:themeFill="accent6" w:themeFillTint="3F"/>
      </w:tcPr>
    </w:tblStylePr>
    <w:tblStylePr w:type="band1Horz">
      <w:tcPr>
        <w:tcBorders>
          <w:top w:val="single" w:color="7E848D" w:themeColor="accent6" w:sz="8" w:space="0"/>
          <w:left w:val="single" w:color="7E848D" w:themeColor="accent6" w:sz="8" w:space="0"/>
          <w:bottom w:val="single" w:color="7E848D" w:themeColor="accent6" w:sz="8" w:space="0"/>
          <w:right w:val="single" w:color="7E848D" w:themeColor="accent6" w:sz="8" w:space="0"/>
          <w:insideV w:val="single" w:sz="8" w:space="0"/>
        </w:tcBorders>
        <w:shd w:val="clear" w:color="auto" w:fill="DFE0E2" w:themeFill="accent6" w:themeFillTint="3F"/>
      </w:tcPr>
    </w:tblStylePr>
    <w:tblStylePr w:type="band2Horz">
      <w:tcPr>
        <w:tcBorders>
          <w:top w:val="single" w:color="7E848D" w:themeColor="accent6" w:sz="8" w:space="0"/>
          <w:left w:val="single" w:color="7E848D" w:themeColor="accent6" w:sz="8" w:space="0"/>
          <w:bottom w:val="single" w:color="7E848D" w:themeColor="accent6" w:sz="8" w:space="0"/>
          <w:right w:val="single" w:color="7E848D" w:themeColor="accent6" w:sz="8" w:space="0"/>
          <w:insideV w:val="single" w:sz="8" w:space="0"/>
        </w:tcBorders>
      </w:tcPr>
    </w:tblStylePr>
  </w:style>
  <w:style w:type="table" w:styleId="275">
    <w:name w:val="Light List"/>
    <w:basedOn w:val="12"/>
    <w:semiHidden/>
    <w:unhideWhenUsed/>
    <w:uiPriority w:val="61"/>
    <w:pPr>
      <w:spacing w:after="0"/>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000000" w:themeFill="text1"/>
      </w:tcPr>
    </w:tblStylePr>
    <w:tblStylePr w:type="lastRow">
      <w:pPr>
        <w:spacing w:before="0" w:after="0" w:line="240" w:lineRule="auto"/>
      </w:pPr>
      <w:rPr>
        <w:b/>
        <w:bCs/>
      </w:r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276">
    <w:name w:val="Light List Accent 1"/>
    <w:basedOn w:val="12"/>
    <w:semiHidden/>
    <w:unhideWhenUsed/>
    <w:uiPriority w:val="61"/>
    <w:pPr>
      <w:spacing w:after="0"/>
    </w:pPr>
    <w:tblPr>
      <w:tblBorders>
        <w:top w:val="single" w:color="6EA0B0" w:themeColor="accent1" w:sz="8" w:space="0"/>
        <w:left w:val="single" w:color="6EA0B0" w:themeColor="accent1" w:sz="8" w:space="0"/>
        <w:bottom w:val="single" w:color="6EA0B0" w:themeColor="accent1" w:sz="8" w:space="0"/>
        <w:right w:val="single" w:color="6EA0B0" w:themeColor="accent1"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6EA0B0" w:themeFill="accent1"/>
      </w:tcPr>
    </w:tblStylePr>
    <w:tblStylePr w:type="lastRow">
      <w:pPr>
        <w:spacing w:before="0" w:after="0" w:line="240" w:lineRule="auto"/>
      </w:pPr>
      <w:rPr>
        <w:b/>
        <w:bCs/>
      </w:rPr>
      <w:tcPr>
        <w:tcBorders>
          <w:top w:val="double" w:color="6EA0B0" w:themeColor="accent1" w:sz="6" w:space="0"/>
          <w:left w:val="single" w:color="6EA0B0" w:themeColor="accent1" w:sz="8" w:space="0"/>
          <w:bottom w:val="single" w:color="6EA0B0" w:themeColor="accent1" w:sz="8" w:space="0"/>
          <w:right w:val="single" w:color="6EA0B0" w:themeColor="accent1" w:sz="8" w:space="0"/>
        </w:tcBorders>
      </w:tcPr>
    </w:tblStylePr>
    <w:tblStylePr w:type="firstCol">
      <w:rPr>
        <w:b/>
        <w:bCs/>
      </w:rPr>
    </w:tblStylePr>
    <w:tblStylePr w:type="lastCol">
      <w:rPr>
        <w:b/>
        <w:bCs/>
      </w:rPr>
    </w:tblStylePr>
    <w:tblStylePr w:type="band1Vert">
      <w:tcPr>
        <w:tcBorders>
          <w:top w:val="single" w:color="6EA0B0" w:themeColor="accent1" w:sz="8" w:space="0"/>
          <w:left w:val="single" w:color="6EA0B0" w:themeColor="accent1" w:sz="8" w:space="0"/>
          <w:bottom w:val="single" w:color="6EA0B0" w:themeColor="accent1" w:sz="8" w:space="0"/>
          <w:right w:val="single" w:color="6EA0B0" w:themeColor="accent1" w:sz="8" w:space="0"/>
        </w:tcBorders>
      </w:tcPr>
    </w:tblStylePr>
    <w:tblStylePr w:type="band1Horz">
      <w:tcPr>
        <w:tcBorders>
          <w:top w:val="single" w:color="6EA0B0" w:themeColor="accent1" w:sz="8" w:space="0"/>
          <w:left w:val="single" w:color="6EA0B0" w:themeColor="accent1" w:sz="8" w:space="0"/>
          <w:bottom w:val="single" w:color="6EA0B0" w:themeColor="accent1" w:sz="8" w:space="0"/>
          <w:right w:val="single" w:color="6EA0B0" w:themeColor="accent1" w:sz="8" w:space="0"/>
        </w:tcBorders>
      </w:tcPr>
    </w:tblStylePr>
  </w:style>
  <w:style w:type="table" w:styleId="277">
    <w:name w:val="Light List Accent 2"/>
    <w:basedOn w:val="12"/>
    <w:semiHidden/>
    <w:unhideWhenUsed/>
    <w:uiPriority w:val="61"/>
    <w:pPr>
      <w:spacing w:after="0"/>
    </w:pPr>
    <w:tblPr>
      <w:tblBorders>
        <w:top w:val="single" w:color="CCAF0A" w:themeColor="accent2" w:sz="8" w:space="0"/>
        <w:left w:val="single" w:color="CCAF0A" w:themeColor="accent2" w:sz="8" w:space="0"/>
        <w:bottom w:val="single" w:color="CCAF0A" w:themeColor="accent2" w:sz="8" w:space="0"/>
        <w:right w:val="single" w:color="CCAF0A" w:themeColor="accent2"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CCAF0A" w:themeFill="accent2"/>
      </w:tcPr>
    </w:tblStylePr>
    <w:tblStylePr w:type="lastRow">
      <w:pPr>
        <w:spacing w:before="0" w:after="0" w:line="240" w:lineRule="auto"/>
      </w:pPr>
      <w:rPr>
        <w:b/>
        <w:bCs/>
      </w:rPr>
      <w:tcPr>
        <w:tcBorders>
          <w:top w:val="double" w:color="CCAF0A" w:themeColor="accent2" w:sz="6" w:space="0"/>
          <w:left w:val="single" w:color="CCAF0A" w:themeColor="accent2" w:sz="8" w:space="0"/>
          <w:bottom w:val="single" w:color="CCAF0A" w:themeColor="accent2" w:sz="8" w:space="0"/>
          <w:right w:val="single" w:color="CCAF0A" w:themeColor="accent2" w:sz="8" w:space="0"/>
        </w:tcBorders>
      </w:tcPr>
    </w:tblStylePr>
    <w:tblStylePr w:type="firstCol">
      <w:rPr>
        <w:b/>
        <w:bCs/>
      </w:rPr>
    </w:tblStylePr>
    <w:tblStylePr w:type="lastCol">
      <w:rPr>
        <w:b/>
        <w:bCs/>
      </w:rPr>
    </w:tblStylePr>
    <w:tblStylePr w:type="band1Vert">
      <w:tcPr>
        <w:tcBorders>
          <w:top w:val="single" w:color="CCAF0A" w:themeColor="accent2" w:sz="8" w:space="0"/>
          <w:left w:val="single" w:color="CCAF0A" w:themeColor="accent2" w:sz="8" w:space="0"/>
          <w:bottom w:val="single" w:color="CCAF0A" w:themeColor="accent2" w:sz="8" w:space="0"/>
          <w:right w:val="single" w:color="CCAF0A" w:themeColor="accent2" w:sz="8" w:space="0"/>
        </w:tcBorders>
      </w:tcPr>
    </w:tblStylePr>
    <w:tblStylePr w:type="band1Horz">
      <w:tcPr>
        <w:tcBorders>
          <w:top w:val="single" w:color="CCAF0A" w:themeColor="accent2" w:sz="8" w:space="0"/>
          <w:left w:val="single" w:color="CCAF0A" w:themeColor="accent2" w:sz="8" w:space="0"/>
          <w:bottom w:val="single" w:color="CCAF0A" w:themeColor="accent2" w:sz="8" w:space="0"/>
          <w:right w:val="single" w:color="CCAF0A" w:themeColor="accent2" w:sz="8" w:space="0"/>
        </w:tcBorders>
      </w:tcPr>
    </w:tblStylePr>
  </w:style>
  <w:style w:type="table" w:styleId="278">
    <w:name w:val="Light List Accent 3"/>
    <w:basedOn w:val="12"/>
    <w:semiHidden/>
    <w:unhideWhenUsed/>
    <w:uiPriority w:val="61"/>
    <w:pPr>
      <w:spacing w:after="0"/>
    </w:pPr>
    <w:tblPr>
      <w:tblBorders>
        <w:top w:val="single" w:color="8D89A4" w:themeColor="accent3" w:sz="8" w:space="0"/>
        <w:left w:val="single" w:color="8D89A4" w:themeColor="accent3" w:sz="8" w:space="0"/>
        <w:bottom w:val="single" w:color="8D89A4" w:themeColor="accent3" w:sz="8" w:space="0"/>
        <w:right w:val="single" w:color="8D89A4" w:themeColor="accent3"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8D89A4" w:themeFill="accent3"/>
      </w:tcPr>
    </w:tblStylePr>
    <w:tblStylePr w:type="lastRow">
      <w:pPr>
        <w:spacing w:before="0" w:after="0" w:line="240" w:lineRule="auto"/>
      </w:pPr>
      <w:rPr>
        <w:b/>
        <w:bCs/>
      </w:rPr>
      <w:tcPr>
        <w:tcBorders>
          <w:top w:val="double" w:color="8D89A4" w:themeColor="accent3" w:sz="6" w:space="0"/>
          <w:left w:val="single" w:color="8D89A4" w:themeColor="accent3" w:sz="8" w:space="0"/>
          <w:bottom w:val="single" w:color="8D89A4" w:themeColor="accent3" w:sz="8" w:space="0"/>
          <w:right w:val="single" w:color="8D89A4" w:themeColor="accent3" w:sz="8" w:space="0"/>
        </w:tcBorders>
      </w:tcPr>
    </w:tblStylePr>
    <w:tblStylePr w:type="firstCol">
      <w:rPr>
        <w:b/>
        <w:bCs/>
      </w:rPr>
    </w:tblStylePr>
    <w:tblStylePr w:type="lastCol">
      <w:rPr>
        <w:b/>
        <w:bCs/>
      </w:rPr>
    </w:tblStylePr>
    <w:tblStylePr w:type="band1Vert">
      <w:tcPr>
        <w:tcBorders>
          <w:top w:val="single" w:color="8D89A4" w:themeColor="accent3" w:sz="8" w:space="0"/>
          <w:left w:val="single" w:color="8D89A4" w:themeColor="accent3" w:sz="8" w:space="0"/>
          <w:bottom w:val="single" w:color="8D89A4" w:themeColor="accent3" w:sz="8" w:space="0"/>
          <w:right w:val="single" w:color="8D89A4" w:themeColor="accent3" w:sz="8" w:space="0"/>
        </w:tcBorders>
      </w:tcPr>
    </w:tblStylePr>
    <w:tblStylePr w:type="band1Horz">
      <w:tcPr>
        <w:tcBorders>
          <w:top w:val="single" w:color="8D89A4" w:themeColor="accent3" w:sz="8" w:space="0"/>
          <w:left w:val="single" w:color="8D89A4" w:themeColor="accent3" w:sz="8" w:space="0"/>
          <w:bottom w:val="single" w:color="8D89A4" w:themeColor="accent3" w:sz="8" w:space="0"/>
          <w:right w:val="single" w:color="8D89A4" w:themeColor="accent3" w:sz="8" w:space="0"/>
        </w:tcBorders>
      </w:tcPr>
    </w:tblStylePr>
  </w:style>
  <w:style w:type="table" w:styleId="279">
    <w:name w:val="Light List Accent 4"/>
    <w:basedOn w:val="12"/>
    <w:semiHidden/>
    <w:unhideWhenUsed/>
    <w:uiPriority w:val="61"/>
    <w:pPr>
      <w:spacing w:after="0"/>
    </w:pPr>
    <w:tblPr>
      <w:tblBorders>
        <w:top w:val="single" w:color="748560" w:themeColor="accent4" w:sz="8" w:space="0"/>
        <w:left w:val="single" w:color="748560" w:themeColor="accent4" w:sz="8" w:space="0"/>
        <w:bottom w:val="single" w:color="748560" w:themeColor="accent4" w:sz="8" w:space="0"/>
        <w:right w:val="single" w:color="748560" w:themeColor="accent4"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748560" w:themeFill="accent4"/>
      </w:tcPr>
    </w:tblStylePr>
    <w:tblStylePr w:type="lastRow">
      <w:pPr>
        <w:spacing w:before="0" w:after="0" w:line="240" w:lineRule="auto"/>
      </w:pPr>
      <w:rPr>
        <w:b/>
        <w:bCs/>
      </w:rPr>
      <w:tcPr>
        <w:tcBorders>
          <w:top w:val="double" w:color="748560" w:themeColor="accent4" w:sz="6" w:space="0"/>
          <w:left w:val="single" w:color="748560" w:themeColor="accent4" w:sz="8" w:space="0"/>
          <w:bottom w:val="single" w:color="748560" w:themeColor="accent4" w:sz="8" w:space="0"/>
          <w:right w:val="single" w:color="748560" w:themeColor="accent4" w:sz="8" w:space="0"/>
        </w:tcBorders>
      </w:tcPr>
    </w:tblStylePr>
    <w:tblStylePr w:type="firstCol">
      <w:rPr>
        <w:b/>
        <w:bCs/>
      </w:rPr>
    </w:tblStylePr>
    <w:tblStylePr w:type="lastCol">
      <w:rPr>
        <w:b/>
        <w:bCs/>
      </w:rPr>
    </w:tblStylePr>
    <w:tblStylePr w:type="band1Vert">
      <w:tcPr>
        <w:tcBorders>
          <w:top w:val="single" w:color="748560" w:themeColor="accent4" w:sz="8" w:space="0"/>
          <w:left w:val="single" w:color="748560" w:themeColor="accent4" w:sz="8" w:space="0"/>
          <w:bottom w:val="single" w:color="748560" w:themeColor="accent4" w:sz="8" w:space="0"/>
          <w:right w:val="single" w:color="748560" w:themeColor="accent4" w:sz="8" w:space="0"/>
        </w:tcBorders>
      </w:tcPr>
    </w:tblStylePr>
    <w:tblStylePr w:type="band1Horz">
      <w:tcPr>
        <w:tcBorders>
          <w:top w:val="single" w:color="748560" w:themeColor="accent4" w:sz="8" w:space="0"/>
          <w:left w:val="single" w:color="748560" w:themeColor="accent4" w:sz="8" w:space="0"/>
          <w:bottom w:val="single" w:color="748560" w:themeColor="accent4" w:sz="8" w:space="0"/>
          <w:right w:val="single" w:color="748560" w:themeColor="accent4" w:sz="8" w:space="0"/>
        </w:tcBorders>
      </w:tcPr>
    </w:tblStylePr>
  </w:style>
  <w:style w:type="table" w:styleId="280">
    <w:name w:val="Light List Accent 5"/>
    <w:basedOn w:val="12"/>
    <w:semiHidden/>
    <w:unhideWhenUsed/>
    <w:uiPriority w:val="61"/>
    <w:pPr>
      <w:spacing w:after="0"/>
    </w:pPr>
    <w:tblPr>
      <w:tblBorders>
        <w:top w:val="single" w:color="9E9273" w:themeColor="accent5" w:sz="8" w:space="0"/>
        <w:left w:val="single" w:color="9E9273" w:themeColor="accent5" w:sz="8" w:space="0"/>
        <w:bottom w:val="single" w:color="9E9273" w:themeColor="accent5" w:sz="8" w:space="0"/>
        <w:right w:val="single" w:color="9E9273" w:themeColor="accent5"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9E9273" w:themeFill="accent5"/>
      </w:tcPr>
    </w:tblStylePr>
    <w:tblStylePr w:type="lastRow">
      <w:pPr>
        <w:spacing w:before="0" w:after="0" w:line="240" w:lineRule="auto"/>
      </w:pPr>
      <w:rPr>
        <w:b/>
        <w:bCs/>
      </w:rPr>
      <w:tcPr>
        <w:tcBorders>
          <w:top w:val="double" w:color="9E9273" w:themeColor="accent5" w:sz="6" w:space="0"/>
          <w:left w:val="single" w:color="9E9273" w:themeColor="accent5" w:sz="8" w:space="0"/>
          <w:bottom w:val="single" w:color="9E9273" w:themeColor="accent5" w:sz="8" w:space="0"/>
          <w:right w:val="single" w:color="9E9273" w:themeColor="accent5" w:sz="8" w:space="0"/>
        </w:tcBorders>
      </w:tcPr>
    </w:tblStylePr>
    <w:tblStylePr w:type="firstCol">
      <w:rPr>
        <w:b/>
        <w:bCs/>
      </w:rPr>
    </w:tblStylePr>
    <w:tblStylePr w:type="lastCol">
      <w:rPr>
        <w:b/>
        <w:bCs/>
      </w:rPr>
    </w:tblStylePr>
    <w:tblStylePr w:type="band1Vert">
      <w:tcPr>
        <w:tcBorders>
          <w:top w:val="single" w:color="9E9273" w:themeColor="accent5" w:sz="8" w:space="0"/>
          <w:left w:val="single" w:color="9E9273" w:themeColor="accent5" w:sz="8" w:space="0"/>
          <w:bottom w:val="single" w:color="9E9273" w:themeColor="accent5" w:sz="8" w:space="0"/>
          <w:right w:val="single" w:color="9E9273" w:themeColor="accent5" w:sz="8" w:space="0"/>
        </w:tcBorders>
      </w:tcPr>
    </w:tblStylePr>
    <w:tblStylePr w:type="band1Horz">
      <w:tcPr>
        <w:tcBorders>
          <w:top w:val="single" w:color="9E9273" w:themeColor="accent5" w:sz="8" w:space="0"/>
          <w:left w:val="single" w:color="9E9273" w:themeColor="accent5" w:sz="8" w:space="0"/>
          <w:bottom w:val="single" w:color="9E9273" w:themeColor="accent5" w:sz="8" w:space="0"/>
          <w:right w:val="single" w:color="9E9273" w:themeColor="accent5" w:sz="8" w:space="0"/>
        </w:tcBorders>
      </w:tcPr>
    </w:tblStylePr>
  </w:style>
  <w:style w:type="table" w:styleId="281">
    <w:name w:val="Light List Accent 6"/>
    <w:basedOn w:val="12"/>
    <w:semiHidden/>
    <w:unhideWhenUsed/>
    <w:uiPriority w:val="61"/>
    <w:pPr>
      <w:spacing w:after="0"/>
    </w:pPr>
    <w:tblPr>
      <w:tblBorders>
        <w:top w:val="single" w:color="7E848D" w:themeColor="accent6" w:sz="8" w:space="0"/>
        <w:left w:val="single" w:color="7E848D" w:themeColor="accent6" w:sz="8" w:space="0"/>
        <w:bottom w:val="single" w:color="7E848D" w:themeColor="accent6" w:sz="8" w:space="0"/>
        <w:right w:val="single" w:color="7E848D" w:themeColor="accent6"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7E848D" w:themeFill="accent6"/>
      </w:tcPr>
    </w:tblStylePr>
    <w:tblStylePr w:type="lastRow">
      <w:pPr>
        <w:spacing w:before="0" w:after="0" w:line="240" w:lineRule="auto"/>
      </w:pPr>
      <w:rPr>
        <w:b/>
        <w:bCs/>
      </w:rPr>
      <w:tcPr>
        <w:tcBorders>
          <w:top w:val="double" w:color="7E848D" w:themeColor="accent6" w:sz="6" w:space="0"/>
          <w:left w:val="single" w:color="7E848D" w:themeColor="accent6" w:sz="8" w:space="0"/>
          <w:bottom w:val="single" w:color="7E848D" w:themeColor="accent6" w:sz="8" w:space="0"/>
          <w:right w:val="single" w:color="7E848D" w:themeColor="accent6" w:sz="8" w:space="0"/>
        </w:tcBorders>
      </w:tcPr>
    </w:tblStylePr>
    <w:tblStylePr w:type="firstCol">
      <w:rPr>
        <w:b/>
        <w:bCs/>
      </w:rPr>
    </w:tblStylePr>
    <w:tblStylePr w:type="lastCol">
      <w:rPr>
        <w:b/>
        <w:bCs/>
      </w:rPr>
    </w:tblStylePr>
    <w:tblStylePr w:type="band1Vert">
      <w:tcPr>
        <w:tcBorders>
          <w:top w:val="single" w:color="7E848D" w:themeColor="accent6" w:sz="8" w:space="0"/>
          <w:left w:val="single" w:color="7E848D" w:themeColor="accent6" w:sz="8" w:space="0"/>
          <w:bottom w:val="single" w:color="7E848D" w:themeColor="accent6" w:sz="8" w:space="0"/>
          <w:right w:val="single" w:color="7E848D" w:themeColor="accent6" w:sz="8" w:space="0"/>
        </w:tcBorders>
      </w:tcPr>
    </w:tblStylePr>
    <w:tblStylePr w:type="band1Horz">
      <w:tcPr>
        <w:tcBorders>
          <w:top w:val="single" w:color="7E848D" w:themeColor="accent6" w:sz="8" w:space="0"/>
          <w:left w:val="single" w:color="7E848D" w:themeColor="accent6" w:sz="8" w:space="0"/>
          <w:bottom w:val="single" w:color="7E848D" w:themeColor="accent6" w:sz="8" w:space="0"/>
          <w:right w:val="single" w:color="7E848D" w:themeColor="accent6" w:sz="8" w:space="0"/>
        </w:tcBorders>
      </w:tcPr>
    </w:tblStylePr>
  </w:style>
  <w:style w:type="table" w:styleId="282">
    <w:name w:val="Light Shading"/>
    <w:basedOn w:val="12"/>
    <w:semiHidden/>
    <w:unhideWhenUsed/>
    <w:uiPriority w:val="60"/>
    <w:pPr>
      <w:spacing w:after="0"/>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BFBFBF" w:themeFill="text1" w:themeFillTint="3F"/>
      </w:tcPr>
    </w:tblStylePr>
    <w:tblStylePr w:type="band1Horz">
      <w:tcPr>
        <w:tcBorders>
          <w:left w:val="nil"/>
          <w:right w:val="nil"/>
          <w:insideH w:val="nil"/>
          <w:insideV w:val="nil"/>
        </w:tcBorders>
        <w:shd w:val="clear" w:color="auto" w:fill="BFBFBF" w:themeFill="text1" w:themeFillTint="3F"/>
      </w:tcPr>
    </w:tblStylePr>
  </w:style>
  <w:style w:type="table" w:styleId="283">
    <w:name w:val="Light Shading Accent 1"/>
    <w:basedOn w:val="12"/>
    <w:semiHidden/>
    <w:unhideWhenUsed/>
    <w:uiPriority w:val="60"/>
    <w:pPr>
      <w:spacing w:after="0"/>
    </w:pPr>
    <w:rPr>
      <w:color w:val="4C7C8B" w:themeColor="accent1" w:themeShade="BF"/>
    </w:rPr>
    <w:tblPr>
      <w:tblBorders>
        <w:top w:val="single" w:color="6EA0B0" w:themeColor="accent1" w:sz="8" w:space="0"/>
        <w:bottom w:val="single" w:color="6EA0B0" w:themeColor="accent1" w:sz="8" w:space="0"/>
      </w:tblBorders>
    </w:tblPr>
    <w:tblStylePr w:type="firstRow">
      <w:pPr>
        <w:spacing w:before="0" w:after="0" w:line="240" w:lineRule="auto"/>
      </w:pPr>
      <w:rPr>
        <w:b/>
        <w:bCs/>
      </w:rPr>
      <w:tcPr>
        <w:tcBorders>
          <w:top w:val="single" w:color="6EA0B0" w:themeColor="accent1" w:sz="8" w:space="0"/>
          <w:left w:val="nil"/>
          <w:bottom w:val="single" w:color="6EA0B0" w:themeColor="accent1" w:sz="8" w:space="0"/>
          <w:right w:val="nil"/>
          <w:insideH w:val="nil"/>
          <w:insideV w:val="nil"/>
        </w:tcBorders>
      </w:tcPr>
    </w:tblStylePr>
    <w:tblStylePr w:type="lastRow">
      <w:pPr>
        <w:spacing w:before="0" w:after="0" w:line="240" w:lineRule="auto"/>
      </w:pPr>
      <w:rPr>
        <w:b/>
        <w:bCs/>
      </w:rPr>
      <w:tcPr>
        <w:tcBorders>
          <w:top w:val="single" w:color="6EA0B0" w:themeColor="accent1" w:sz="8" w:space="0"/>
          <w:left w:val="nil"/>
          <w:bottom w:val="single" w:color="6EA0B0" w:themeColor="accen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BE7EB" w:themeFill="accent1" w:themeFillTint="3F"/>
      </w:tcPr>
    </w:tblStylePr>
    <w:tblStylePr w:type="band1Horz">
      <w:tcPr>
        <w:tcBorders>
          <w:left w:val="nil"/>
          <w:right w:val="nil"/>
          <w:insideH w:val="nil"/>
          <w:insideV w:val="nil"/>
        </w:tcBorders>
        <w:shd w:val="clear" w:color="auto" w:fill="DBE7EB" w:themeFill="accent1" w:themeFillTint="3F"/>
      </w:tcPr>
    </w:tblStylePr>
  </w:style>
  <w:style w:type="table" w:styleId="284">
    <w:name w:val="Light Shading Accent 2"/>
    <w:basedOn w:val="12"/>
    <w:semiHidden/>
    <w:unhideWhenUsed/>
    <w:uiPriority w:val="60"/>
    <w:pPr>
      <w:spacing w:after="0"/>
    </w:pPr>
    <w:rPr>
      <w:color w:val="998308" w:themeColor="accent2" w:themeShade="BF"/>
    </w:rPr>
    <w:tblPr>
      <w:tblBorders>
        <w:top w:val="single" w:color="CCAF0A" w:themeColor="accent2" w:sz="8" w:space="0"/>
        <w:bottom w:val="single" w:color="CCAF0A" w:themeColor="accent2" w:sz="8" w:space="0"/>
      </w:tblBorders>
    </w:tblPr>
    <w:tblStylePr w:type="firstRow">
      <w:pPr>
        <w:spacing w:before="0" w:after="0" w:line="240" w:lineRule="auto"/>
      </w:pPr>
      <w:rPr>
        <w:b/>
        <w:bCs/>
      </w:rPr>
      <w:tcPr>
        <w:tcBorders>
          <w:top w:val="single" w:color="CCAF0A" w:themeColor="accent2" w:sz="8" w:space="0"/>
          <w:left w:val="nil"/>
          <w:bottom w:val="single" w:color="CCAF0A" w:themeColor="accent2" w:sz="8" w:space="0"/>
          <w:right w:val="nil"/>
          <w:insideH w:val="nil"/>
          <w:insideV w:val="nil"/>
        </w:tcBorders>
      </w:tcPr>
    </w:tblStylePr>
    <w:tblStylePr w:type="lastRow">
      <w:pPr>
        <w:spacing w:before="0" w:after="0" w:line="240" w:lineRule="auto"/>
      </w:pPr>
      <w:rPr>
        <w:b/>
        <w:bCs/>
      </w:rPr>
      <w:tcPr>
        <w:tcBorders>
          <w:top w:val="single" w:color="CCAF0A" w:themeColor="accent2" w:sz="8" w:space="0"/>
          <w:left w:val="nil"/>
          <w:bottom w:val="single" w:color="CCAF0A" w:themeColor="accent2"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BF1B9" w:themeFill="accent2" w:themeFillTint="3F"/>
      </w:tcPr>
    </w:tblStylePr>
    <w:tblStylePr w:type="band1Horz">
      <w:tcPr>
        <w:tcBorders>
          <w:left w:val="nil"/>
          <w:right w:val="nil"/>
          <w:insideH w:val="nil"/>
          <w:insideV w:val="nil"/>
        </w:tcBorders>
        <w:shd w:val="clear" w:color="auto" w:fill="FBF1B9" w:themeFill="accent2" w:themeFillTint="3F"/>
      </w:tcPr>
    </w:tblStylePr>
  </w:style>
  <w:style w:type="table" w:styleId="285">
    <w:name w:val="Light Shading Accent 3"/>
    <w:basedOn w:val="12"/>
    <w:semiHidden/>
    <w:unhideWhenUsed/>
    <w:uiPriority w:val="60"/>
    <w:pPr>
      <w:spacing w:after="0"/>
    </w:pPr>
    <w:rPr>
      <w:color w:val="67627F" w:themeColor="accent3" w:themeShade="BF"/>
    </w:rPr>
    <w:tblPr>
      <w:tblBorders>
        <w:top w:val="single" w:color="8D89A4" w:themeColor="accent3" w:sz="8" w:space="0"/>
        <w:bottom w:val="single" w:color="8D89A4" w:themeColor="accent3" w:sz="8" w:space="0"/>
      </w:tblBorders>
    </w:tblPr>
    <w:tblStylePr w:type="firstRow">
      <w:pPr>
        <w:spacing w:before="0" w:after="0" w:line="240" w:lineRule="auto"/>
      </w:pPr>
      <w:rPr>
        <w:b/>
        <w:bCs/>
      </w:rPr>
      <w:tcPr>
        <w:tcBorders>
          <w:top w:val="single" w:color="8D89A4" w:themeColor="accent3" w:sz="8" w:space="0"/>
          <w:left w:val="nil"/>
          <w:bottom w:val="single" w:color="8D89A4" w:themeColor="accent3" w:sz="8" w:space="0"/>
          <w:right w:val="nil"/>
          <w:insideH w:val="nil"/>
          <w:insideV w:val="nil"/>
        </w:tcBorders>
      </w:tcPr>
    </w:tblStylePr>
    <w:tblStylePr w:type="lastRow">
      <w:pPr>
        <w:spacing w:before="0" w:after="0" w:line="240" w:lineRule="auto"/>
      </w:pPr>
      <w:rPr>
        <w:b/>
        <w:bCs/>
      </w:rPr>
      <w:tcPr>
        <w:tcBorders>
          <w:top w:val="single" w:color="8D89A4" w:themeColor="accent3" w:sz="8" w:space="0"/>
          <w:left w:val="nil"/>
          <w:bottom w:val="single" w:color="8D89A4" w:themeColor="accent3"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E2E1E8" w:themeFill="accent3" w:themeFillTint="3F"/>
      </w:tcPr>
    </w:tblStylePr>
    <w:tblStylePr w:type="band1Horz">
      <w:tcPr>
        <w:tcBorders>
          <w:left w:val="nil"/>
          <w:right w:val="nil"/>
          <w:insideH w:val="nil"/>
          <w:insideV w:val="nil"/>
        </w:tcBorders>
        <w:shd w:val="clear" w:color="auto" w:fill="E2E1E8" w:themeFill="accent3" w:themeFillTint="3F"/>
      </w:tcPr>
    </w:tblStylePr>
  </w:style>
  <w:style w:type="table" w:styleId="286">
    <w:name w:val="Light Shading Accent 4"/>
    <w:basedOn w:val="12"/>
    <w:semiHidden/>
    <w:unhideWhenUsed/>
    <w:uiPriority w:val="60"/>
    <w:pPr>
      <w:spacing w:after="0"/>
    </w:pPr>
    <w:rPr>
      <w:color w:val="576448" w:themeColor="accent4" w:themeShade="BF"/>
    </w:rPr>
    <w:tblPr>
      <w:tblBorders>
        <w:top w:val="single" w:color="748560" w:themeColor="accent4" w:sz="8" w:space="0"/>
        <w:bottom w:val="single" w:color="748560" w:themeColor="accent4" w:sz="8" w:space="0"/>
      </w:tblBorders>
    </w:tblPr>
    <w:tblStylePr w:type="firstRow">
      <w:pPr>
        <w:spacing w:before="0" w:after="0" w:line="240" w:lineRule="auto"/>
      </w:pPr>
      <w:rPr>
        <w:b/>
        <w:bCs/>
      </w:rPr>
      <w:tcPr>
        <w:tcBorders>
          <w:top w:val="single" w:color="748560" w:themeColor="accent4" w:sz="8" w:space="0"/>
          <w:left w:val="nil"/>
          <w:bottom w:val="single" w:color="748560" w:themeColor="accent4" w:sz="8" w:space="0"/>
          <w:right w:val="nil"/>
          <w:insideH w:val="nil"/>
          <w:insideV w:val="nil"/>
        </w:tcBorders>
      </w:tcPr>
    </w:tblStylePr>
    <w:tblStylePr w:type="lastRow">
      <w:pPr>
        <w:spacing w:before="0" w:after="0" w:line="240" w:lineRule="auto"/>
      </w:pPr>
      <w:rPr>
        <w:b/>
        <w:bCs/>
      </w:rPr>
      <w:tcPr>
        <w:tcBorders>
          <w:top w:val="single" w:color="748560" w:themeColor="accent4" w:sz="8" w:space="0"/>
          <w:left w:val="nil"/>
          <w:bottom w:val="single" w:color="748560" w:themeColor="accent4"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CE1D6" w:themeFill="accent4" w:themeFillTint="3F"/>
      </w:tcPr>
    </w:tblStylePr>
    <w:tblStylePr w:type="band1Horz">
      <w:tcPr>
        <w:tcBorders>
          <w:left w:val="nil"/>
          <w:right w:val="nil"/>
          <w:insideH w:val="nil"/>
          <w:insideV w:val="nil"/>
        </w:tcBorders>
        <w:shd w:val="clear" w:color="auto" w:fill="DCE1D6" w:themeFill="accent4" w:themeFillTint="3F"/>
      </w:tcPr>
    </w:tblStylePr>
  </w:style>
  <w:style w:type="table" w:styleId="287">
    <w:name w:val="Light Shading Accent 5"/>
    <w:basedOn w:val="12"/>
    <w:semiHidden/>
    <w:unhideWhenUsed/>
    <w:uiPriority w:val="60"/>
    <w:pPr>
      <w:spacing w:after="0"/>
    </w:pPr>
    <w:rPr>
      <w:color w:val="796F54" w:themeColor="accent5" w:themeShade="BF"/>
    </w:rPr>
    <w:tblPr>
      <w:tblBorders>
        <w:top w:val="single" w:color="9E9273" w:themeColor="accent5" w:sz="8" w:space="0"/>
        <w:bottom w:val="single" w:color="9E9273" w:themeColor="accent5" w:sz="8" w:space="0"/>
      </w:tblBorders>
    </w:tblPr>
    <w:tblStylePr w:type="firstRow">
      <w:pPr>
        <w:spacing w:before="0" w:after="0" w:line="240" w:lineRule="auto"/>
      </w:pPr>
      <w:rPr>
        <w:b/>
        <w:bCs/>
      </w:rPr>
      <w:tcPr>
        <w:tcBorders>
          <w:top w:val="single" w:color="9E9273" w:themeColor="accent5" w:sz="8" w:space="0"/>
          <w:left w:val="nil"/>
          <w:bottom w:val="single" w:color="9E9273" w:themeColor="accent5" w:sz="8" w:space="0"/>
          <w:right w:val="nil"/>
          <w:insideH w:val="nil"/>
          <w:insideV w:val="nil"/>
        </w:tcBorders>
      </w:tcPr>
    </w:tblStylePr>
    <w:tblStylePr w:type="lastRow">
      <w:pPr>
        <w:spacing w:before="0" w:after="0" w:line="240" w:lineRule="auto"/>
      </w:pPr>
      <w:rPr>
        <w:b/>
        <w:bCs/>
      </w:rPr>
      <w:tcPr>
        <w:tcBorders>
          <w:top w:val="single" w:color="9E9273" w:themeColor="accent5" w:sz="8" w:space="0"/>
          <w:left w:val="nil"/>
          <w:bottom w:val="single" w:color="9E9273" w:themeColor="accent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E7E4DC" w:themeFill="accent5" w:themeFillTint="3F"/>
      </w:tcPr>
    </w:tblStylePr>
    <w:tblStylePr w:type="band1Horz">
      <w:tcPr>
        <w:tcBorders>
          <w:left w:val="nil"/>
          <w:right w:val="nil"/>
          <w:insideH w:val="nil"/>
          <w:insideV w:val="nil"/>
        </w:tcBorders>
        <w:shd w:val="clear" w:color="auto" w:fill="E7E4DC" w:themeFill="accent5" w:themeFillTint="3F"/>
      </w:tcPr>
    </w:tblStylePr>
  </w:style>
  <w:style w:type="table" w:styleId="288">
    <w:name w:val="Light Shading Accent 6"/>
    <w:basedOn w:val="12"/>
    <w:semiHidden/>
    <w:unhideWhenUsed/>
    <w:uiPriority w:val="60"/>
    <w:pPr>
      <w:spacing w:after="0"/>
    </w:pPr>
    <w:rPr>
      <w:color w:val="5E636A" w:themeColor="accent6" w:themeShade="BF"/>
    </w:rPr>
    <w:tblPr>
      <w:tblBorders>
        <w:top w:val="single" w:color="7E848D" w:themeColor="accent6" w:sz="8" w:space="0"/>
        <w:bottom w:val="single" w:color="7E848D" w:themeColor="accent6" w:sz="8" w:space="0"/>
      </w:tblBorders>
    </w:tblPr>
    <w:tblStylePr w:type="firstRow">
      <w:pPr>
        <w:spacing w:before="0" w:after="0" w:line="240" w:lineRule="auto"/>
      </w:pPr>
      <w:rPr>
        <w:b/>
        <w:bCs/>
      </w:rPr>
      <w:tcPr>
        <w:tcBorders>
          <w:top w:val="single" w:color="7E848D" w:themeColor="accent6" w:sz="8" w:space="0"/>
          <w:left w:val="nil"/>
          <w:bottom w:val="single" w:color="7E848D" w:themeColor="accent6" w:sz="8" w:space="0"/>
          <w:right w:val="nil"/>
          <w:insideH w:val="nil"/>
          <w:insideV w:val="nil"/>
        </w:tcBorders>
      </w:tcPr>
    </w:tblStylePr>
    <w:tblStylePr w:type="lastRow">
      <w:pPr>
        <w:spacing w:before="0" w:after="0" w:line="240" w:lineRule="auto"/>
      </w:pPr>
      <w:rPr>
        <w:b/>
        <w:bCs/>
      </w:rPr>
      <w:tcPr>
        <w:tcBorders>
          <w:top w:val="single" w:color="7E848D" w:themeColor="accent6" w:sz="8" w:space="0"/>
          <w:left w:val="nil"/>
          <w:bottom w:val="single" w:color="7E848D" w:themeColor="accent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FE0E2" w:themeFill="accent6" w:themeFillTint="3F"/>
      </w:tcPr>
    </w:tblStylePr>
    <w:tblStylePr w:type="band1Horz">
      <w:tcPr>
        <w:tcBorders>
          <w:left w:val="nil"/>
          <w:right w:val="nil"/>
          <w:insideH w:val="nil"/>
          <w:insideV w:val="nil"/>
        </w:tcBorders>
        <w:shd w:val="clear" w:color="auto" w:fill="DFE0E2" w:themeFill="accent6" w:themeFillTint="3F"/>
      </w:tcPr>
    </w:tblStylePr>
  </w:style>
  <w:style w:type="paragraph" w:styleId="289">
    <w:name w:val="List Paragraph"/>
    <w:basedOn w:val="1"/>
    <w:unhideWhenUsed/>
    <w:qFormat/>
    <w:uiPriority w:val="34"/>
    <w:pPr>
      <w:ind w:left="720"/>
      <w:contextualSpacing/>
    </w:pPr>
  </w:style>
  <w:style w:type="table" w:customStyle="1" w:styleId="290">
    <w:name w:val="List Table 1 Light1"/>
    <w:basedOn w:val="12"/>
    <w:uiPriority w:val="46"/>
    <w:pPr>
      <w:spacing w:after="0"/>
    </w:p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1">
    <w:name w:val="List Table 1 Light - Accent 11"/>
    <w:basedOn w:val="12"/>
    <w:uiPriority w:val="46"/>
    <w:pPr>
      <w:spacing w:after="0"/>
    </w:pPr>
    <w:tblStylePr w:type="firstRow">
      <w:rPr>
        <w:b/>
        <w:bCs/>
      </w:rPr>
      <w:tcPr>
        <w:tcBorders>
          <w:bottom w:val="single" w:color="A7C5CF" w:themeColor="accent1" w:themeTint="99" w:sz="4" w:space="0"/>
        </w:tcBorders>
      </w:tcPr>
    </w:tblStylePr>
    <w:tblStylePr w:type="lastRow">
      <w:rPr>
        <w:b/>
        <w:bCs/>
      </w:rPr>
      <w:tcPr>
        <w:tcBorders>
          <w:top w:val="single" w:color="A7C5CF" w:themeColor="accent1" w:themeTint="99" w:sz="4" w:space="0"/>
        </w:tcBorders>
      </w:tc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292">
    <w:name w:val="List Table 1 Light - Accent 21"/>
    <w:basedOn w:val="12"/>
    <w:uiPriority w:val="46"/>
    <w:pPr>
      <w:spacing w:after="0"/>
    </w:pPr>
    <w:tblStylePr w:type="firstRow">
      <w:rPr>
        <w:b/>
        <w:bCs/>
      </w:rPr>
      <w:tcPr>
        <w:tcBorders>
          <w:bottom w:val="single" w:color="F6DE55" w:themeColor="accent2" w:themeTint="99" w:sz="4" w:space="0"/>
        </w:tcBorders>
      </w:tcPr>
    </w:tblStylePr>
    <w:tblStylePr w:type="lastRow">
      <w:rPr>
        <w:b/>
        <w:bCs/>
      </w:rPr>
      <w:tcPr>
        <w:tcBorders>
          <w:top w:val="single" w:color="F6DE55" w:themeColor="accent2" w:themeTint="99" w:sz="4" w:space="0"/>
        </w:tcBorders>
      </w:tc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293">
    <w:name w:val="List Table 1 Light - Accent 31"/>
    <w:basedOn w:val="12"/>
    <w:uiPriority w:val="46"/>
    <w:pPr>
      <w:spacing w:after="0"/>
    </w:pPr>
    <w:tblStylePr w:type="firstRow">
      <w:rPr>
        <w:b/>
        <w:bCs/>
      </w:rPr>
      <w:tcPr>
        <w:tcBorders>
          <w:bottom w:val="single" w:color="BAB8C8" w:themeColor="accent3" w:themeTint="99" w:sz="4" w:space="0"/>
        </w:tcBorders>
      </w:tcPr>
    </w:tblStylePr>
    <w:tblStylePr w:type="lastRow">
      <w:rPr>
        <w:b/>
        <w:bCs/>
      </w:rPr>
      <w:tcPr>
        <w:tcBorders>
          <w:top w:val="single" w:color="BAB8C8" w:themeColor="accent3" w:themeTint="99" w:sz="4" w:space="0"/>
        </w:tcBorders>
      </w:tc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294">
    <w:name w:val="List Table 1 Light - Accent 41"/>
    <w:basedOn w:val="12"/>
    <w:uiPriority w:val="46"/>
    <w:pPr>
      <w:spacing w:after="0"/>
    </w:pPr>
    <w:tblStylePr w:type="firstRow">
      <w:rPr>
        <w:b/>
        <w:bCs/>
      </w:rPr>
      <w:tcPr>
        <w:tcBorders>
          <w:bottom w:val="single" w:color="ABB89D" w:themeColor="accent4" w:themeTint="99" w:sz="4" w:space="0"/>
        </w:tcBorders>
      </w:tcPr>
    </w:tblStylePr>
    <w:tblStylePr w:type="lastRow">
      <w:rPr>
        <w:b/>
        <w:bCs/>
      </w:rPr>
      <w:tcPr>
        <w:tcBorders>
          <w:top w:val="single" w:color="ABB89D" w:themeColor="accent4" w:themeTint="99" w:sz="4" w:space="0"/>
        </w:tcBorders>
      </w:tc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295">
    <w:name w:val="List Table 1 Light - Accent 51"/>
    <w:basedOn w:val="12"/>
    <w:uiPriority w:val="46"/>
    <w:pPr>
      <w:spacing w:after="0"/>
    </w:pPr>
    <w:tblStylePr w:type="firstRow">
      <w:rPr>
        <w:b/>
        <w:bCs/>
      </w:rPr>
      <w:tcPr>
        <w:tcBorders>
          <w:bottom w:val="single" w:color="C4BDAA" w:themeColor="accent5" w:themeTint="99" w:sz="4" w:space="0"/>
        </w:tcBorders>
      </w:tcPr>
    </w:tblStylePr>
    <w:tblStylePr w:type="lastRow">
      <w:rPr>
        <w:b/>
        <w:bCs/>
      </w:rPr>
      <w:tcPr>
        <w:tcBorders>
          <w:top w:val="single" w:color="C4BDAA" w:themeColor="accent5" w:themeTint="99" w:sz="4" w:space="0"/>
        </w:tcBorders>
      </w:tc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296">
    <w:name w:val="List Table 1 Light - Accent 61"/>
    <w:basedOn w:val="12"/>
    <w:uiPriority w:val="46"/>
    <w:pPr>
      <w:spacing w:after="0"/>
    </w:pPr>
    <w:tblStylePr w:type="firstRow">
      <w:rPr>
        <w:b/>
        <w:bCs/>
      </w:rPr>
      <w:tcPr>
        <w:tcBorders>
          <w:bottom w:val="single" w:color="B1B5BA" w:themeColor="accent6" w:themeTint="99" w:sz="4" w:space="0"/>
        </w:tcBorders>
      </w:tcPr>
    </w:tblStylePr>
    <w:tblStylePr w:type="lastRow">
      <w:rPr>
        <w:b/>
        <w:bCs/>
      </w:rPr>
      <w:tcPr>
        <w:tcBorders>
          <w:top w:val="single" w:color="B1B5BA" w:themeColor="accent6" w:themeTint="99" w:sz="4" w:space="0"/>
        </w:tcBorders>
      </w:tc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297">
    <w:name w:val="List Table 21"/>
    <w:basedOn w:val="12"/>
    <w:uiPriority w:val="47"/>
    <w:pPr>
      <w:spacing w:after="0"/>
    </w:pPr>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8">
    <w:name w:val="List Table 2 - Accent 11"/>
    <w:basedOn w:val="12"/>
    <w:uiPriority w:val="47"/>
    <w:pPr>
      <w:spacing w:after="0"/>
    </w:pPr>
    <w:tblPr>
      <w:tblBorders>
        <w:top w:val="single" w:color="A7C5CF" w:themeColor="accent1" w:themeTint="99" w:sz="4" w:space="0"/>
        <w:bottom w:val="single" w:color="A7C5CF" w:themeColor="accent1" w:themeTint="99" w:sz="4" w:space="0"/>
        <w:insideH w:val="single" w:color="A7C5CF"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299">
    <w:name w:val="List Table 2 - Accent 21"/>
    <w:basedOn w:val="12"/>
    <w:uiPriority w:val="47"/>
    <w:pPr>
      <w:spacing w:after="0"/>
    </w:pPr>
    <w:tblPr>
      <w:tblBorders>
        <w:top w:val="single" w:color="F6DE55" w:themeColor="accent2" w:themeTint="99" w:sz="4" w:space="0"/>
        <w:bottom w:val="single" w:color="F6DE55" w:themeColor="accent2" w:themeTint="99" w:sz="4" w:space="0"/>
        <w:insideH w:val="single" w:color="F6DE55"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300">
    <w:name w:val="List Table 2 - Accent 31"/>
    <w:basedOn w:val="12"/>
    <w:uiPriority w:val="47"/>
    <w:pPr>
      <w:spacing w:after="0"/>
    </w:pPr>
    <w:tblPr>
      <w:tblBorders>
        <w:top w:val="single" w:color="BAB8C8" w:themeColor="accent3" w:themeTint="99" w:sz="4" w:space="0"/>
        <w:bottom w:val="single" w:color="BAB8C8" w:themeColor="accent3" w:themeTint="99" w:sz="4" w:space="0"/>
        <w:insideH w:val="single" w:color="BAB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301">
    <w:name w:val="List Table 2 - Accent 41"/>
    <w:basedOn w:val="12"/>
    <w:uiPriority w:val="47"/>
    <w:pPr>
      <w:spacing w:after="0"/>
    </w:pPr>
    <w:tblPr>
      <w:tblBorders>
        <w:top w:val="single" w:color="ABB89D" w:themeColor="accent4" w:themeTint="99" w:sz="4" w:space="0"/>
        <w:bottom w:val="single" w:color="ABB89D" w:themeColor="accent4" w:themeTint="99" w:sz="4" w:space="0"/>
        <w:insideH w:val="single" w:color="ABB89D"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302">
    <w:name w:val="List Table 2 - Accent 51"/>
    <w:basedOn w:val="12"/>
    <w:uiPriority w:val="47"/>
    <w:pPr>
      <w:spacing w:after="0"/>
    </w:pPr>
    <w:tblPr>
      <w:tblBorders>
        <w:top w:val="single" w:color="C4BDAA" w:themeColor="accent5" w:themeTint="99" w:sz="4" w:space="0"/>
        <w:bottom w:val="single" w:color="C4BDAA" w:themeColor="accent5" w:themeTint="99" w:sz="4" w:space="0"/>
        <w:insideH w:val="single" w:color="C4BDAA"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303">
    <w:name w:val="List Table 2 - Accent 61"/>
    <w:basedOn w:val="12"/>
    <w:uiPriority w:val="47"/>
    <w:pPr>
      <w:spacing w:after="0"/>
    </w:pPr>
    <w:tblPr>
      <w:tblBorders>
        <w:top w:val="single" w:color="B1B5BA" w:themeColor="accent6" w:themeTint="99" w:sz="4" w:space="0"/>
        <w:bottom w:val="single" w:color="B1B5BA" w:themeColor="accent6" w:themeTint="99" w:sz="4" w:space="0"/>
        <w:insideH w:val="single" w:color="B1B5BA"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304">
    <w:name w:val="List Table 31"/>
    <w:basedOn w:val="12"/>
    <w:uiPriority w:val="48"/>
    <w:pPr>
      <w:spacing w:after="0"/>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05">
    <w:name w:val="List Table 3 - Accent 11"/>
    <w:basedOn w:val="12"/>
    <w:uiPriority w:val="48"/>
    <w:pPr>
      <w:spacing w:after="0"/>
    </w:pPr>
    <w:tblPr>
      <w:tblBorders>
        <w:top w:val="single" w:color="6EA0B0" w:themeColor="accent1" w:sz="4" w:space="0"/>
        <w:left w:val="single" w:color="6EA0B0" w:themeColor="accent1" w:sz="4" w:space="0"/>
        <w:bottom w:val="single" w:color="6EA0B0" w:themeColor="accent1" w:sz="4" w:space="0"/>
        <w:right w:val="single" w:color="6EA0B0" w:themeColor="accent1" w:sz="4" w:space="0"/>
      </w:tblBorders>
    </w:tblPr>
    <w:tblStylePr w:type="firstRow">
      <w:rPr>
        <w:b/>
        <w:bCs/>
        <w:color w:val="FFFFFF" w:themeColor="background1"/>
        <w14:textFill>
          <w14:solidFill>
            <w14:schemeClr w14:val="bg1"/>
          </w14:solidFill>
        </w14:textFill>
      </w:rPr>
      <w:tcPr>
        <w:shd w:val="clear" w:color="auto" w:fill="6EA0B0" w:themeFill="accent1"/>
      </w:tcPr>
    </w:tblStylePr>
    <w:tblStylePr w:type="lastRow">
      <w:rPr>
        <w:b/>
        <w:bCs/>
      </w:rPr>
      <w:tcPr>
        <w:tcBorders>
          <w:top w:val="double" w:color="6EA0B0"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6EA0B0" w:themeColor="accent1" w:sz="4" w:space="0"/>
          <w:right w:val="single" w:color="6EA0B0" w:themeColor="accent1" w:sz="4" w:space="0"/>
        </w:tcBorders>
      </w:tcPr>
    </w:tblStylePr>
    <w:tblStylePr w:type="band1Horz">
      <w:tcPr>
        <w:tcBorders>
          <w:top w:val="single" w:color="6EA0B0" w:themeColor="accent1" w:sz="4" w:space="0"/>
          <w:bottom w:val="single" w:color="6EA0B0"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6EA0B0" w:themeColor="accent1" w:sz="4" w:space="0"/>
          <w:left w:val="nil"/>
        </w:tcBorders>
      </w:tcPr>
    </w:tblStylePr>
    <w:tblStylePr w:type="swCell">
      <w:tcPr>
        <w:tcBorders>
          <w:top w:val="double" w:color="6EA0B0" w:themeColor="accent1" w:sz="4" w:space="0"/>
          <w:right w:val="nil"/>
        </w:tcBorders>
      </w:tcPr>
    </w:tblStylePr>
  </w:style>
  <w:style w:type="table" w:customStyle="1" w:styleId="306">
    <w:name w:val="List Table 3 - Accent 21"/>
    <w:basedOn w:val="12"/>
    <w:uiPriority w:val="48"/>
    <w:pPr>
      <w:spacing w:after="0"/>
    </w:pPr>
    <w:tblPr>
      <w:tblBorders>
        <w:top w:val="single" w:color="CCAF0A" w:themeColor="accent2" w:sz="4" w:space="0"/>
        <w:left w:val="single" w:color="CCAF0A" w:themeColor="accent2" w:sz="4" w:space="0"/>
        <w:bottom w:val="single" w:color="CCAF0A" w:themeColor="accent2" w:sz="4" w:space="0"/>
        <w:right w:val="single" w:color="CCAF0A" w:themeColor="accent2" w:sz="4" w:space="0"/>
      </w:tblBorders>
    </w:tblPr>
    <w:tblStylePr w:type="firstRow">
      <w:rPr>
        <w:b/>
        <w:bCs/>
        <w:color w:val="FFFFFF" w:themeColor="background1"/>
        <w14:textFill>
          <w14:solidFill>
            <w14:schemeClr w14:val="bg1"/>
          </w14:solidFill>
        </w14:textFill>
      </w:rPr>
      <w:tcPr>
        <w:shd w:val="clear" w:color="auto" w:fill="CCAF0A" w:themeFill="accent2"/>
      </w:tcPr>
    </w:tblStylePr>
    <w:tblStylePr w:type="lastRow">
      <w:rPr>
        <w:b/>
        <w:bCs/>
      </w:rPr>
      <w:tcPr>
        <w:tcBorders>
          <w:top w:val="double" w:color="CCAF0A"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CCAF0A" w:themeColor="accent2" w:sz="4" w:space="0"/>
          <w:right w:val="single" w:color="CCAF0A" w:themeColor="accent2" w:sz="4" w:space="0"/>
        </w:tcBorders>
      </w:tcPr>
    </w:tblStylePr>
    <w:tblStylePr w:type="band1Horz">
      <w:tcPr>
        <w:tcBorders>
          <w:top w:val="single" w:color="CCAF0A" w:themeColor="accent2" w:sz="4" w:space="0"/>
          <w:bottom w:val="single" w:color="CCAF0A"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CCAF0A" w:themeColor="accent2" w:sz="4" w:space="0"/>
          <w:left w:val="nil"/>
        </w:tcBorders>
      </w:tcPr>
    </w:tblStylePr>
    <w:tblStylePr w:type="swCell">
      <w:tcPr>
        <w:tcBorders>
          <w:top w:val="double" w:color="CCAF0A" w:themeColor="accent2" w:sz="4" w:space="0"/>
          <w:right w:val="nil"/>
        </w:tcBorders>
      </w:tcPr>
    </w:tblStylePr>
  </w:style>
  <w:style w:type="table" w:customStyle="1" w:styleId="307">
    <w:name w:val="List Table 3 - Accent 31"/>
    <w:basedOn w:val="12"/>
    <w:uiPriority w:val="48"/>
    <w:pPr>
      <w:spacing w:after="0"/>
    </w:pPr>
    <w:tblPr>
      <w:tblBorders>
        <w:top w:val="single" w:color="8D89A4" w:themeColor="accent3" w:sz="4" w:space="0"/>
        <w:left w:val="single" w:color="8D89A4" w:themeColor="accent3" w:sz="4" w:space="0"/>
        <w:bottom w:val="single" w:color="8D89A4" w:themeColor="accent3" w:sz="4" w:space="0"/>
        <w:right w:val="single" w:color="8D89A4" w:themeColor="accent3" w:sz="4" w:space="0"/>
      </w:tblBorders>
    </w:tblPr>
    <w:tblStylePr w:type="firstRow">
      <w:rPr>
        <w:b/>
        <w:bCs/>
        <w:color w:val="FFFFFF" w:themeColor="background1"/>
        <w14:textFill>
          <w14:solidFill>
            <w14:schemeClr w14:val="bg1"/>
          </w14:solidFill>
        </w14:textFill>
      </w:rPr>
      <w:tcPr>
        <w:shd w:val="clear" w:color="auto" w:fill="8D89A4" w:themeFill="accent3"/>
      </w:tcPr>
    </w:tblStylePr>
    <w:tblStylePr w:type="lastRow">
      <w:rPr>
        <w:b/>
        <w:bCs/>
      </w:rPr>
      <w:tcPr>
        <w:tcBorders>
          <w:top w:val="double" w:color="8D89A4"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89A4" w:themeColor="accent3" w:sz="4" w:space="0"/>
          <w:right w:val="single" w:color="8D89A4" w:themeColor="accent3" w:sz="4" w:space="0"/>
        </w:tcBorders>
      </w:tcPr>
    </w:tblStylePr>
    <w:tblStylePr w:type="band1Horz">
      <w:tcPr>
        <w:tcBorders>
          <w:top w:val="single" w:color="8D89A4" w:themeColor="accent3" w:sz="4" w:space="0"/>
          <w:bottom w:val="single" w:color="8D89A4"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89A4" w:themeColor="accent3" w:sz="4" w:space="0"/>
          <w:left w:val="nil"/>
        </w:tcBorders>
      </w:tcPr>
    </w:tblStylePr>
    <w:tblStylePr w:type="swCell">
      <w:tcPr>
        <w:tcBorders>
          <w:top w:val="double" w:color="8D89A4" w:themeColor="accent3" w:sz="4" w:space="0"/>
          <w:right w:val="nil"/>
        </w:tcBorders>
      </w:tcPr>
    </w:tblStylePr>
  </w:style>
  <w:style w:type="table" w:customStyle="1" w:styleId="308">
    <w:name w:val="List Table 3 - Accent 41"/>
    <w:basedOn w:val="12"/>
    <w:uiPriority w:val="48"/>
    <w:pPr>
      <w:spacing w:after="0"/>
    </w:pPr>
    <w:tblPr>
      <w:tblBorders>
        <w:top w:val="single" w:color="748560" w:themeColor="accent4" w:sz="4" w:space="0"/>
        <w:left w:val="single" w:color="748560" w:themeColor="accent4" w:sz="4" w:space="0"/>
        <w:bottom w:val="single" w:color="748560" w:themeColor="accent4" w:sz="4" w:space="0"/>
        <w:right w:val="single" w:color="748560" w:themeColor="accent4" w:sz="4" w:space="0"/>
      </w:tblBorders>
    </w:tblPr>
    <w:tblStylePr w:type="firstRow">
      <w:rPr>
        <w:b/>
        <w:bCs/>
        <w:color w:val="FFFFFF" w:themeColor="background1"/>
        <w14:textFill>
          <w14:solidFill>
            <w14:schemeClr w14:val="bg1"/>
          </w14:solidFill>
        </w14:textFill>
      </w:rPr>
      <w:tcPr>
        <w:shd w:val="clear" w:color="auto" w:fill="748560" w:themeFill="accent4"/>
      </w:tcPr>
    </w:tblStylePr>
    <w:tblStylePr w:type="lastRow">
      <w:rPr>
        <w:b/>
        <w:bCs/>
      </w:rPr>
      <w:tcPr>
        <w:tcBorders>
          <w:top w:val="double" w:color="74856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48560" w:themeColor="accent4" w:sz="4" w:space="0"/>
          <w:right w:val="single" w:color="748560" w:themeColor="accent4" w:sz="4" w:space="0"/>
        </w:tcBorders>
      </w:tcPr>
    </w:tblStylePr>
    <w:tblStylePr w:type="band1Horz">
      <w:tcPr>
        <w:tcBorders>
          <w:top w:val="single" w:color="748560" w:themeColor="accent4" w:sz="4" w:space="0"/>
          <w:bottom w:val="single" w:color="74856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48560" w:themeColor="accent4" w:sz="4" w:space="0"/>
          <w:left w:val="nil"/>
        </w:tcBorders>
      </w:tcPr>
    </w:tblStylePr>
    <w:tblStylePr w:type="swCell">
      <w:tcPr>
        <w:tcBorders>
          <w:top w:val="double" w:color="748560" w:themeColor="accent4" w:sz="4" w:space="0"/>
          <w:right w:val="nil"/>
        </w:tcBorders>
      </w:tcPr>
    </w:tblStylePr>
  </w:style>
  <w:style w:type="table" w:customStyle="1" w:styleId="309">
    <w:name w:val="List Table 3 - Accent 51"/>
    <w:basedOn w:val="12"/>
    <w:uiPriority w:val="48"/>
    <w:pPr>
      <w:spacing w:after="0"/>
    </w:pPr>
    <w:tblPr>
      <w:tblBorders>
        <w:top w:val="single" w:color="9E9273" w:themeColor="accent5" w:sz="4" w:space="0"/>
        <w:left w:val="single" w:color="9E9273" w:themeColor="accent5" w:sz="4" w:space="0"/>
        <w:bottom w:val="single" w:color="9E9273" w:themeColor="accent5" w:sz="4" w:space="0"/>
        <w:right w:val="single" w:color="9E9273" w:themeColor="accent5" w:sz="4" w:space="0"/>
      </w:tblBorders>
    </w:tblPr>
    <w:tblStylePr w:type="firstRow">
      <w:rPr>
        <w:b/>
        <w:bCs/>
        <w:color w:val="FFFFFF" w:themeColor="background1"/>
        <w14:textFill>
          <w14:solidFill>
            <w14:schemeClr w14:val="bg1"/>
          </w14:solidFill>
        </w14:textFill>
      </w:rPr>
      <w:tcPr>
        <w:shd w:val="clear" w:color="auto" w:fill="9E9273" w:themeFill="accent5"/>
      </w:tcPr>
    </w:tblStylePr>
    <w:tblStylePr w:type="lastRow">
      <w:rPr>
        <w:b/>
        <w:bCs/>
      </w:rPr>
      <w:tcPr>
        <w:tcBorders>
          <w:top w:val="double" w:color="9E9273"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9E9273" w:themeColor="accent5" w:sz="4" w:space="0"/>
          <w:right w:val="single" w:color="9E9273" w:themeColor="accent5" w:sz="4" w:space="0"/>
        </w:tcBorders>
      </w:tcPr>
    </w:tblStylePr>
    <w:tblStylePr w:type="band1Horz">
      <w:tcPr>
        <w:tcBorders>
          <w:top w:val="single" w:color="9E9273" w:themeColor="accent5" w:sz="4" w:space="0"/>
          <w:bottom w:val="single" w:color="9E9273"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9E9273" w:themeColor="accent5" w:sz="4" w:space="0"/>
          <w:left w:val="nil"/>
        </w:tcBorders>
      </w:tcPr>
    </w:tblStylePr>
    <w:tblStylePr w:type="swCell">
      <w:tcPr>
        <w:tcBorders>
          <w:top w:val="double" w:color="9E9273" w:themeColor="accent5" w:sz="4" w:space="0"/>
          <w:right w:val="nil"/>
        </w:tcBorders>
      </w:tcPr>
    </w:tblStylePr>
  </w:style>
  <w:style w:type="table" w:customStyle="1" w:styleId="310">
    <w:name w:val="List Table 3 - Accent 61"/>
    <w:basedOn w:val="12"/>
    <w:uiPriority w:val="48"/>
    <w:pPr>
      <w:spacing w:after="0"/>
    </w:pPr>
    <w:tblPr>
      <w:tblBorders>
        <w:top w:val="single" w:color="7E848D" w:themeColor="accent6" w:sz="4" w:space="0"/>
        <w:left w:val="single" w:color="7E848D" w:themeColor="accent6" w:sz="4" w:space="0"/>
        <w:bottom w:val="single" w:color="7E848D" w:themeColor="accent6" w:sz="4" w:space="0"/>
        <w:right w:val="single" w:color="7E848D" w:themeColor="accent6" w:sz="4" w:space="0"/>
      </w:tblBorders>
    </w:tblPr>
    <w:tblStylePr w:type="firstRow">
      <w:rPr>
        <w:b/>
        <w:bCs/>
        <w:color w:val="FFFFFF" w:themeColor="background1"/>
        <w14:textFill>
          <w14:solidFill>
            <w14:schemeClr w14:val="bg1"/>
          </w14:solidFill>
        </w14:textFill>
      </w:rPr>
      <w:tcPr>
        <w:shd w:val="clear" w:color="auto" w:fill="7E848D" w:themeFill="accent6"/>
      </w:tcPr>
    </w:tblStylePr>
    <w:tblStylePr w:type="lastRow">
      <w:rPr>
        <w:b/>
        <w:bCs/>
      </w:rPr>
      <w:tcPr>
        <w:tcBorders>
          <w:top w:val="double" w:color="7E848D"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E848D" w:themeColor="accent6" w:sz="4" w:space="0"/>
          <w:right w:val="single" w:color="7E848D" w:themeColor="accent6" w:sz="4" w:space="0"/>
        </w:tcBorders>
      </w:tcPr>
    </w:tblStylePr>
    <w:tblStylePr w:type="band1Horz">
      <w:tcPr>
        <w:tcBorders>
          <w:top w:val="single" w:color="7E848D" w:themeColor="accent6" w:sz="4" w:space="0"/>
          <w:bottom w:val="single" w:color="7E848D"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E848D" w:themeColor="accent6" w:sz="4" w:space="0"/>
          <w:left w:val="nil"/>
        </w:tcBorders>
      </w:tcPr>
    </w:tblStylePr>
    <w:tblStylePr w:type="swCell">
      <w:tcPr>
        <w:tcBorders>
          <w:top w:val="double" w:color="7E848D" w:themeColor="accent6" w:sz="4" w:space="0"/>
          <w:right w:val="nil"/>
        </w:tcBorders>
      </w:tcPr>
    </w:tblStylePr>
  </w:style>
  <w:style w:type="table" w:customStyle="1" w:styleId="311">
    <w:name w:val="List Table 41"/>
    <w:basedOn w:val="12"/>
    <w:uiPriority w:val="49"/>
    <w:pPr>
      <w:spacing w:after="0"/>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12">
    <w:name w:val="List Table 4 - Accent 11"/>
    <w:basedOn w:val="12"/>
    <w:uiPriority w:val="49"/>
    <w:pPr>
      <w:spacing w:after="0"/>
    </w:pPr>
    <w:tblPr>
      <w:tblBorders>
        <w:top w:val="single" w:color="A7C5CF" w:themeColor="accent1" w:themeTint="99" w:sz="4" w:space="0"/>
        <w:left w:val="single" w:color="A7C5CF" w:themeColor="accent1" w:themeTint="99" w:sz="4" w:space="0"/>
        <w:bottom w:val="single" w:color="A7C5CF" w:themeColor="accent1" w:themeTint="99" w:sz="4" w:space="0"/>
        <w:right w:val="single" w:color="A7C5CF" w:themeColor="accent1" w:themeTint="99" w:sz="4" w:space="0"/>
        <w:insideH w:val="single" w:color="A7C5CF" w:themeColor="accent1" w:themeTint="99" w:sz="4" w:space="0"/>
      </w:tblBorders>
    </w:tblPr>
    <w:tblStylePr w:type="firstRow">
      <w:rPr>
        <w:b/>
        <w:bCs/>
        <w:color w:val="FFFFFF" w:themeColor="background1"/>
        <w14:textFill>
          <w14:solidFill>
            <w14:schemeClr w14:val="bg1"/>
          </w14:solidFill>
        </w14:textFill>
      </w:rPr>
      <w:tcPr>
        <w:tcBorders>
          <w:top w:val="single" w:color="6EA0B0" w:themeColor="accent1" w:sz="4" w:space="0"/>
          <w:left w:val="single" w:color="6EA0B0" w:themeColor="accent1" w:sz="4" w:space="0"/>
          <w:bottom w:val="single" w:color="6EA0B0" w:themeColor="accent1" w:sz="4" w:space="0"/>
          <w:right w:val="single" w:color="6EA0B0" w:themeColor="accent1" w:sz="4" w:space="0"/>
          <w:insideH w:val="nil"/>
        </w:tcBorders>
        <w:shd w:val="clear" w:color="auto" w:fill="6EA0B0" w:themeFill="accent1"/>
      </w:tcPr>
    </w:tblStylePr>
    <w:tblStylePr w:type="lastRow">
      <w:rPr>
        <w:b/>
        <w:bCs/>
      </w:rPr>
      <w:tcPr>
        <w:tcBorders>
          <w:top w:val="double" w:color="A7C5CF" w:themeColor="accent1" w:themeTint="99" w:sz="4" w:space="0"/>
        </w:tcBorders>
      </w:tc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313">
    <w:name w:val="List Table 4 - Accent 21"/>
    <w:basedOn w:val="12"/>
    <w:uiPriority w:val="49"/>
    <w:pPr>
      <w:spacing w:after="0"/>
    </w:pPr>
    <w:tblPr>
      <w:tblBorders>
        <w:top w:val="single" w:color="F6DE55" w:themeColor="accent2" w:themeTint="99" w:sz="4" w:space="0"/>
        <w:left w:val="single" w:color="F6DE55" w:themeColor="accent2" w:themeTint="99" w:sz="4" w:space="0"/>
        <w:bottom w:val="single" w:color="F6DE55" w:themeColor="accent2" w:themeTint="99" w:sz="4" w:space="0"/>
        <w:right w:val="single" w:color="F6DE55" w:themeColor="accent2" w:themeTint="99" w:sz="4" w:space="0"/>
        <w:insideH w:val="single" w:color="F6DE55" w:themeColor="accent2" w:themeTint="99" w:sz="4" w:space="0"/>
      </w:tblBorders>
    </w:tblPr>
    <w:tblStylePr w:type="firstRow">
      <w:rPr>
        <w:b/>
        <w:bCs/>
        <w:color w:val="FFFFFF" w:themeColor="background1"/>
        <w14:textFill>
          <w14:solidFill>
            <w14:schemeClr w14:val="bg1"/>
          </w14:solidFill>
        </w14:textFill>
      </w:rPr>
      <w:tcPr>
        <w:tcBorders>
          <w:top w:val="single" w:color="CCAF0A" w:themeColor="accent2" w:sz="4" w:space="0"/>
          <w:left w:val="single" w:color="CCAF0A" w:themeColor="accent2" w:sz="4" w:space="0"/>
          <w:bottom w:val="single" w:color="CCAF0A" w:themeColor="accent2" w:sz="4" w:space="0"/>
          <w:right w:val="single" w:color="CCAF0A" w:themeColor="accent2" w:sz="4" w:space="0"/>
          <w:insideH w:val="nil"/>
        </w:tcBorders>
        <w:shd w:val="clear" w:color="auto" w:fill="CCAF0A" w:themeFill="accent2"/>
      </w:tcPr>
    </w:tblStylePr>
    <w:tblStylePr w:type="lastRow">
      <w:rPr>
        <w:b/>
        <w:bCs/>
      </w:rPr>
      <w:tcPr>
        <w:tcBorders>
          <w:top w:val="double" w:color="F6DE55" w:themeColor="accent2" w:themeTint="99" w:sz="4" w:space="0"/>
        </w:tcBorders>
      </w:tc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314">
    <w:name w:val="List Table 4 - Accent 31"/>
    <w:basedOn w:val="12"/>
    <w:uiPriority w:val="49"/>
    <w:pPr>
      <w:spacing w:after="0"/>
    </w:pPr>
    <w:tblPr>
      <w:tblBorders>
        <w:top w:val="single" w:color="BAB8C8" w:themeColor="accent3" w:themeTint="99" w:sz="4" w:space="0"/>
        <w:left w:val="single" w:color="BAB8C8" w:themeColor="accent3" w:themeTint="99" w:sz="4" w:space="0"/>
        <w:bottom w:val="single" w:color="BAB8C8" w:themeColor="accent3" w:themeTint="99" w:sz="4" w:space="0"/>
        <w:right w:val="single" w:color="BAB8C8" w:themeColor="accent3" w:themeTint="99" w:sz="4" w:space="0"/>
        <w:insideH w:val="single" w:color="BAB8C8" w:themeColor="accent3" w:themeTint="99" w:sz="4" w:space="0"/>
      </w:tblBorders>
    </w:tblPr>
    <w:tblStylePr w:type="firstRow">
      <w:rPr>
        <w:b/>
        <w:bCs/>
        <w:color w:val="FFFFFF" w:themeColor="background1"/>
        <w14:textFill>
          <w14:solidFill>
            <w14:schemeClr w14:val="bg1"/>
          </w14:solidFill>
        </w14:textFill>
      </w:rPr>
      <w:tcPr>
        <w:tcBorders>
          <w:top w:val="single" w:color="8D89A4" w:themeColor="accent3" w:sz="4" w:space="0"/>
          <w:left w:val="single" w:color="8D89A4" w:themeColor="accent3" w:sz="4" w:space="0"/>
          <w:bottom w:val="single" w:color="8D89A4" w:themeColor="accent3" w:sz="4" w:space="0"/>
          <w:right w:val="single" w:color="8D89A4" w:themeColor="accent3" w:sz="4" w:space="0"/>
          <w:insideH w:val="nil"/>
        </w:tcBorders>
        <w:shd w:val="clear" w:color="auto" w:fill="8D89A4" w:themeFill="accent3"/>
      </w:tcPr>
    </w:tblStylePr>
    <w:tblStylePr w:type="lastRow">
      <w:rPr>
        <w:b/>
        <w:bCs/>
      </w:rPr>
      <w:tcPr>
        <w:tcBorders>
          <w:top w:val="double" w:color="BAB8C8" w:themeColor="accent3" w:themeTint="99" w:sz="4" w:space="0"/>
        </w:tcBorders>
      </w:tc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315">
    <w:name w:val="List Table 4 - Accent 41"/>
    <w:basedOn w:val="12"/>
    <w:uiPriority w:val="49"/>
    <w:pPr>
      <w:spacing w:after="0"/>
    </w:pPr>
    <w:tblPr>
      <w:tblBorders>
        <w:top w:val="single" w:color="ABB89D" w:themeColor="accent4" w:themeTint="99" w:sz="4" w:space="0"/>
        <w:left w:val="single" w:color="ABB89D" w:themeColor="accent4" w:themeTint="99" w:sz="4" w:space="0"/>
        <w:bottom w:val="single" w:color="ABB89D" w:themeColor="accent4" w:themeTint="99" w:sz="4" w:space="0"/>
        <w:right w:val="single" w:color="ABB89D" w:themeColor="accent4" w:themeTint="99" w:sz="4" w:space="0"/>
        <w:insideH w:val="single" w:color="ABB89D" w:themeColor="accent4" w:themeTint="99" w:sz="4" w:space="0"/>
      </w:tblBorders>
    </w:tblPr>
    <w:tblStylePr w:type="firstRow">
      <w:rPr>
        <w:b/>
        <w:bCs/>
        <w:color w:val="FFFFFF" w:themeColor="background1"/>
        <w14:textFill>
          <w14:solidFill>
            <w14:schemeClr w14:val="bg1"/>
          </w14:solidFill>
        </w14:textFill>
      </w:rPr>
      <w:tcPr>
        <w:tcBorders>
          <w:top w:val="single" w:color="748560" w:themeColor="accent4" w:sz="4" w:space="0"/>
          <w:left w:val="single" w:color="748560" w:themeColor="accent4" w:sz="4" w:space="0"/>
          <w:bottom w:val="single" w:color="748560" w:themeColor="accent4" w:sz="4" w:space="0"/>
          <w:right w:val="single" w:color="748560" w:themeColor="accent4" w:sz="4" w:space="0"/>
          <w:insideH w:val="nil"/>
        </w:tcBorders>
        <w:shd w:val="clear" w:color="auto" w:fill="748560" w:themeFill="accent4"/>
      </w:tcPr>
    </w:tblStylePr>
    <w:tblStylePr w:type="lastRow">
      <w:rPr>
        <w:b/>
        <w:bCs/>
      </w:rPr>
      <w:tcPr>
        <w:tcBorders>
          <w:top w:val="double" w:color="ABB89D" w:themeColor="accent4" w:themeTint="99" w:sz="4" w:space="0"/>
        </w:tcBorders>
      </w:tc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316">
    <w:name w:val="List Table 4 - Accent 51"/>
    <w:basedOn w:val="12"/>
    <w:uiPriority w:val="49"/>
    <w:pPr>
      <w:spacing w:after="0"/>
    </w:pPr>
    <w:tblPr>
      <w:tblBorders>
        <w:top w:val="single" w:color="C4BDAA" w:themeColor="accent5" w:themeTint="99" w:sz="4" w:space="0"/>
        <w:left w:val="single" w:color="C4BDAA" w:themeColor="accent5" w:themeTint="99" w:sz="4" w:space="0"/>
        <w:bottom w:val="single" w:color="C4BDAA" w:themeColor="accent5" w:themeTint="99" w:sz="4" w:space="0"/>
        <w:right w:val="single" w:color="C4BDAA" w:themeColor="accent5" w:themeTint="99" w:sz="4" w:space="0"/>
        <w:insideH w:val="single" w:color="C4BDAA" w:themeColor="accent5" w:themeTint="99" w:sz="4" w:space="0"/>
      </w:tblBorders>
    </w:tblPr>
    <w:tblStylePr w:type="firstRow">
      <w:rPr>
        <w:b/>
        <w:bCs/>
        <w:color w:val="FFFFFF" w:themeColor="background1"/>
        <w14:textFill>
          <w14:solidFill>
            <w14:schemeClr w14:val="bg1"/>
          </w14:solidFill>
        </w14:textFill>
      </w:rPr>
      <w:tcPr>
        <w:tcBorders>
          <w:top w:val="single" w:color="9E9273" w:themeColor="accent5" w:sz="4" w:space="0"/>
          <w:left w:val="single" w:color="9E9273" w:themeColor="accent5" w:sz="4" w:space="0"/>
          <w:bottom w:val="single" w:color="9E9273" w:themeColor="accent5" w:sz="4" w:space="0"/>
          <w:right w:val="single" w:color="9E9273" w:themeColor="accent5" w:sz="4" w:space="0"/>
          <w:insideH w:val="nil"/>
        </w:tcBorders>
        <w:shd w:val="clear" w:color="auto" w:fill="9E9273" w:themeFill="accent5"/>
      </w:tcPr>
    </w:tblStylePr>
    <w:tblStylePr w:type="lastRow">
      <w:rPr>
        <w:b/>
        <w:bCs/>
      </w:rPr>
      <w:tcPr>
        <w:tcBorders>
          <w:top w:val="double" w:color="C4BDAA" w:themeColor="accent5" w:themeTint="99" w:sz="4" w:space="0"/>
        </w:tcBorders>
      </w:tc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317">
    <w:name w:val="List Table 4 - Accent 61"/>
    <w:basedOn w:val="12"/>
    <w:uiPriority w:val="49"/>
    <w:pPr>
      <w:spacing w:after="0"/>
    </w:pPr>
    <w:tblPr>
      <w:tblBorders>
        <w:top w:val="single" w:color="B1B5BA" w:themeColor="accent6" w:themeTint="99" w:sz="4" w:space="0"/>
        <w:left w:val="single" w:color="B1B5BA" w:themeColor="accent6" w:themeTint="99" w:sz="4" w:space="0"/>
        <w:bottom w:val="single" w:color="B1B5BA" w:themeColor="accent6" w:themeTint="99" w:sz="4" w:space="0"/>
        <w:right w:val="single" w:color="B1B5BA" w:themeColor="accent6" w:themeTint="99" w:sz="4" w:space="0"/>
        <w:insideH w:val="single" w:color="B1B5BA" w:themeColor="accent6" w:themeTint="99" w:sz="4" w:space="0"/>
      </w:tblBorders>
    </w:tblPr>
    <w:tblStylePr w:type="firstRow">
      <w:rPr>
        <w:b/>
        <w:bCs/>
        <w:color w:val="FFFFFF" w:themeColor="background1"/>
        <w14:textFill>
          <w14:solidFill>
            <w14:schemeClr w14:val="bg1"/>
          </w14:solidFill>
        </w14:textFill>
      </w:rPr>
      <w:tcPr>
        <w:tcBorders>
          <w:top w:val="single" w:color="7E848D" w:themeColor="accent6" w:sz="4" w:space="0"/>
          <w:left w:val="single" w:color="7E848D" w:themeColor="accent6" w:sz="4" w:space="0"/>
          <w:bottom w:val="single" w:color="7E848D" w:themeColor="accent6" w:sz="4" w:space="0"/>
          <w:right w:val="single" w:color="7E848D" w:themeColor="accent6" w:sz="4" w:space="0"/>
          <w:insideH w:val="nil"/>
        </w:tcBorders>
        <w:shd w:val="clear" w:color="auto" w:fill="7E848D" w:themeFill="accent6"/>
      </w:tcPr>
    </w:tblStylePr>
    <w:tblStylePr w:type="lastRow">
      <w:rPr>
        <w:b/>
        <w:bCs/>
      </w:rPr>
      <w:tcPr>
        <w:tcBorders>
          <w:top w:val="double" w:color="B1B5BA" w:themeColor="accent6" w:themeTint="99" w:sz="4" w:space="0"/>
        </w:tcBorders>
      </w:tc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318">
    <w:name w:val="List Table 5 Dark1"/>
    <w:basedOn w:val="12"/>
    <w:uiPriority w:val="50"/>
    <w:pPr>
      <w:spacing w:after="0"/>
    </w:pPr>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19">
    <w:name w:val="List Table 5 Dark - Accent 11"/>
    <w:basedOn w:val="12"/>
    <w:uiPriority w:val="50"/>
    <w:pPr>
      <w:spacing w:after="0"/>
    </w:pPr>
    <w:rPr>
      <w:color w:val="FFFFFF" w:themeColor="background1"/>
      <w14:textFill>
        <w14:solidFill>
          <w14:schemeClr w14:val="bg1"/>
        </w14:solidFill>
      </w14:textFill>
    </w:rPr>
    <w:tblPr>
      <w:tblBorders>
        <w:top w:val="single" w:color="6EA0B0" w:themeColor="accent1" w:sz="24" w:space="0"/>
        <w:left w:val="single" w:color="6EA0B0" w:themeColor="accent1" w:sz="24" w:space="0"/>
        <w:bottom w:val="single" w:color="6EA0B0" w:themeColor="accent1" w:sz="24" w:space="0"/>
        <w:right w:val="single" w:color="6EA0B0" w:themeColor="accent1" w:sz="24" w:space="0"/>
      </w:tblBorders>
    </w:tblPr>
    <w:tcPr>
      <w:shd w:val="clear" w:color="auto" w:fill="6EA0B0"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20">
    <w:name w:val="List Table 5 Dark - Accent 21"/>
    <w:basedOn w:val="12"/>
    <w:uiPriority w:val="50"/>
    <w:pPr>
      <w:spacing w:after="0"/>
    </w:pPr>
    <w:rPr>
      <w:color w:val="FFFFFF" w:themeColor="background1"/>
      <w14:textFill>
        <w14:solidFill>
          <w14:schemeClr w14:val="bg1"/>
        </w14:solidFill>
      </w14:textFill>
    </w:rPr>
    <w:tblPr>
      <w:tblBorders>
        <w:top w:val="single" w:color="CCAF0A" w:themeColor="accent2" w:sz="24" w:space="0"/>
        <w:left w:val="single" w:color="CCAF0A" w:themeColor="accent2" w:sz="24" w:space="0"/>
        <w:bottom w:val="single" w:color="CCAF0A" w:themeColor="accent2" w:sz="24" w:space="0"/>
        <w:right w:val="single" w:color="CCAF0A" w:themeColor="accent2" w:sz="24" w:space="0"/>
      </w:tblBorders>
    </w:tblPr>
    <w:tcPr>
      <w:shd w:val="clear" w:color="auto" w:fill="CCAF0A"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21">
    <w:name w:val="List Table 5 Dark - Accent 31"/>
    <w:basedOn w:val="12"/>
    <w:uiPriority w:val="50"/>
    <w:pPr>
      <w:spacing w:after="0"/>
    </w:pPr>
    <w:rPr>
      <w:color w:val="FFFFFF" w:themeColor="background1"/>
      <w14:textFill>
        <w14:solidFill>
          <w14:schemeClr w14:val="bg1"/>
        </w14:solidFill>
      </w14:textFill>
    </w:rPr>
    <w:tblPr>
      <w:tblBorders>
        <w:top w:val="single" w:color="8D89A4" w:themeColor="accent3" w:sz="24" w:space="0"/>
        <w:left w:val="single" w:color="8D89A4" w:themeColor="accent3" w:sz="24" w:space="0"/>
        <w:bottom w:val="single" w:color="8D89A4" w:themeColor="accent3" w:sz="24" w:space="0"/>
        <w:right w:val="single" w:color="8D89A4" w:themeColor="accent3" w:sz="24" w:space="0"/>
      </w:tblBorders>
    </w:tblPr>
    <w:tcPr>
      <w:shd w:val="clear" w:color="auto" w:fill="8D89A4"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22">
    <w:name w:val="List Table 5 Dark - Accent 41"/>
    <w:basedOn w:val="12"/>
    <w:uiPriority w:val="50"/>
    <w:pPr>
      <w:spacing w:after="0"/>
    </w:pPr>
    <w:rPr>
      <w:color w:val="FFFFFF" w:themeColor="background1"/>
      <w14:textFill>
        <w14:solidFill>
          <w14:schemeClr w14:val="bg1"/>
        </w14:solidFill>
      </w14:textFill>
    </w:rPr>
    <w:tblPr>
      <w:tblBorders>
        <w:top w:val="single" w:color="748560" w:themeColor="accent4" w:sz="24" w:space="0"/>
        <w:left w:val="single" w:color="748560" w:themeColor="accent4" w:sz="24" w:space="0"/>
        <w:bottom w:val="single" w:color="748560" w:themeColor="accent4" w:sz="24" w:space="0"/>
        <w:right w:val="single" w:color="748560" w:themeColor="accent4" w:sz="24" w:space="0"/>
      </w:tblBorders>
    </w:tblPr>
    <w:tcPr>
      <w:shd w:val="clear" w:color="auto" w:fill="74856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23">
    <w:name w:val="List Table 5 Dark - Accent 51"/>
    <w:basedOn w:val="12"/>
    <w:uiPriority w:val="50"/>
    <w:pPr>
      <w:spacing w:after="0"/>
    </w:pPr>
    <w:rPr>
      <w:color w:val="FFFFFF" w:themeColor="background1"/>
      <w14:textFill>
        <w14:solidFill>
          <w14:schemeClr w14:val="bg1"/>
        </w14:solidFill>
      </w14:textFill>
    </w:rPr>
    <w:tblPr>
      <w:tblBorders>
        <w:top w:val="single" w:color="9E9273" w:themeColor="accent5" w:sz="24" w:space="0"/>
        <w:left w:val="single" w:color="9E9273" w:themeColor="accent5" w:sz="24" w:space="0"/>
        <w:bottom w:val="single" w:color="9E9273" w:themeColor="accent5" w:sz="24" w:space="0"/>
        <w:right w:val="single" w:color="9E9273" w:themeColor="accent5" w:sz="24" w:space="0"/>
      </w:tblBorders>
    </w:tblPr>
    <w:tcPr>
      <w:shd w:val="clear" w:color="auto" w:fill="9E9273"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24">
    <w:name w:val="List Table 5 Dark - Accent 61"/>
    <w:basedOn w:val="12"/>
    <w:uiPriority w:val="50"/>
    <w:pPr>
      <w:spacing w:after="0"/>
    </w:pPr>
    <w:rPr>
      <w:color w:val="FFFFFF" w:themeColor="background1"/>
      <w14:textFill>
        <w14:solidFill>
          <w14:schemeClr w14:val="bg1"/>
        </w14:solidFill>
      </w14:textFill>
    </w:rPr>
    <w:tblPr>
      <w:tblBorders>
        <w:top w:val="single" w:color="7E848D" w:themeColor="accent6" w:sz="24" w:space="0"/>
        <w:left w:val="single" w:color="7E848D" w:themeColor="accent6" w:sz="24" w:space="0"/>
        <w:bottom w:val="single" w:color="7E848D" w:themeColor="accent6" w:sz="24" w:space="0"/>
        <w:right w:val="single" w:color="7E848D" w:themeColor="accent6" w:sz="24" w:space="0"/>
      </w:tblBorders>
    </w:tblPr>
    <w:tcPr>
      <w:shd w:val="clear" w:color="auto" w:fill="7E848D"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25">
    <w:name w:val="List Table 6 Colorful1"/>
    <w:basedOn w:val="12"/>
    <w:uiPriority w:val="51"/>
    <w:pPr>
      <w:spacing w:after="0"/>
    </w:pPr>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26">
    <w:name w:val="List Table 6 Colorful - Accent 11"/>
    <w:basedOn w:val="12"/>
    <w:uiPriority w:val="51"/>
    <w:pPr>
      <w:spacing w:after="0"/>
    </w:pPr>
    <w:rPr>
      <w:color w:val="4C7C8B" w:themeColor="accent1" w:themeShade="BF"/>
    </w:rPr>
    <w:tblPr>
      <w:tblBorders>
        <w:top w:val="single" w:color="6EA0B0" w:themeColor="accent1" w:sz="4" w:space="0"/>
        <w:bottom w:val="single" w:color="6EA0B0" w:themeColor="accent1" w:sz="4" w:space="0"/>
      </w:tblBorders>
    </w:tblPr>
    <w:tblStylePr w:type="firstRow">
      <w:rPr>
        <w:b/>
        <w:bCs/>
      </w:rPr>
      <w:tcPr>
        <w:tcBorders>
          <w:bottom w:val="single" w:color="6EA0B0" w:themeColor="accent1" w:sz="4" w:space="0"/>
        </w:tcBorders>
      </w:tcPr>
    </w:tblStylePr>
    <w:tblStylePr w:type="lastRow">
      <w:rPr>
        <w:b/>
        <w:bCs/>
      </w:rPr>
      <w:tcPr>
        <w:tcBorders>
          <w:top w:val="double" w:color="6EA0B0" w:themeColor="accent1" w:sz="4" w:space="0"/>
        </w:tcBorders>
      </w:tc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327">
    <w:name w:val="List Table 6 Colorful - Accent 21"/>
    <w:basedOn w:val="12"/>
    <w:uiPriority w:val="51"/>
    <w:pPr>
      <w:spacing w:after="0"/>
    </w:pPr>
    <w:rPr>
      <w:color w:val="998308" w:themeColor="accent2" w:themeShade="BF"/>
    </w:rPr>
    <w:tblPr>
      <w:tblBorders>
        <w:top w:val="single" w:color="CCAF0A" w:themeColor="accent2" w:sz="4" w:space="0"/>
        <w:bottom w:val="single" w:color="CCAF0A" w:themeColor="accent2" w:sz="4" w:space="0"/>
      </w:tblBorders>
    </w:tblPr>
    <w:tblStylePr w:type="firstRow">
      <w:rPr>
        <w:b/>
        <w:bCs/>
      </w:rPr>
      <w:tcPr>
        <w:tcBorders>
          <w:bottom w:val="single" w:color="CCAF0A" w:themeColor="accent2" w:sz="4" w:space="0"/>
        </w:tcBorders>
      </w:tcPr>
    </w:tblStylePr>
    <w:tblStylePr w:type="lastRow">
      <w:rPr>
        <w:b/>
        <w:bCs/>
      </w:rPr>
      <w:tcPr>
        <w:tcBorders>
          <w:top w:val="double" w:color="CCAF0A" w:themeColor="accent2" w:sz="4" w:space="0"/>
        </w:tcBorders>
      </w:tc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328">
    <w:name w:val="List Table 6 Colorful - Accent 31"/>
    <w:basedOn w:val="12"/>
    <w:uiPriority w:val="51"/>
    <w:pPr>
      <w:spacing w:after="0"/>
    </w:pPr>
    <w:rPr>
      <w:color w:val="67627F" w:themeColor="accent3" w:themeShade="BF"/>
    </w:rPr>
    <w:tblPr>
      <w:tblBorders>
        <w:top w:val="single" w:color="8D89A4" w:themeColor="accent3" w:sz="4" w:space="0"/>
        <w:bottom w:val="single" w:color="8D89A4" w:themeColor="accent3" w:sz="4" w:space="0"/>
      </w:tblBorders>
    </w:tblPr>
    <w:tblStylePr w:type="firstRow">
      <w:rPr>
        <w:b/>
        <w:bCs/>
      </w:rPr>
      <w:tcPr>
        <w:tcBorders>
          <w:bottom w:val="single" w:color="8D89A4" w:themeColor="accent3" w:sz="4" w:space="0"/>
        </w:tcBorders>
      </w:tcPr>
    </w:tblStylePr>
    <w:tblStylePr w:type="lastRow">
      <w:rPr>
        <w:b/>
        <w:bCs/>
      </w:rPr>
      <w:tcPr>
        <w:tcBorders>
          <w:top w:val="double" w:color="8D89A4" w:themeColor="accent3" w:sz="4" w:space="0"/>
        </w:tcBorders>
      </w:tc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329">
    <w:name w:val="List Table 6 Colorful - Accent 41"/>
    <w:basedOn w:val="12"/>
    <w:uiPriority w:val="51"/>
    <w:pPr>
      <w:spacing w:after="0"/>
    </w:pPr>
    <w:rPr>
      <w:color w:val="576448" w:themeColor="accent4" w:themeShade="BF"/>
    </w:rPr>
    <w:tblPr>
      <w:tblBorders>
        <w:top w:val="single" w:color="748560" w:themeColor="accent4" w:sz="4" w:space="0"/>
        <w:bottom w:val="single" w:color="748560" w:themeColor="accent4" w:sz="4" w:space="0"/>
      </w:tblBorders>
    </w:tblPr>
    <w:tblStylePr w:type="firstRow">
      <w:rPr>
        <w:b/>
        <w:bCs/>
      </w:rPr>
      <w:tcPr>
        <w:tcBorders>
          <w:bottom w:val="single" w:color="748560" w:themeColor="accent4" w:sz="4" w:space="0"/>
        </w:tcBorders>
      </w:tcPr>
    </w:tblStylePr>
    <w:tblStylePr w:type="lastRow">
      <w:rPr>
        <w:b/>
        <w:bCs/>
      </w:rPr>
      <w:tcPr>
        <w:tcBorders>
          <w:top w:val="double" w:color="748560" w:themeColor="accent4" w:sz="4" w:space="0"/>
        </w:tcBorders>
      </w:tc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330">
    <w:name w:val="List Table 6 Colorful - Accent 51"/>
    <w:basedOn w:val="12"/>
    <w:uiPriority w:val="51"/>
    <w:pPr>
      <w:spacing w:after="0"/>
    </w:pPr>
    <w:rPr>
      <w:color w:val="796F54" w:themeColor="accent5" w:themeShade="BF"/>
    </w:rPr>
    <w:tblPr>
      <w:tblBorders>
        <w:top w:val="single" w:color="9E9273" w:themeColor="accent5" w:sz="4" w:space="0"/>
        <w:bottom w:val="single" w:color="9E9273" w:themeColor="accent5" w:sz="4" w:space="0"/>
      </w:tblBorders>
    </w:tblPr>
    <w:tblStylePr w:type="firstRow">
      <w:rPr>
        <w:b/>
        <w:bCs/>
      </w:rPr>
      <w:tcPr>
        <w:tcBorders>
          <w:bottom w:val="single" w:color="9E9273" w:themeColor="accent5" w:sz="4" w:space="0"/>
        </w:tcBorders>
      </w:tcPr>
    </w:tblStylePr>
    <w:tblStylePr w:type="lastRow">
      <w:rPr>
        <w:b/>
        <w:bCs/>
      </w:rPr>
      <w:tcPr>
        <w:tcBorders>
          <w:top w:val="double" w:color="9E9273" w:themeColor="accent5" w:sz="4" w:space="0"/>
        </w:tcBorders>
      </w:tc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331">
    <w:name w:val="List Table 6 Colorful - Accent 61"/>
    <w:basedOn w:val="12"/>
    <w:uiPriority w:val="51"/>
    <w:pPr>
      <w:spacing w:after="0"/>
    </w:pPr>
    <w:rPr>
      <w:color w:val="5E636A" w:themeColor="accent6" w:themeShade="BF"/>
    </w:rPr>
    <w:tblPr>
      <w:tblBorders>
        <w:top w:val="single" w:color="7E848D" w:themeColor="accent6" w:sz="4" w:space="0"/>
        <w:bottom w:val="single" w:color="7E848D" w:themeColor="accent6" w:sz="4" w:space="0"/>
      </w:tblBorders>
    </w:tblPr>
    <w:tblStylePr w:type="firstRow">
      <w:rPr>
        <w:b/>
        <w:bCs/>
      </w:rPr>
      <w:tcPr>
        <w:tcBorders>
          <w:bottom w:val="single" w:color="7E848D" w:themeColor="accent6" w:sz="4" w:space="0"/>
        </w:tcBorders>
      </w:tcPr>
    </w:tblStylePr>
    <w:tblStylePr w:type="lastRow">
      <w:rPr>
        <w:b/>
        <w:bCs/>
      </w:rPr>
      <w:tcPr>
        <w:tcBorders>
          <w:top w:val="double" w:color="7E848D" w:themeColor="accent6" w:sz="4" w:space="0"/>
        </w:tcBorders>
      </w:tc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332">
    <w:name w:val="List Table 7 Colorful1"/>
    <w:basedOn w:val="12"/>
    <w:uiPriority w:val="52"/>
    <w:pPr>
      <w:spacing w:after="0"/>
    </w:pPr>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33">
    <w:name w:val="List Table 7 Colorful - Accent 11"/>
    <w:basedOn w:val="12"/>
    <w:uiPriority w:val="52"/>
    <w:pPr>
      <w:spacing w:after="0"/>
    </w:pPr>
    <w:rPr>
      <w:color w:val="4C7C8B" w:themeColor="accent1" w:themeShade="BF"/>
    </w:rPr>
    <w:tblStylePr w:type="firstRow">
      <w:rPr>
        <w:rFonts w:asciiTheme="majorHAnsi" w:hAnsiTheme="majorHAnsi" w:eastAsiaTheme="majorEastAsia" w:cstheme="majorBidi"/>
        <w:i/>
        <w:iCs/>
        <w:sz w:val="26"/>
      </w:rPr>
      <w:tcPr>
        <w:tcBorders>
          <w:bottom w:val="single" w:color="6EA0B0"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6EA0B0"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6EA0B0"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6EA0B0" w:themeColor="accent1" w:sz="4" w:space="0"/>
        </w:tcBorders>
        <w:shd w:val="clear" w:color="auto" w:fill="FFFFFF" w:themeFill="background1"/>
      </w:tcPr>
    </w:tblStylePr>
    <w:tblStylePr w:type="band1Vert">
      <w:tcPr>
        <w:shd w:val="clear" w:color="auto" w:fill="E1EBEF" w:themeFill="accent1" w:themeFillTint="33"/>
      </w:tcPr>
    </w:tblStylePr>
    <w:tblStylePr w:type="band1Horz">
      <w:tcPr>
        <w:shd w:val="clear" w:color="auto" w:fill="E1EBEF"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34">
    <w:name w:val="List Table 7 Colorful - Accent 21"/>
    <w:basedOn w:val="12"/>
    <w:uiPriority w:val="52"/>
    <w:pPr>
      <w:spacing w:after="0"/>
    </w:pPr>
    <w:rPr>
      <w:color w:val="998308" w:themeColor="accent2" w:themeShade="BF"/>
    </w:rPr>
    <w:tblStylePr w:type="firstRow">
      <w:rPr>
        <w:rFonts w:asciiTheme="majorHAnsi" w:hAnsiTheme="majorHAnsi" w:eastAsiaTheme="majorEastAsia" w:cstheme="majorBidi"/>
        <w:i/>
        <w:iCs/>
        <w:sz w:val="26"/>
      </w:rPr>
      <w:tcPr>
        <w:tcBorders>
          <w:bottom w:val="single" w:color="CCAF0A"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CCAF0A"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CCAF0A"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CCAF0A" w:themeColor="accent2" w:sz="4" w:space="0"/>
        </w:tcBorders>
        <w:shd w:val="clear" w:color="auto" w:fill="FFFFFF" w:themeFill="background1"/>
      </w:tcPr>
    </w:tblStylePr>
    <w:tblStylePr w:type="band1Vert">
      <w:tcPr>
        <w:shd w:val="clear" w:color="auto" w:fill="FCF4C6" w:themeFill="accent2" w:themeFillTint="33"/>
      </w:tcPr>
    </w:tblStylePr>
    <w:tblStylePr w:type="band1Horz">
      <w:tcPr>
        <w:shd w:val="clear" w:color="auto" w:fill="FCF4C6"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35">
    <w:name w:val="List Table 7 Colorful - Accent 31"/>
    <w:basedOn w:val="12"/>
    <w:uiPriority w:val="52"/>
    <w:pPr>
      <w:spacing w:after="0"/>
    </w:pPr>
    <w:rPr>
      <w:color w:val="67627F" w:themeColor="accent3" w:themeShade="BF"/>
    </w:rPr>
    <w:tblStylePr w:type="firstRow">
      <w:rPr>
        <w:rFonts w:asciiTheme="majorHAnsi" w:hAnsiTheme="majorHAnsi" w:eastAsiaTheme="majorEastAsia" w:cstheme="majorBidi"/>
        <w:i/>
        <w:iCs/>
        <w:sz w:val="26"/>
      </w:rPr>
      <w:tcPr>
        <w:tcBorders>
          <w:bottom w:val="single" w:color="8D89A4"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8D89A4"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8D89A4"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8D89A4" w:themeColor="accent3" w:sz="4" w:space="0"/>
        </w:tcBorders>
        <w:shd w:val="clear" w:color="auto" w:fill="FFFFFF" w:themeFill="background1"/>
      </w:tcPr>
    </w:tblStylePr>
    <w:tblStylePr w:type="band1Vert">
      <w:tcPr>
        <w:shd w:val="clear" w:color="auto" w:fill="E8E7EC" w:themeFill="accent3" w:themeFillTint="33"/>
      </w:tcPr>
    </w:tblStylePr>
    <w:tblStylePr w:type="band1Horz">
      <w:tcPr>
        <w:shd w:val="clear" w:color="auto" w:fill="E8E7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36">
    <w:name w:val="List Table 7 Colorful - Accent 41"/>
    <w:basedOn w:val="12"/>
    <w:uiPriority w:val="52"/>
    <w:pPr>
      <w:spacing w:after="0"/>
    </w:pPr>
    <w:rPr>
      <w:color w:val="576448" w:themeColor="accent4" w:themeShade="BF"/>
    </w:rPr>
    <w:tblStylePr w:type="firstRow">
      <w:rPr>
        <w:rFonts w:asciiTheme="majorHAnsi" w:hAnsiTheme="majorHAnsi" w:eastAsiaTheme="majorEastAsia" w:cstheme="majorBidi"/>
        <w:i/>
        <w:iCs/>
        <w:sz w:val="26"/>
      </w:rPr>
      <w:tcPr>
        <w:tcBorders>
          <w:bottom w:val="single" w:color="74856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4856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4856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48560" w:themeColor="accent4" w:sz="4" w:space="0"/>
        </w:tcBorders>
        <w:shd w:val="clear" w:color="auto" w:fill="FFFFFF" w:themeFill="background1"/>
      </w:tcPr>
    </w:tblStylePr>
    <w:tblStylePr w:type="band1Vert">
      <w:tcPr>
        <w:shd w:val="clear" w:color="auto" w:fill="E3E7DE" w:themeFill="accent4" w:themeFillTint="33"/>
      </w:tcPr>
    </w:tblStylePr>
    <w:tblStylePr w:type="band1Horz">
      <w:tcPr>
        <w:shd w:val="clear" w:color="auto" w:fill="E3E7DE"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37">
    <w:name w:val="List Table 7 Colorful - Accent 51"/>
    <w:basedOn w:val="12"/>
    <w:uiPriority w:val="52"/>
    <w:pPr>
      <w:spacing w:after="0"/>
    </w:pPr>
    <w:rPr>
      <w:color w:val="796F54" w:themeColor="accent5" w:themeShade="BF"/>
    </w:rPr>
    <w:tblStylePr w:type="firstRow">
      <w:rPr>
        <w:rFonts w:asciiTheme="majorHAnsi" w:hAnsiTheme="majorHAnsi" w:eastAsiaTheme="majorEastAsia" w:cstheme="majorBidi"/>
        <w:i/>
        <w:iCs/>
        <w:sz w:val="26"/>
      </w:rPr>
      <w:tcPr>
        <w:tcBorders>
          <w:bottom w:val="single" w:color="9E9273"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9E9273"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9E9273"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9E9273" w:themeColor="accent5" w:sz="4" w:space="0"/>
        </w:tcBorders>
        <w:shd w:val="clear" w:color="auto" w:fill="FFFFFF" w:themeFill="background1"/>
      </w:tcPr>
    </w:tblStylePr>
    <w:tblStylePr w:type="band1Vert">
      <w:tcPr>
        <w:shd w:val="clear" w:color="auto" w:fill="EBE9E2" w:themeFill="accent5" w:themeFillTint="33"/>
      </w:tcPr>
    </w:tblStylePr>
    <w:tblStylePr w:type="band1Horz">
      <w:tcPr>
        <w:shd w:val="clear" w:color="auto" w:fill="EBE9E2"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38">
    <w:name w:val="List Table 7 Colorful - Accent 61"/>
    <w:basedOn w:val="12"/>
    <w:uiPriority w:val="52"/>
    <w:pPr>
      <w:spacing w:after="0"/>
    </w:pPr>
    <w:rPr>
      <w:color w:val="5E636A" w:themeColor="accent6" w:themeShade="BF"/>
    </w:rPr>
    <w:tblStylePr w:type="firstRow">
      <w:rPr>
        <w:rFonts w:asciiTheme="majorHAnsi" w:hAnsiTheme="majorHAnsi" w:eastAsiaTheme="majorEastAsia" w:cstheme="majorBidi"/>
        <w:i/>
        <w:iCs/>
        <w:sz w:val="26"/>
      </w:rPr>
      <w:tcPr>
        <w:tcBorders>
          <w:bottom w:val="single" w:color="7E848D"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848D"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848D"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848D" w:themeColor="accent6" w:sz="4" w:space="0"/>
        </w:tcBorders>
        <w:shd w:val="clear" w:color="auto" w:fill="FFFFFF" w:themeFill="background1"/>
      </w:tcPr>
    </w:tblStylePr>
    <w:tblStylePr w:type="band1Vert">
      <w:tcPr>
        <w:shd w:val="clear" w:color="auto" w:fill="E5E6E8" w:themeFill="accent6" w:themeFillTint="33"/>
      </w:tcPr>
    </w:tblStylePr>
    <w:tblStylePr w:type="band1Horz">
      <w:tcPr>
        <w:shd w:val="clear" w:color="auto" w:fill="E5E6E8"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339">
    <w:name w:val="Texto de macro Char"/>
    <w:basedOn w:val="11"/>
    <w:link w:val="52"/>
    <w:semiHidden/>
    <w:uiPriority w:val="0"/>
    <w:rPr>
      <w:rFonts w:ascii="Consolas" w:hAnsi="Consolas" w:cs="Tahoma"/>
      <w:szCs w:val="20"/>
    </w:rPr>
  </w:style>
  <w:style w:type="table" w:styleId="340">
    <w:name w:val="Medium Grid 1"/>
    <w:basedOn w:val="12"/>
    <w:semiHidden/>
    <w:unhideWhenUsed/>
    <w:uiPriority w:val="67"/>
    <w:pPr>
      <w:spacing w:after="0"/>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cPr>
        <w:tcBorders>
          <w:top w:val="single" w:color="3F3F3F" w:themeColor="text1" w:themeTint="BF" w:sz="18" w:space="0"/>
        </w:tcBorders>
      </w:tcPr>
    </w:tblStylePr>
    <w:tblStylePr w:type="firstCol">
      <w:rPr>
        <w:b/>
        <w:bCs/>
      </w:rPr>
    </w:tblStylePr>
    <w:tblStylePr w:type="lastCol">
      <w:rPr>
        <w:b/>
        <w:bCs/>
      </w:rPr>
    </w:tblStylePr>
    <w:tblStylePr w:type="band1Vert">
      <w:tcPr>
        <w:shd w:val="clear" w:color="auto" w:fill="7F7F7F" w:themeFill="text1" w:themeFillTint="7F"/>
      </w:tcPr>
    </w:tblStylePr>
    <w:tblStylePr w:type="band1Horz">
      <w:tcPr>
        <w:shd w:val="clear" w:color="auto" w:fill="7F7F7F" w:themeFill="text1" w:themeFillTint="7F"/>
      </w:tcPr>
    </w:tblStylePr>
  </w:style>
  <w:style w:type="table" w:styleId="341">
    <w:name w:val="Medium Grid 1 Accent 1"/>
    <w:basedOn w:val="12"/>
    <w:semiHidden/>
    <w:unhideWhenUsed/>
    <w:uiPriority w:val="67"/>
    <w:pPr>
      <w:spacing w:after="0"/>
    </w:pPr>
    <w:tblPr>
      <w:tblBorders>
        <w:top w:val="single" w:color="92B7C3" w:themeColor="accent1" w:themeTint="BF" w:sz="8" w:space="0"/>
        <w:left w:val="single" w:color="92B7C3" w:themeColor="accent1" w:themeTint="BF" w:sz="8" w:space="0"/>
        <w:bottom w:val="single" w:color="92B7C3" w:themeColor="accent1" w:themeTint="BF" w:sz="8" w:space="0"/>
        <w:right w:val="single" w:color="92B7C3" w:themeColor="accent1" w:themeTint="BF" w:sz="8" w:space="0"/>
        <w:insideH w:val="single" w:color="92B7C3" w:themeColor="accent1" w:themeTint="BF" w:sz="8" w:space="0"/>
        <w:insideV w:val="single" w:color="92B7C3" w:themeColor="accent1" w:themeTint="BF" w:sz="8" w:space="0"/>
      </w:tblBorders>
    </w:tblPr>
    <w:tcPr>
      <w:shd w:val="clear" w:color="auto" w:fill="DBE7EB" w:themeFill="accent1" w:themeFillTint="3F"/>
    </w:tcPr>
    <w:tblStylePr w:type="firstRow">
      <w:rPr>
        <w:b/>
        <w:bCs/>
      </w:rPr>
    </w:tblStylePr>
    <w:tblStylePr w:type="lastRow">
      <w:rPr>
        <w:b/>
        <w:bCs/>
      </w:rPr>
      <w:tcPr>
        <w:tcBorders>
          <w:top w:val="single" w:color="92B7C3" w:themeColor="accent1" w:themeTint="BF" w:sz="18" w:space="0"/>
        </w:tcBorders>
      </w:tcPr>
    </w:tblStylePr>
    <w:tblStylePr w:type="firstCol">
      <w:rPr>
        <w:b/>
        <w:bCs/>
      </w:rPr>
    </w:tblStylePr>
    <w:tblStylePr w:type="lastCol">
      <w:rPr>
        <w:b/>
        <w:bCs/>
      </w:rPr>
    </w:tblStylePr>
    <w:tblStylePr w:type="band1Vert">
      <w:tcPr>
        <w:shd w:val="clear" w:color="auto" w:fill="B6CFD7" w:themeFill="accent1" w:themeFillTint="7F"/>
      </w:tcPr>
    </w:tblStylePr>
    <w:tblStylePr w:type="band1Horz">
      <w:tcPr>
        <w:shd w:val="clear" w:color="auto" w:fill="B6CFD7" w:themeFill="accent1" w:themeFillTint="7F"/>
      </w:tcPr>
    </w:tblStylePr>
  </w:style>
  <w:style w:type="table" w:styleId="342">
    <w:name w:val="Medium Grid 1 Accent 2"/>
    <w:basedOn w:val="12"/>
    <w:semiHidden/>
    <w:unhideWhenUsed/>
    <w:uiPriority w:val="67"/>
    <w:pPr>
      <w:spacing w:after="0"/>
    </w:pPr>
    <w:tblPr>
      <w:tblBorders>
        <w:top w:val="single" w:color="F4D62B" w:themeColor="accent2" w:themeTint="BF" w:sz="8" w:space="0"/>
        <w:left w:val="single" w:color="F4D62B" w:themeColor="accent2" w:themeTint="BF" w:sz="8" w:space="0"/>
        <w:bottom w:val="single" w:color="F4D62B" w:themeColor="accent2" w:themeTint="BF" w:sz="8" w:space="0"/>
        <w:right w:val="single" w:color="F4D62B" w:themeColor="accent2" w:themeTint="BF" w:sz="8" w:space="0"/>
        <w:insideH w:val="single" w:color="F4D62B" w:themeColor="accent2" w:themeTint="BF" w:sz="8" w:space="0"/>
        <w:insideV w:val="single" w:color="F4D62B" w:themeColor="accent2" w:themeTint="BF" w:sz="8" w:space="0"/>
      </w:tblBorders>
    </w:tblPr>
    <w:tcPr>
      <w:shd w:val="clear" w:color="auto" w:fill="FBF1B9" w:themeFill="accent2" w:themeFillTint="3F"/>
    </w:tcPr>
    <w:tblStylePr w:type="firstRow">
      <w:rPr>
        <w:b/>
        <w:bCs/>
      </w:rPr>
    </w:tblStylePr>
    <w:tblStylePr w:type="lastRow">
      <w:rPr>
        <w:b/>
        <w:bCs/>
      </w:rPr>
      <w:tcPr>
        <w:tcBorders>
          <w:top w:val="single" w:color="F4D62B" w:themeColor="accent2" w:themeTint="BF" w:sz="18" w:space="0"/>
        </w:tcBorders>
      </w:tcPr>
    </w:tblStylePr>
    <w:tblStylePr w:type="firstCol">
      <w:rPr>
        <w:b/>
        <w:bCs/>
      </w:rPr>
    </w:tblStylePr>
    <w:tblStylePr w:type="lastCol">
      <w:rPr>
        <w:b/>
        <w:bCs/>
      </w:rPr>
    </w:tblStylePr>
    <w:tblStylePr w:type="band1Vert">
      <w:tcPr>
        <w:shd w:val="clear" w:color="auto" w:fill="F8E472" w:themeFill="accent2" w:themeFillTint="7F"/>
      </w:tcPr>
    </w:tblStylePr>
    <w:tblStylePr w:type="band1Horz">
      <w:tcPr>
        <w:shd w:val="clear" w:color="auto" w:fill="F8E472" w:themeFill="accent2" w:themeFillTint="7F"/>
      </w:tcPr>
    </w:tblStylePr>
  </w:style>
  <w:style w:type="table" w:styleId="343">
    <w:name w:val="Medium Grid 1 Accent 3"/>
    <w:basedOn w:val="12"/>
    <w:semiHidden/>
    <w:unhideWhenUsed/>
    <w:uiPriority w:val="67"/>
    <w:pPr>
      <w:spacing w:after="0"/>
    </w:pPr>
    <w:tblPr>
      <w:tblBorders>
        <w:top w:val="single" w:color="A9A6BA" w:themeColor="accent3" w:themeTint="BF" w:sz="8" w:space="0"/>
        <w:left w:val="single" w:color="A9A6BA" w:themeColor="accent3" w:themeTint="BF" w:sz="8" w:space="0"/>
        <w:bottom w:val="single" w:color="A9A6BA" w:themeColor="accent3" w:themeTint="BF" w:sz="8" w:space="0"/>
        <w:right w:val="single" w:color="A9A6BA" w:themeColor="accent3" w:themeTint="BF" w:sz="8" w:space="0"/>
        <w:insideH w:val="single" w:color="A9A6BA" w:themeColor="accent3" w:themeTint="BF" w:sz="8" w:space="0"/>
        <w:insideV w:val="single" w:color="A9A6BA" w:themeColor="accent3" w:themeTint="BF" w:sz="8" w:space="0"/>
      </w:tblBorders>
    </w:tblPr>
    <w:tcPr>
      <w:shd w:val="clear" w:color="auto" w:fill="E2E1E8" w:themeFill="accent3" w:themeFillTint="3F"/>
    </w:tcPr>
    <w:tblStylePr w:type="firstRow">
      <w:rPr>
        <w:b/>
        <w:bCs/>
      </w:rPr>
    </w:tblStylePr>
    <w:tblStylePr w:type="lastRow">
      <w:rPr>
        <w:b/>
        <w:bCs/>
      </w:rPr>
      <w:tcPr>
        <w:tcBorders>
          <w:top w:val="single" w:color="A9A6BA" w:themeColor="accent3" w:themeTint="BF" w:sz="18" w:space="0"/>
        </w:tcBorders>
      </w:tcPr>
    </w:tblStylePr>
    <w:tblStylePr w:type="firstCol">
      <w:rPr>
        <w:b/>
        <w:bCs/>
      </w:rPr>
    </w:tblStylePr>
    <w:tblStylePr w:type="lastCol">
      <w:rPr>
        <w:b/>
        <w:bCs/>
      </w:rPr>
    </w:tblStylePr>
    <w:tblStylePr w:type="band1Vert">
      <w:tcPr>
        <w:shd w:val="clear" w:color="auto" w:fill="C6C4D1" w:themeFill="accent3" w:themeFillTint="7F"/>
      </w:tcPr>
    </w:tblStylePr>
    <w:tblStylePr w:type="band1Horz">
      <w:tcPr>
        <w:shd w:val="clear" w:color="auto" w:fill="C6C4D1" w:themeFill="accent3" w:themeFillTint="7F"/>
      </w:tcPr>
    </w:tblStylePr>
  </w:style>
  <w:style w:type="table" w:styleId="344">
    <w:name w:val="Medium Grid 1 Accent 4"/>
    <w:basedOn w:val="12"/>
    <w:semiHidden/>
    <w:unhideWhenUsed/>
    <w:uiPriority w:val="67"/>
    <w:pPr>
      <w:spacing w:after="0"/>
    </w:pPr>
    <w:tblPr>
      <w:tblBorders>
        <w:top w:val="single" w:color="97A684" w:themeColor="accent4" w:themeTint="BF" w:sz="8" w:space="0"/>
        <w:left w:val="single" w:color="97A684" w:themeColor="accent4" w:themeTint="BF" w:sz="8" w:space="0"/>
        <w:bottom w:val="single" w:color="97A684" w:themeColor="accent4" w:themeTint="BF" w:sz="8" w:space="0"/>
        <w:right w:val="single" w:color="97A684" w:themeColor="accent4" w:themeTint="BF" w:sz="8" w:space="0"/>
        <w:insideH w:val="single" w:color="97A684" w:themeColor="accent4" w:themeTint="BF" w:sz="8" w:space="0"/>
        <w:insideV w:val="single" w:color="97A684" w:themeColor="accent4" w:themeTint="BF" w:sz="8" w:space="0"/>
      </w:tblBorders>
    </w:tblPr>
    <w:tcPr>
      <w:shd w:val="clear" w:color="auto" w:fill="DCE1D6" w:themeFill="accent4" w:themeFillTint="3F"/>
    </w:tcPr>
    <w:tblStylePr w:type="firstRow">
      <w:rPr>
        <w:b/>
        <w:bCs/>
      </w:rPr>
    </w:tblStylePr>
    <w:tblStylePr w:type="lastRow">
      <w:rPr>
        <w:b/>
        <w:bCs/>
      </w:rPr>
      <w:tcPr>
        <w:tcBorders>
          <w:top w:val="single" w:color="97A684" w:themeColor="accent4" w:themeTint="BF" w:sz="18" w:space="0"/>
        </w:tcBorders>
      </w:tcPr>
    </w:tblStylePr>
    <w:tblStylePr w:type="firstCol">
      <w:rPr>
        <w:b/>
        <w:bCs/>
      </w:rPr>
    </w:tblStylePr>
    <w:tblStylePr w:type="lastCol">
      <w:rPr>
        <w:b/>
        <w:bCs/>
      </w:rPr>
    </w:tblStylePr>
    <w:tblStylePr w:type="band1Vert">
      <w:tcPr>
        <w:shd w:val="clear" w:color="auto" w:fill="B9C4AD" w:themeFill="accent4" w:themeFillTint="7F"/>
      </w:tcPr>
    </w:tblStylePr>
    <w:tblStylePr w:type="band1Horz">
      <w:tcPr>
        <w:shd w:val="clear" w:color="auto" w:fill="B9C4AD" w:themeFill="accent4" w:themeFillTint="7F"/>
      </w:tcPr>
    </w:tblStylePr>
  </w:style>
  <w:style w:type="table" w:styleId="345">
    <w:name w:val="Medium Grid 1 Accent 5"/>
    <w:basedOn w:val="12"/>
    <w:semiHidden/>
    <w:unhideWhenUsed/>
    <w:uiPriority w:val="67"/>
    <w:pPr>
      <w:spacing w:after="0"/>
    </w:pPr>
    <w:tblPr>
      <w:tblBorders>
        <w:top w:val="single" w:color="B6AD96" w:themeColor="accent5" w:themeTint="BF" w:sz="8" w:space="0"/>
        <w:left w:val="single" w:color="B6AD96" w:themeColor="accent5" w:themeTint="BF" w:sz="8" w:space="0"/>
        <w:bottom w:val="single" w:color="B6AD96" w:themeColor="accent5" w:themeTint="BF" w:sz="8" w:space="0"/>
        <w:right w:val="single" w:color="B6AD96" w:themeColor="accent5" w:themeTint="BF" w:sz="8" w:space="0"/>
        <w:insideH w:val="single" w:color="B6AD96" w:themeColor="accent5" w:themeTint="BF" w:sz="8" w:space="0"/>
        <w:insideV w:val="single" w:color="B6AD96" w:themeColor="accent5" w:themeTint="BF" w:sz="8" w:space="0"/>
      </w:tblBorders>
    </w:tblPr>
    <w:tcPr>
      <w:shd w:val="clear" w:color="auto" w:fill="E7E4DC" w:themeFill="accent5" w:themeFillTint="3F"/>
    </w:tcPr>
    <w:tblStylePr w:type="firstRow">
      <w:rPr>
        <w:b/>
        <w:bCs/>
      </w:rPr>
    </w:tblStylePr>
    <w:tblStylePr w:type="lastRow">
      <w:rPr>
        <w:b/>
        <w:bCs/>
      </w:rPr>
      <w:tcPr>
        <w:tcBorders>
          <w:top w:val="single" w:color="B6AD96" w:themeColor="accent5" w:themeTint="BF" w:sz="18" w:space="0"/>
        </w:tcBorders>
      </w:tcPr>
    </w:tblStylePr>
    <w:tblStylePr w:type="firstCol">
      <w:rPr>
        <w:b/>
        <w:bCs/>
      </w:rPr>
    </w:tblStylePr>
    <w:tblStylePr w:type="lastCol">
      <w:rPr>
        <w:b/>
        <w:bCs/>
      </w:rPr>
    </w:tblStylePr>
    <w:tblStylePr w:type="band1Vert">
      <w:tcPr>
        <w:shd w:val="clear" w:color="auto" w:fill="CEC8B9" w:themeFill="accent5" w:themeFillTint="7F"/>
      </w:tcPr>
    </w:tblStylePr>
    <w:tblStylePr w:type="band1Horz">
      <w:tcPr>
        <w:shd w:val="clear" w:color="auto" w:fill="CEC8B9" w:themeFill="accent5" w:themeFillTint="7F"/>
      </w:tcPr>
    </w:tblStylePr>
  </w:style>
  <w:style w:type="table" w:styleId="346">
    <w:name w:val="Medium Grid 1 Accent 6"/>
    <w:basedOn w:val="12"/>
    <w:semiHidden/>
    <w:unhideWhenUsed/>
    <w:uiPriority w:val="67"/>
    <w:pPr>
      <w:spacing w:after="0"/>
    </w:pPr>
    <w:tblPr>
      <w:tblBorders>
        <w:top w:val="single" w:color="9EA2A9" w:themeColor="accent6" w:themeTint="BF" w:sz="8" w:space="0"/>
        <w:left w:val="single" w:color="9EA2A9" w:themeColor="accent6" w:themeTint="BF" w:sz="8" w:space="0"/>
        <w:bottom w:val="single" w:color="9EA2A9" w:themeColor="accent6" w:themeTint="BF" w:sz="8" w:space="0"/>
        <w:right w:val="single" w:color="9EA2A9" w:themeColor="accent6" w:themeTint="BF" w:sz="8" w:space="0"/>
        <w:insideH w:val="single" w:color="9EA2A9" w:themeColor="accent6" w:themeTint="BF" w:sz="8" w:space="0"/>
        <w:insideV w:val="single" w:color="9EA2A9" w:themeColor="accent6" w:themeTint="BF" w:sz="8" w:space="0"/>
      </w:tblBorders>
    </w:tblPr>
    <w:tcPr>
      <w:shd w:val="clear" w:color="auto" w:fill="DFE0E2" w:themeFill="accent6" w:themeFillTint="3F"/>
    </w:tcPr>
    <w:tblStylePr w:type="firstRow">
      <w:rPr>
        <w:b/>
        <w:bCs/>
      </w:rPr>
    </w:tblStylePr>
    <w:tblStylePr w:type="lastRow">
      <w:rPr>
        <w:b/>
        <w:bCs/>
      </w:rPr>
      <w:tcPr>
        <w:tcBorders>
          <w:top w:val="single" w:color="9EA2A9" w:themeColor="accent6" w:themeTint="BF" w:sz="18" w:space="0"/>
        </w:tcBorders>
      </w:tcPr>
    </w:tblStylePr>
    <w:tblStylePr w:type="firstCol">
      <w:rPr>
        <w:b/>
        <w:bCs/>
      </w:rPr>
    </w:tblStylePr>
    <w:tblStylePr w:type="lastCol">
      <w:rPr>
        <w:b/>
        <w:bCs/>
      </w:rPr>
    </w:tblStylePr>
    <w:tblStylePr w:type="band1Vert">
      <w:tcPr>
        <w:shd w:val="clear" w:color="auto" w:fill="BEC1C6" w:themeFill="accent6" w:themeFillTint="7F"/>
      </w:tcPr>
    </w:tblStylePr>
    <w:tblStylePr w:type="band1Horz">
      <w:tcPr>
        <w:shd w:val="clear" w:color="auto" w:fill="BEC1C6" w:themeFill="accent6" w:themeFillTint="7F"/>
      </w:tcPr>
    </w:tblStylePr>
  </w:style>
  <w:style w:type="table" w:styleId="347">
    <w:name w:val="Medium Grid 2"/>
    <w:basedOn w:val="12"/>
    <w:semiHidden/>
    <w:unhideWhenUsed/>
    <w:uiPriority w:val="68"/>
    <w:pPr>
      <w:spacing w:after="0"/>
    </w:pPr>
    <w:rPr>
      <w:rFonts w:eastAsiaTheme="majorEastAsia"/>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cPr>
        <w:shd w:val="clear" w:color="auto" w:fill="E5E5E5" w:themeFill="tex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CCCCCC" w:themeFill="text1" w:themeFillTint="33"/>
      </w:tcPr>
    </w:tblStylePr>
    <w:tblStylePr w:type="band1Vert">
      <w:tcPr>
        <w:shd w:val="clear" w:color="auto" w:fill="7F7F7F" w:themeFill="text1" w:themeFillTint="7F"/>
      </w:tcPr>
    </w:tblStylePr>
    <w:tblStylePr w:type="band1Horz">
      <w:tcPr>
        <w:tcBorders>
          <w:insideH w:val="single" w:sz="6" w:space="0"/>
          <w:insideV w:val="single" w:sz="6" w:space="0"/>
        </w:tcBorders>
        <w:shd w:val="clear" w:color="auto" w:fill="7F7F7F" w:themeFill="text1" w:themeFillTint="7F"/>
      </w:tcPr>
    </w:tblStylePr>
    <w:tblStylePr w:type="nwCell">
      <w:tcPr>
        <w:shd w:val="clear" w:color="auto" w:fill="FFFFFF" w:themeFill="background1"/>
      </w:tcPr>
    </w:tblStylePr>
  </w:style>
  <w:style w:type="table" w:styleId="348">
    <w:name w:val="Medium Grid 2 Accent 1"/>
    <w:basedOn w:val="12"/>
    <w:semiHidden/>
    <w:unhideWhenUsed/>
    <w:uiPriority w:val="68"/>
    <w:pPr>
      <w:spacing w:after="0"/>
    </w:pPr>
    <w:rPr>
      <w:rFonts w:eastAsiaTheme="majorEastAsia"/>
      <w:color w:val="000000" w:themeColor="text1"/>
      <w14:textFill>
        <w14:solidFill>
          <w14:schemeClr w14:val="tx1"/>
        </w14:solidFill>
      </w14:textFill>
    </w:rPr>
    <w:tblPr>
      <w:tblBorders>
        <w:top w:val="single" w:color="6EA0B0" w:themeColor="accent1" w:sz="8" w:space="0"/>
        <w:left w:val="single" w:color="6EA0B0" w:themeColor="accent1" w:sz="8" w:space="0"/>
        <w:bottom w:val="single" w:color="6EA0B0" w:themeColor="accent1" w:sz="8" w:space="0"/>
        <w:right w:val="single" w:color="6EA0B0" w:themeColor="accent1" w:sz="8" w:space="0"/>
        <w:insideH w:val="single" w:color="6EA0B0" w:themeColor="accent1" w:sz="8" w:space="0"/>
        <w:insideV w:val="single" w:color="6EA0B0" w:themeColor="accent1" w:sz="8" w:space="0"/>
      </w:tblBorders>
    </w:tblPr>
    <w:tcPr>
      <w:shd w:val="clear" w:color="auto" w:fill="DBE7EB" w:themeFill="accent1" w:themeFillTint="3F"/>
    </w:tcPr>
    <w:tblStylePr w:type="firstRow">
      <w:rPr>
        <w:b/>
        <w:bCs/>
        <w:color w:val="000000" w:themeColor="text1"/>
        <w14:textFill>
          <w14:solidFill>
            <w14:schemeClr w14:val="tx1"/>
          </w14:solidFill>
        </w14:textFill>
      </w:rPr>
      <w:tcPr>
        <w:shd w:val="clear" w:color="auto" w:fill="F0F5F7" w:themeFill="accent1"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E1EBEF" w:themeFill="accent1" w:themeFillTint="33"/>
      </w:tcPr>
    </w:tblStylePr>
    <w:tblStylePr w:type="band1Vert">
      <w:tcPr>
        <w:shd w:val="clear" w:color="auto" w:fill="B6CFD7" w:themeFill="accent1" w:themeFillTint="7F"/>
      </w:tcPr>
    </w:tblStylePr>
    <w:tblStylePr w:type="band1Horz">
      <w:tcPr>
        <w:tcBorders>
          <w:insideH w:val="single" w:sz="6" w:space="0"/>
          <w:insideV w:val="single" w:sz="6" w:space="0"/>
        </w:tcBorders>
        <w:shd w:val="clear" w:color="auto" w:fill="B6CFD7" w:themeFill="accent1" w:themeFillTint="7F"/>
      </w:tcPr>
    </w:tblStylePr>
    <w:tblStylePr w:type="nwCell">
      <w:tcPr>
        <w:shd w:val="clear" w:color="auto" w:fill="FFFFFF" w:themeFill="background1"/>
      </w:tcPr>
    </w:tblStylePr>
  </w:style>
  <w:style w:type="table" w:styleId="349">
    <w:name w:val="Medium Grid 2 Accent 2"/>
    <w:basedOn w:val="12"/>
    <w:semiHidden/>
    <w:unhideWhenUsed/>
    <w:uiPriority w:val="68"/>
    <w:pPr>
      <w:spacing w:after="0"/>
    </w:pPr>
    <w:rPr>
      <w:rFonts w:eastAsiaTheme="majorEastAsia"/>
      <w:color w:val="000000" w:themeColor="text1"/>
      <w14:textFill>
        <w14:solidFill>
          <w14:schemeClr w14:val="tx1"/>
        </w14:solidFill>
      </w14:textFill>
    </w:rPr>
    <w:tblPr>
      <w:tblBorders>
        <w:top w:val="single" w:color="CCAF0A" w:themeColor="accent2" w:sz="8" w:space="0"/>
        <w:left w:val="single" w:color="CCAF0A" w:themeColor="accent2" w:sz="8" w:space="0"/>
        <w:bottom w:val="single" w:color="CCAF0A" w:themeColor="accent2" w:sz="8" w:space="0"/>
        <w:right w:val="single" w:color="CCAF0A" w:themeColor="accent2" w:sz="8" w:space="0"/>
        <w:insideH w:val="single" w:color="CCAF0A" w:themeColor="accent2" w:sz="8" w:space="0"/>
        <w:insideV w:val="single" w:color="CCAF0A" w:themeColor="accent2" w:sz="8" w:space="0"/>
      </w:tblBorders>
    </w:tblPr>
    <w:tcPr>
      <w:shd w:val="clear" w:color="auto" w:fill="FBF1B9" w:themeFill="accent2" w:themeFillTint="3F"/>
    </w:tcPr>
    <w:tblStylePr w:type="firstRow">
      <w:rPr>
        <w:b/>
        <w:bCs/>
        <w:color w:val="000000" w:themeColor="text1"/>
        <w14:textFill>
          <w14:solidFill>
            <w14:schemeClr w14:val="tx1"/>
          </w14:solidFill>
        </w14:textFill>
      </w:rPr>
      <w:tcPr>
        <w:shd w:val="clear" w:color="auto" w:fill="FDF9E3" w:themeFill="accent2"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FCF4C6" w:themeFill="accent2" w:themeFillTint="33"/>
      </w:tcPr>
    </w:tblStylePr>
    <w:tblStylePr w:type="band1Vert">
      <w:tcPr>
        <w:shd w:val="clear" w:color="auto" w:fill="F8E472" w:themeFill="accent2" w:themeFillTint="7F"/>
      </w:tcPr>
    </w:tblStylePr>
    <w:tblStylePr w:type="band1Horz">
      <w:tcPr>
        <w:tcBorders>
          <w:insideH w:val="single" w:sz="6" w:space="0"/>
          <w:insideV w:val="single" w:sz="6" w:space="0"/>
        </w:tcBorders>
        <w:shd w:val="clear" w:color="auto" w:fill="F8E472" w:themeFill="accent2" w:themeFillTint="7F"/>
      </w:tcPr>
    </w:tblStylePr>
    <w:tblStylePr w:type="nwCell">
      <w:tcPr>
        <w:shd w:val="clear" w:color="auto" w:fill="FFFFFF" w:themeFill="background1"/>
      </w:tcPr>
    </w:tblStylePr>
  </w:style>
  <w:style w:type="table" w:styleId="350">
    <w:name w:val="Medium Grid 2 Accent 3"/>
    <w:basedOn w:val="12"/>
    <w:semiHidden/>
    <w:unhideWhenUsed/>
    <w:uiPriority w:val="68"/>
    <w:pPr>
      <w:spacing w:after="0"/>
    </w:pPr>
    <w:rPr>
      <w:rFonts w:eastAsiaTheme="majorEastAsia"/>
      <w:color w:val="000000" w:themeColor="text1"/>
      <w14:textFill>
        <w14:solidFill>
          <w14:schemeClr w14:val="tx1"/>
        </w14:solidFill>
      </w14:textFill>
    </w:rPr>
    <w:tblPr>
      <w:tblBorders>
        <w:top w:val="single" w:color="8D89A4" w:themeColor="accent3" w:sz="8" w:space="0"/>
        <w:left w:val="single" w:color="8D89A4" w:themeColor="accent3" w:sz="8" w:space="0"/>
        <w:bottom w:val="single" w:color="8D89A4" w:themeColor="accent3" w:sz="8" w:space="0"/>
        <w:right w:val="single" w:color="8D89A4" w:themeColor="accent3" w:sz="8" w:space="0"/>
        <w:insideH w:val="single" w:color="8D89A4" w:themeColor="accent3" w:sz="8" w:space="0"/>
        <w:insideV w:val="single" w:color="8D89A4" w:themeColor="accent3" w:sz="8" w:space="0"/>
      </w:tblBorders>
    </w:tblPr>
    <w:tcPr>
      <w:shd w:val="clear" w:color="auto" w:fill="E2E1E8" w:themeFill="accent3" w:themeFillTint="3F"/>
    </w:tcPr>
    <w:tblStylePr w:type="firstRow">
      <w:rPr>
        <w:b/>
        <w:bCs/>
        <w:color w:val="000000" w:themeColor="text1"/>
        <w14:textFill>
          <w14:solidFill>
            <w14:schemeClr w14:val="tx1"/>
          </w14:solidFill>
        </w14:textFill>
      </w:rPr>
      <w:tcPr>
        <w:shd w:val="clear" w:color="auto" w:fill="F3F3F6" w:themeFill="accent3"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E8E7EC" w:themeFill="accent3" w:themeFillTint="33"/>
      </w:tcPr>
    </w:tblStylePr>
    <w:tblStylePr w:type="band1Vert">
      <w:tcPr>
        <w:shd w:val="clear" w:color="auto" w:fill="C6C4D1" w:themeFill="accent3" w:themeFillTint="7F"/>
      </w:tcPr>
    </w:tblStylePr>
    <w:tblStylePr w:type="band1Horz">
      <w:tcPr>
        <w:tcBorders>
          <w:insideH w:val="single" w:sz="6" w:space="0"/>
          <w:insideV w:val="single" w:sz="6" w:space="0"/>
        </w:tcBorders>
        <w:shd w:val="clear" w:color="auto" w:fill="C6C4D1" w:themeFill="accent3" w:themeFillTint="7F"/>
      </w:tcPr>
    </w:tblStylePr>
    <w:tblStylePr w:type="nwCell">
      <w:tcPr>
        <w:shd w:val="clear" w:color="auto" w:fill="FFFFFF" w:themeFill="background1"/>
      </w:tcPr>
    </w:tblStylePr>
  </w:style>
  <w:style w:type="table" w:styleId="351">
    <w:name w:val="Medium Grid 2 Accent 4"/>
    <w:basedOn w:val="12"/>
    <w:semiHidden/>
    <w:unhideWhenUsed/>
    <w:uiPriority w:val="68"/>
    <w:pPr>
      <w:spacing w:after="0"/>
    </w:pPr>
    <w:rPr>
      <w:rFonts w:eastAsiaTheme="majorEastAsia"/>
      <w:color w:val="000000" w:themeColor="text1"/>
      <w14:textFill>
        <w14:solidFill>
          <w14:schemeClr w14:val="tx1"/>
        </w14:solidFill>
      </w14:textFill>
    </w:rPr>
    <w:tblPr>
      <w:tblBorders>
        <w:top w:val="single" w:color="748560" w:themeColor="accent4" w:sz="8" w:space="0"/>
        <w:left w:val="single" w:color="748560" w:themeColor="accent4" w:sz="8" w:space="0"/>
        <w:bottom w:val="single" w:color="748560" w:themeColor="accent4" w:sz="8" w:space="0"/>
        <w:right w:val="single" w:color="748560" w:themeColor="accent4" w:sz="8" w:space="0"/>
        <w:insideH w:val="single" w:color="748560" w:themeColor="accent4" w:sz="8" w:space="0"/>
        <w:insideV w:val="single" w:color="748560" w:themeColor="accent4" w:sz="8" w:space="0"/>
      </w:tblBorders>
    </w:tblPr>
    <w:tcPr>
      <w:shd w:val="clear" w:color="auto" w:fill="DCE1D6" w:themeFill="accent4" w:themeFillTint="3F"/>
    </w:tcPr>
    <w:tblStylePr w:type="firstRow">
      <w:rPr>
        <w:b/>
        <w:bCs/>
        <w:color w:val="000000" w:themeColor="text1"/>
        <w14:textFill>
          <w14:solidFill>
            <w14:schemeClr w14:val="tx1"/>
          </w14:solidFill>
        </w14:textFill>
      </w:rPr>
      <w:tcPr>
        <w:shd w:val="clear" w:color="auto" w:fill="F1F3EE" w:themeFill="accent4"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E3E7DE" w:themeFill="accent4" w:themeFillTint="33"/>
      </w:tcPr>
    </w:tblStylePr>
    <w:tblStylePr w:type="band1Vert">
      <w:tcPr>
        <w:shd w:val="clear" w:color="auto" w:fill="B9C4AD" w:themeFill="accent4" w:themeFillTint="7F"/>
      </w:tcPr>
    </w:tblStylePr>
    <w:tblStylePr w:type="band1Horz">
      <w:tcPr>
        <w:tcBorders>
          <w:insideH w:val="single" w:sz="6" w:space="0"/>
          <w:insideV w:val="single" w:sz="6" w:space="0"/>
        </w:tcBorders>
        <w:shd w:val="clear" w:color="auto" w:fill="B9C4AD" w:themeFill="accent4" w:themeFillTint="7F"/>
      </w:tcPr>
    </w:tblStylePr>
    <w:tblStylePr w:type="nwCell">
      <w:tcPr>
        <w:shd w:val="clear" w:color="auto" w:fill="FFFFFF" w:themeFill="background1"/>
      </w:tcPr>
    </w:tblStylePr>
  </w:style>
  <w:style w:type="table" w:styleId="352">
    <w:name w:val="Medium Grid 2 Accent 5"/>
    <w:basedOn w:val="12"/>
    <w:semiHidden/>
    <w:unhideWhenUsed/>
    <w:uiPriority w:val="68"/>
    <w:pPr>
      <w:spacing w:after="0"/>
    </w:pPr>
    <w:rPr>
      <w:rFonts w:eastAsiaTheme="majorEastAsia"/>
      <w:color w:val="000000" w:themeColor="text1"/>
      <w14:textFill>
        <w14:solidFill>
          <w14:schemeClr w14:val="tx1"/>
        </w14:solidFill>
      </w14:textFill>
    </w:rPr>
    <w:tblPr>
      <w:tblBorders>
        <w:top w:val="single" w:color="9E9273" w:themeColor="accent5" w:sz="8" w:space="0"/>
        <w:left w:val="single" w:color="9E9273" w:themeColor="accent5" w:sz="8" w:space="0"/>
        <w:bottom w:val="single" w:color="9E9273" w:themeColor="accent5" w:sz="8" w:space="0"/>
        <w:right w:val="single" w:color="9E9273" w:themeColor="accent5" w:sz="8" w:space="0"/>
        <w:insideH w:val="single" w:color="9E9273" w:themeColor="accent5" w:sz="8" w:space="0"/>
        <w:insideV w:val="single" w:color="9E9273" w:themeColor="accent5" w:sz="8" w:space="0"/>
      </w:tblBorders>
    </w:tblPr>
    <w:tcPr>
      <w:shd w:val="clear" w:color="auto" w:fill="E7E4DC" w:themeFill="accent5" w:themeFillTint="3F"/>
    </w:tcPr>
    <w:tblStylePr w:type="firstRow">
      <w:rPr>
        <w:b/>
        <w:bCs/>
        <w:color w:val="000000" w:themeColor="text1"/>
        <w14:textFill>
          <w14:solidFill>
            <w14:schemeClr w14:val="tx1"/>
          </w14:solidFill>
        </w14:textFill>
      </w:rPr>
      <w:tcPr>
        <w:shd w:val="clear" w:color="auto" w:fill="F5F4F1" w:themeFill="accent5"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EBE9E2" w:themeFill="accent5" w:themeFillTint="33"/>
      </w:tcPr>
    </w:tblStylePr>
    <w:tblStylePr w:type="band1Vert">
      <w:tcPr>
        <w:shd w:val="clear" w:color="auto" w:fill="CEC8B9" w:themeFill="accent5" w:themeFillTint="7F"/>
      </w:tcPr>
    </w:tblStylePr>
    <w:tblStylePr w:type="band1Horz">
      <w:tcPr>
        <w:tcBorders>
          <w:insideH w:val="single" w:sz="6" w:space="0"/>
          <w:insideV w:val="single" w:sz="6" w:space="0"/>
        </w:tcBorders>
        <w:shd w:val="clear" w:color="auto" w:fill="CEC8B9" w:themeFill="accent5" w:themeFillTint="7F"/>
      </w:tcPr>
    </w:tblStylePr>
    <w:tblStylePr w:type="nwCell">
      <w:tcPr>
        <w:shd w:val="clear" w:color="auto" w:fill="FFFFFF" w:themeFill="background1"/>
      </w:tcPr>
    </w:tblStylePr>
  </w:style>
  <w:style w:type="table" w:styleId="353">
    <w:name w:val="Medium Grid 2 Accent 6"/>
    <w:basedOn w:val="12"/>
    <w:semiHidden/>
    <w:unhideWhenUsed/>
    <w:uiPriority w:val="68"/>
    <w:pPr>
      <w:spacing w:after="0"/>
    </w:pPr>
    <w:rPr>
      <w:rFonts w:eastAsiaTheme="majorEastAsia"/>
      <w:color w:val="000000" w:themeColor="text1"/>
      <w14:textFill>
        <w14:solidFill>
          <w14:schemeClr w14:val="tx1"/>
        </w14:solidFill>
      </w14:textFill>
    </w:rPr>
    <w:tblPr>
      <w:tblBorders>
        <w:top w:val="single" w:color="7E848D" w:themeColor="accent6" w:sz="8" w:space="0"/>
        <w:left w:val="single" w:color="7E848D" w:themeColor="accent6" w:sz="8" w:space="0"/>
        <w:bottom w:val="single" w:color="7E848D" w:themeColor="accent6" w:sz="8" w:space="0"/>
        <w:right w:val="single" w:color="7E848D" w:themeColor="accent6" w:sz="8" w:space="0"/>
        <w:insideH w:val="single" w:color="7E848D" w:themeColor="accent6" w:sz="8" w:space="0"/>
        <w:insideV w:val="single" w:color="7E848D" w:themeColor="accent6" w:sz="8" w:space="0"/>
      </w:tblBorders>
    </w:tblPr>
    <w:tcPr>
      <w:shd w:val="clear" w:color="auto" w:fill="DFE0E2" w:themeFill="accent6" w:themeFillTint="3F"/>
    </w:tcPr>
    <w:tblStylePr w:type="firstRow">
      <w:rPr>
        <w:b/>
        <w:bCs/>
        <w:color w:val="000000" w:themeColor="text1"/>
        <w14:textFill>
          <w14:solidFill>
            <w14:schemeClr w14:val="tx1"/>
          </w14:solidFill>
        </w14:textFill>
      </w:rPr>
      <w:tcPr>
        <w:shd w:val="clear" w:color="auto" w:fill="F2F2F3" w:themeFill="accent6" w:themeFillTint="19"/>
      </w:tcPr>
    </w:tblStylePr>
    <w:tblStylePr w:type="lastRow">
      <w:rPr>
        <w:b/>
        <w:bCs/>
        <w:color w:val="000000" w:themeColor="text1"/>
        <w14:textFill>
          <w14:solidFill>
            <w14:schemeClr w14:val="tx1"/>
          </w14:solidFill>
        </w14:textFill>
      </w:r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cPr>
        <w:tcBorders>
          <w:top w:val="nil"/>
          <w:left w:val="nil"/>
          <w:bottom w:val="nil"/>
          <w:right w:val="nil"/>
          <w:insideH w:val="nil"/>
          <w:insideV w:val="nil"/>
        </w:tcBorders>
        <w:shd w:val="clear" w:color="auto" w:fill="E5E6E8" w:themeFill="accent6" w:themeFillTint="33"/>
      </w:tcPr>
    </w:tblStylePr>
    <w:tblStylePr w:type="band1Vert">
      <w:tcPr>
        <w:shd w:val="clear" w:color="auto" w:fill="BEC1C6" w:themeFill="accent6" w:themeFillTint="7F"/>
      </w:tcPr>
    </w:tblStylePr>
    <w:tblStylePr w:type="band1Horz">
      <w:tcPr>
        <w:tcBorders>
          <w:insideH w:val="single" w:sz="6" w:space="0"/>
          <w:insideV w:val="single" w:sz="6" w:space="0"/>
        </w:tcBorders>
        <w:shd w:val="clear" w:color="auto" w:fill="BEC1C6" w:themeFill="accent6" w:themeFillTint="7F"/>
      </w:tcPr>
    </w:tblStylePr>
    <w:tblStylePr w:type="nwCell">
      <w:tcPr>
        <w:shd w:val="clear" w:color="auto" w:fill="FFFFFF" w:themeFill="background1"/>
      </w:tcPr>
    </w:tblStylePr>
  </w:style>
  <w:style w:type="table" w:styleId="354">
    <w:name w:val="Medium Grid 3"/>
    <w:basedOn w:val="12"/>
    <w:semiHidden/>
    <w:unhideWhenUsed/>
    <w:uiPriority w:val="69"/>
    <w:pPr>
      <w:spacing w:after="0"/>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000000" w:themeFill="tex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355">
    <w:name w:val="Medium Grid 3 Accent 1"/>
    <w:basedOn w:val="12"/>
    <w:semiHidden/>
    <w:unhideWhenUsed/>
    <w:uiPriority w:val="69"/>
    <w:pPr>
      <w:spacing w:after="0"/>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7EB" w:themeFill="accen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6EA0B0" w:themeFill="accen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6EA0B0" w:themeFill="accen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6EA0B0" w:themeFill="accen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6EA0B0" w:themeFill="accen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6CFD7" w:themeFill="accen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6CFD7" w:themeFill="accent1" w:themeFillTint="7F"/>
      </w:tcPr>
    </w:tblStylePr>
  </w:style>
  <w:style w:type="table" w:styleId="356">
    <w:name w:val="Medium Grid 3 Accent 2"/>
    <w:basedOn w:val="12"/>
    <w:semiHidden/>
    <w:unhideWhenUsed/>
    <w:uiPriority w:val="69"/>
    <w:pPr>
      <w:spacing w:after="0"/>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BF1B9" w:themeFill="accent2"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CAF0A" w:themeFill="accent2"/>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CAF0A" w:themeFill="accent2"/>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CCAF0A" w:themeFill="accent2"/>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CCAF0A" w:themeFill="accent2"/>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8E472" w:themeFill="accent2"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8E472" w:themeFill="accent2" w:themeFillTint="7F"/>
      </w:tcPr>
    </w:tblStylePr>
  </w:style>
  <w:style w:type="table" w:styleId="357">
    <w:name w:val="Medium Grid 3 Accent 3"/>
    <w:basedOn w:val="12"/>
    <w:semiHidden/>
    <w:unhideWhenUsed/>
    <w:uiPriority w:val="69"/>
    <w:pPr>
      <w:spacing w:after="0"/>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2E1E8" w:themeFill="accent3"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D89A4" w:themeFill="accent3"/>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D89A4" w:themeFill="accent3"/>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8D89A4" w:themeFill="accent3"/>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8D89A4" w:themeFill="accent3"/>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6C4D1" w:themeFill="accent3"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6C4D1" w:themeFill="accent3" w:themeFillTint="7F"/>
      </w:tcPr>
    </w:tblStylePr>
  </w:style>
  <w:style w:type="table" w:styleId="358">
    <w:name w:val="Medium Grid 3 Accent 4"/>
    <w:basedOn w:val="12"/>
    <w:semiHidden/>
    <w:unhideWhenUsed/>
    <w:uiPriority w:val="69"/>
    <w:pPr>
      <w:spacing w:after="0"/>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CE1D6" w:themeFill="accent4"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48560" w:themeFill="accent4"/>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48560" w:themeFill="accent4"/>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748560" w:themeFill="accent4"/>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748560" w:themeFill="accent4"/>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9C4AD" w:themeFill="accent4"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9C4AD" w:themeFill="accent4" w:themeFillTint="7F"/>
      </w:tcPr>
    </w:tblStylePr>
  </w:style>
  <w:style w:type="table" w:styleId="359">
    <w:name w:val="Medium Grid 3 Accent 5"/>
    <w:basedOn w:val="12"/>
    <w:semiHidden/>
    <w:unhideWhenUsed/>
    <w:uiPriority w:val="69"/>
    <w:pPr>
      <w:spacing w:after="0"/>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7E4DC" w:themeFill="accent5"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E9273" w:themeFill="accent5"/>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E9273" w:themeFill="accent5"/>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9E9273" w:themeFill="accent5"/>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9E9273" w:themeFill="accent5"/>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EC8B9" w:themeFill="accent5"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EC8B9" w:themeFill="accent5" w:themeFillTint="7F"/>
      </w:tcPr>
    </w:tblStylePr>
  </w:style>
  <w:style w:type="table" w:styleId="360">
    <w:name w:val="Medium Grid 3 Accent 6"/>
    <w:basedOn w:val="12"/>
    <w:semiHidden/>
    <w:unhideWhenUsed/>
    <w:uiPriority w:val="69"/>
    <w:pPr>
      <w:spacing w:after="0"/>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E0E2" w:themeFill="accent6"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E848D" w:themeFill="accent6"/>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E848D" w:themeFill="accent6"/>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7E848D" w:themeFill="accent6"/>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7E848D" w:themeFill="accent6"/>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EC1C6" w:themeFill="accent6"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EC1C6" w:themeFill="accent6" w:themeFillTint="7F"/>
      </w:tcPr>
    </w:tblStylePr>
  </w:style>
  <w:style w:type="table" w:styleId="361">
    <w:name w:val="Medium List 1"/>
    <w:basedOn w:val="12"/>
    <w:semiHidden/>
    <w:unhideWhenUsed/>
    <w:uiPriority w:val="65"/>
    <w:pPr>
      <w:spacing w:after="0"/>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cPr>
        <w:tcBorders>
          <w:top w:val="nil"/>
          <w:bottom w:val="single" w:color="000000" w:themeColor="text1" w:sz="8" w:space="0"/>
        </w:tcBorders>
      </w:tcPr>
    </w:tblStylePr>
    <w:tblStylePr w:type="lastRow">
      <w:rPr>
        <w:b/>
        <w:bCs/>
        <w:color w:val="3B3B3B" w:themeColor="text2"/>
        <w14:textFill>
          <w14:solidFill>
            <w14:schemeClr w14:val="tx2"/>
          </w14:solidFill>
        </w14:textFill>
      </w:rPr>
      <w:tcPr>
        <w:tcBorders>
          <w:top w:val="single" w:color="000000" w:themeColor="text1" w:sz="8" w:space="0"/>
          <w:bottom w:val="single" w:color="000000" w:themeColor="text1" w:sz="8" w:space="0"/>
        </w:tcBorders>
      </w:tcPr>
    </w:tblStylePr>
    <w:tblStylePr w:type="firstCol">
      <w:rPr>
        <w:b/>
        <w:bCs/>
      </w:rPr>
    </w:tblStylePr>
    <w:tblStylePr w:type="lastCol">
      <w:rPr>
        <w:b/>
        <w:bCs/>
      </w:rPr>
      <w:tcPr>
        <w:tcBorders>
          <w:top w:val="single" w:color="000000" w:themeColor="text1" w:sz="8" w:space="0"/>
          <w:bottom w:val="single" w:color="000000" w:themeColor="text1" w:sz="8" w:space="0"/>
        </w:tcBorders>
      </w:tcPr>
    </w:tblStylePr>
    <w:tblStylePr w:type="band1Vert">
      <w:tcPr>
        <w:shd w:val="clear" w:color="auto" w:fill="BFBFBF" w:themeFill="text1" w:themeFillTint="3F"/>
      </w:tcPr>
    </w:tblStylePr>
    <w:tblStylePr w:type="band1Horz">
      <w:tcPr>
        <w:shd w:val="clear" w:color="auto" w:fill="BFBFBF" w:themeFill="text1" w:themeFillTint="3F"/>
      </w:tcPr>
    </w:tblStylePr>
  </w:style>
  <w:style w:type="table" w:styleId="362">
    <w:name w:val="Medium List 1 Accent 1"/>
    <w:basedOn w:val="12"/>
    <w:uiPriority w:val="65"/>
    <w:pPr>
      <w:spacing w:after="0"/>
    </w:pPr>
    <w:rPr>
      <w:color w:val="000000" w:themeColor="text1"/>
      <w14:textFill>
        <w14:solidFill>
          <w14:schemeClr w14:val="tx1"/>
        </w14:solidFill>
      </w14:textFill>
    </w:rPr>
    <w:tblPr>
      <w:tblBorders>
        <w:top w:val="single" w:color="6EA0B0" w:themeColor="accent1" w:sz="8" w:space="0"/>
        <w:bottom w:val="single" w:color="6EA0B0" w:themeColor="accent1" w:sz="8" w:space="0"/>
      </w:tblBorders>
    </w:tblPr>
    <w:tblStylePr w:type="firstRow">
      <w:rPr>
        <w:rFonts w:asciiTheme="majorHAnsi" w:hAnsiTheme="majorHAnsi" w:eastAsiaTheme="majorEastAsia" w:cstheme="majorBidi"/>
      </w:rPr>
      <w:tcPr>
        <w:tcBorders>
          <w:top w:val="nil"/>
          <w:bottom w:val="single" w:color="6EA0B0" w:themeColor="accent1" w:sz="8" w:space="0"/>
        </w:tcBorders>
      </w:tcPr>
    </w:tblStylePr>
    <w:tblStylePr w:type="lastRow">
      <w:rPr>
        <w:b/>
        <w:bCs/>
        <w:color w:val="3B3B3B" w:themeColor="text2"/>
        <w14:textFill>
          <w14:solidFill>
            <w14:schemeClr w14:val="tx2"/>
          </w14:solidFill>
        </w14:textFill>
      </w:rPr>
      <w:tcPr>
        <w:tcBorders>
          <w:top w:val="single" w:color="6EA0B0" w:themeColor="accent1" w:sz="8" w:space="0"/>
          <w:bottom w:val="single" w:color="6EA0B0" w:themeColor="accent1" w:sz="8" w:space="0"/>
        </w:tcBorders>
      </w:tcPr>
    </w:tblStylePr>
    <w:tblStylePr w:type="firstCol">
      <w:rPr>
        <w:b/>
        <w:bCs/>
      </w:rPr>
    </w:tblStylePr>
    <w:tblStylePr w:type="lastCol">
      <w:rPr>
        <w:b/>
        <w:bCs/>
      </w:rPr>
      <w:tcPr>
        <w:tcBorders>
          <w:top w:val="single" w:color="6EA0B0" w:themeColor="accent1" w:sz="8" w:space="0"/>
          <w:bottom w:val="single" w:color="6EA0B0" w:themeColor="accent1" w:sz="8" w:space="0"/>
        </w:tcBorders>
      </w:tcPr>
    </w:tblStylePr>
    <w:tblStylePr w:type="band1Vert">
      <w:tcPr>
        <w:shd w:val="clear" w:color="auto" w:fill="DBE7EB" w:themeFill="accent1" w:themeFillTint="3F"/>
      </w:tcPr>
    </w:tblStylePr>
    <w:tblStylePr w:type="band1Horz">
      <w:tcPr>
        <w:shd w:val="clear" w:color="auto" w:fill="DBE7EB" w:themeFill="accent1" w:themeFillTint="3F"/>
      </w:tcPr>
    </w:tblStylePr>
  </w:style>
  <w:style w:type="table" w:styleId="363">
    <w:name w:val="Medium List 1 Accent 2"/>
    <w:basedOn w:val="12"/>
    <w:semiHidden/>
    <w:unhideWhenUsed/>
    <w:uiPriority w:val="65"/>
    <w:pPr>
      <w:spacing w:after="0"/>
    </w:pPr>
    <w:rPr>
      <w:color w:val="000000" w:themeColor="text1"/>
      <w14:textFill>
        <w14:solidFill>
          <w14:schemeClr w14:val="tx1"/>
        </w14:solidFill>
      </w14:textFill>
    </w:rPr>
    <w:tblPr>
      <w:tblBorders>
        <w:top w:val="single" w:color="CCAF0A" w:themeColor="accent2" w:sz="8" w:space="0"/>
        <w:bottom w:val="single" w:color="CCAF0A" w:themeColor="accent2" w:sz="8" w:space="0"/>
      </w:tblBorders>
    </w:tblPr>
    <w:tblStylePr w:type="firstRow">
      <w:rPr>
        <w:rFonts w:asciiTheme="majorHAnsi" w:hAnsiTheme="majorHAnsi" w:eastAsiaTheme="majorEastAsia" w:cstheme="majorBidi"/>
      </w:rPr>
      <w:tcPr>
        <w:tcBorders>
          <w:top w:val="nil"/>
          <w:bottom w:val="single" w:color="CCAF0A" w:themeColor="accent2" w:sz="8" w:space="0"/>
        </w:tcBorders>
      </w:tcPr>
    </w:tblStylePr>
    <w:tblStylePr w:type="lastRow">
      <w:rPr>
        <w:b/>
        <w:bCs/>
        <w:color w:val="3B3B3B" w:themeColor="text2"/>
        <w14:textFill>
          <w14:solidFill>
            <w14:schemeClr w14:val="tx2"/>
          </w14:solidFill>
        </w14:textFill>
      </w:rPr>
      <w:tcPr>
        <w:tcBorders>
          <w:top w:val="single" w:color="CCAF0A" w:themeColor="accent2" w:sz="8" w:space="0"/>
          <w:bottom w:val="single" w:color="CCAF0A" w:themeColor="accent2" w:sz="8" w:space="0"/>
        </w:tcBorders>
      </w:tcPr>
    </w:tblStylePr>
    <w:tblStylePr w:type="firstCol">
      <w:rPr>
        <w:b/>
        <w:bCs/>
      </w:rPr>
    </w:tblStylePr>
    <w:tblStylePr w:type="lastCol">
      <w:rPr>
        <w:b/>
        <w:bCs/>
      </w:rPr>
      <w:tcPr>
        <w:tcBorders>
          <w:top w:val="single" w:color="CCAF0A" w:themeColor="accent2" w:sz="8" w:space="0"/>
          <w:bottom w:val="single" w:color="CCAF0A" w:themeColor="accent2" w:sz="8" w:space="0"/>
        </w:tcBorders>
      </w:tcPr>
    </w:tblStylePr>
    <w:tblStylePr w:type="band1Vert">
      <w:tcPr>
        <w:shd w:val="clear" w:color="auto" w:fill="FBF1B9" w:themeFill="accent2" w:themeFillTint="3F"/>
      </w:tcPr>
    </w:tblStylePr>
    <w:tblStylePr w:type="band1Horz">
      <w:tcPr>
        <w:shd w:val="clear" w:color="auto" w:fill="FBF1B9" w:themeFill="accent2" w:themeFillTint="3F"/>
      </w:tcPr>
    </w:tblStylePr>
  </w:style>
  <w:style w:type="table" w:styleId="364">
    <w:name w:val="Medium List 1 Accent 3"/>
    <w:basedOn w:val="12"/>
    <w:semiHidden/>
    <w:unhideWhenUsed/>
    <w:uiPriority w:val="65"/>
    <w:pPr>
      <w:spacing w:after="0"/>
    </w:pPr>
    <w:rPr>
      <w:color w:val="000000" w:themeColor="text1"/>
      <w14:textFill>
        <w14:solidFill>
          <w14:schemeClr w14:val="tx1"/>
        </w14:solidFill>
      </w14:textFill>
    </w:rPr>
    <w:tblPr>
      <w:tblBorders>
        <w:top w:val="single" w:color="8D89A4" w:themeColor="accent3" w:sz="8" w:space="0"/>
        <w:bottom w:val="single" w:color="8D89A4" w:themeColor="accent3" w:sz="8" w:space="0"/>
      </w:tblBorders>
    </w:tblPr>
    <w:tblStylePr w:type="firstRow">
      <w:rPr>
        <w:rFonts w:asciiTheme="majorHAnsi" w:hAnsiTheme="majorHAnsi" w:eastAsiaTheme="majorEastAsia" w:cstheme="majorBidi"/>
      </w:rPr>
      <w:tcPr>
        <w:tcBorders>
          <w:top w:val="nil"/>
          <w:bottom w:val="single" w:color="8D89A4" w:themeColor="accent3" w:sz="8" w:space="0"/>
        </w:tcBorders>
      </w:tcPr>
    </w:tblStylePr>
    <w:tblStylePr w:type="lastRow">
      <w:rPr>
        <w:b/>
        <w:bCs/>
        <w:color w:val="3B3B3B" w:themeColor="text2"/>
        <w14:textFill>
          <w14:solidFill>
            <w14:schemeClr w14:val="tx2"/>
          </w14:solidFill>
        </w14:textFill>
      </w:rPr>
      <w:tcPr>
        <w:tcBorders>
          <w:top w:val="single" w:color="8D89A4" w:themeColor="accent3" w:sz="8" w:space="0"/>
          <w:bottom w:val="single" w:color="8D89A4" w:themeColor="accent3" w:sz="8" w:space="0"/>
        </w:tcBorders>
      </w:tcPr>
    </w:tblStylePr>
    <w:tblStylePr w:type="firstCol">
      <w:rPr>
        <w:b/>
        <w:bCs/>
      </w:rPr>
    </w:tblStylePr>
    <w:tblStylePr w:type="lastCol">
      <w:rPr>
        <w:b/>
        <w:bCs/>
      </w:rPr>
      <w:tcPr>
        <w:tcBorders>
          <w:top w:val="single" w:color="8D89A4" w:themeColor="accent3" w:sz="8" w:space="0"/>
          <w:bottom w:val="single" w:color="8D89A4" w:themeColor="accent3" w:sz="8" w:space="0"/>
        </w:tcBorders>
      </w:tcPr>
    </w:tblStylePr>
    <w:tblStylePr w:type="band1Vert">
      <w:tcPr>
        <w:shd w:val="clear" w:color="auto" w:fill="E2E1E8" w:themeFill="accent3" w:themeFillTint="3F"/>
      </w:tcPr>
    </w:tblStylePr>
    <w:tblStylePr w:type="band1Horz">
      <w:tcPr>
        <w:shd w:val="clear" w:color="auto" w:fill="E2E1E8" w:themeFill="accent3" w:themeFillTint="3F"/>
      </w:tcPr>
    </w:tblStylePr>
  </w:style>
  <w:style w:type="table" w:styleId="365">
    <w:name w:val="Medium List 1 Accent 4"/>
    <w:basedOn w:val="12"/>
    <w:semiHidden/>
    <w:unhideWhenUsed/>
    <w:uiPriority w:val="65"/>
    <w:pPr>
      <w:spacing w:after="0"/>
    </w:pPr>
    <w:rPr>
      <w:color w:val="000000" w:themeColor="text1"/>
      <w14:textFill>
        <w14:solidFill>
          <w14:schemeClr w14:val="tx1"/>
        </w14:solidFill>
      </w14:textFill>
    </w:rPr>
    <w:tblPr>
      <w:tblBorders>
        <w:top w:val="single" w:color="748560" w:themeColor="accent4" w:sz="8" w:space="0"/>
        <w:bottom w:val="single" w:color="748560" w:themeColor="accent4" w:sz="8" w:space="0"/>
      </w:tblBorders>
    </w:tblPr>
    <w:tblStylePr w:type="firstRow">
      <w:rPr>
        <w:rFonts w:asciiTheme="majorHAnsi" w:hAnsiTheme="majorHAnsi" w:eastAsiaTheme="majorEastAsia" w:cstheme="majorBidi"/>
      </w:rPr>
      <w:tcPr>
        <w:tcBorders>
          <w:top w:val="nil"/>
          <w:bottom w:val="single" w:color="748560" w:themeColor="accent4" w:sz="8" w:space="0"/>
        </w:tcBorders>
      </w:tcPr>
    </w:tblStylePr>
    <w:tblStylePr w:type="lastRow">
      <w:rPr>
        <w:b/>
        <w:bCs/>
        <w:color w:val="3B3B3B" w:themeColor="text2"/>
        <w14:textFill>
          <w14:solidFill>
            <w14:schemeClr w14:val="tx2"/>
          </w14:solidFill>
        </w14:textFill>
      </w:rPr>
      <w:tcPr>
        <w:tcBorders>
          <w:top w:val="single" w:color="748560" w:themeColor="accent4" w:sz="8" w:space="0"/>
          <w:bottom w:val="single" w:color="748560" w:themeColor="accent4" w:sz="8" w:space="0"/>
        </w:tcBorders>
      </w:tcPr>
    </w:tblStylePr>
    <w:tblStylePr w:type="firstCol">
      <w:rPr>
        <w:b/>
        <w:bCs/>
      </w:rPr>
    </w:tblStylePr>
    <w:tblStylePr w:type="lastCol">
      <w:rPr>
        <w:b/>
        <w:bCs/>
      </w:rPr>
      <w:tcPr>
        <w:tcBorders>
          <w:top w:val="single" w:color="748560" w:themeColor="accent4" w:sz="8" w:space="0"/>
          <w:bottom w:val="single" w:color="748560" w:themeColor="accent4" w:sz="8" w:space="0"/>
        </w:tcBorders>
      </w:tcPr>
    </w:tblStylePr>
    <w:tblStylePr w:type="band1Vert">
      <w:tcPr>
        <w:shd w:val="clear" w:color="auto" w:fill="DCE1D6" w:themeFill="accent4" w:themeFillTint="3F"/>
      </w:tcPr>
    </w:tblStylePr>
    <w:tblStylePr w:type="band1Horz">
      <w:tcPr>
        <w:shd w:val="clear" w:color="auto" w:fill="DCE1D6" w:themeFill="accent4" w:themeFillTint="3F"/>
      </w:tcPr>
    </w:tblStylePr>
  </w:style>
  <w:style w:type="table" w:styleId="366">
    <w:name w:val="Medium List 1 Accent 5"/>
    <w:basedOn w:val="12"/>
    <w:semiHidden/>
    <w:unhideWhenUsed/>
    <w:uiPriority w:val="65"/>
    <w:pPr>
      <w:spacing w:after="0"/>
    </w:pPr>
    <w:rPr>
      <w:color w:val="000000" w:themeColor="text1"/>
      <w14:textFill>
        <w14:solidFill>
          <w14:schemeClr w14:val="tx1"/>
        </w14:solidFill>
      </w14:textFill>
    </w:rPr>
    <w:tblPr>
      <w:tblBorders>
        <w:top w:val="single" w:color="9E9273" w:themeColor="accent5" w:sz="8" w:space="0"/>
        <w:bottom w:val="single" w:color="9E9273" w:themeColor="accent5" w:sz="8" w:space="0"/>
      </w:tblBorders>
    </w:tblPr>
    <w:tblStylePr w:type="firstRow">
      <w:rPr>
        <w:rFonts w:asciiTheme="majorHAnsi" w:hAnsiTheme="majorHAnsi" w:eastAsiaTheme="majorEastAsia" w:cstheme="majorBidi"/>
      </w:rPr>
      <w:tcPr>
        <w:tcBorders>
          <w:top w:val="nil"/>
          <w:bottom w:val="single" w:color="9E9273" w:themeColor="accent5" w:sz="8" w:space="0"/>
        </w:tcBorders>
      </w:tcPr>
    </w:tblStylePr>
    <w:tblStylePr w:type="lastRow">
      <w:rPr>
        <w:b/>
        <w:bCs/>
        <w:color w:val="3B3B3B" w:themeColor="text2"/>
        <w14:textFill>
          <w14:solidFill>
            <w14:schemeClr w14:val="tx2"/>
          </w14:solidFill>
        </w14:textFill>
      </w:rPr>
      <w:tcPr>
        <w:tcBorders>
          <w:top w:val="single" w:color="9E9273" w:themeColor="accent5" w:sz="8" w:space="0"/>
          <w:bottom w:val="single" w:color="9E9273" w:themeColor="accent5" w:sz="8" w:space="0"/>
        </w:tcBorders>
      </w:tcPr>
    </w:tblStylePr>
    <w:tblStylePr w:type="firstCol">
      <w:rPr>
        <w:b/>
        <w:bCs/>
      </w:rPr>
    </w:tblStylePr>
    <w:tblStylePr w:type="lastCol">
      <w:rPr>
        <w:b/>
        <w:bCs/>
      </w:rPr>
      <w:tcPr>
        <w:tcBorders>
          <w:top w:val="single" w:color="9E9273" w:themeColor="accent5" w:sz="8" w:space="0"/>
          <w:bottom w:val="single" w:color="9E9273" w:themeColor="accent5" w:sz="8" w:space="0"/>
        </w:tcBorders>
      </w:tcPr>
    </w:tblStylePr>
    <w:tblStylePr w:type="band1Vert">
      <w:tcPr>
        <w:shd w:val="clear" w:color="auto" w:fill="E7E4DC" w:themeFill="accent5" w:themeFillTint="3F"/>
      </w:tcPr>
    </w:tblStylePr>
    <w:tblStylePr w:type="band1Horz">
      <w:tcPr>
        <w:shd w:val="clear" w:color="auto" w:fill="E7E4DC" w:themeFill="accent5" w:themeFillTint="3F"/>
      </w:tcPr>
    </w:tblStylePr>
  </w:style>
  <w:style w:type="table" w:styleId="367">
    <w:name w:val="Medium List 1 Accent 6"/>
    <w:basedOn w:val="12"/>
    <w:semiHidden/>
    <w:unhideWhenUsed/>
    <w:uiPriority w:val="65"/>
    <w:pPr>
      <w:spacing w:after="0"/>
    </w:pPr>
    <w:rPr>
      <w:color w:val="000000" w:themeColor="text1"/>
      <w14:textFill>
        <w14:solidFill>
          <w14:schemeClr w14:val="tx1"/>
        </w14:solidFill>
      </w14:textFill>
    </w:rPr>
    <w:tblPr>
      <w:tblBorders>
        <w:top w:val="single" w:color="7E848D" w:themeColor="accent6" w:sz="8" w:space="0"/>
        <w:bottom w:val="single" w:color="7E848D" w:themeColor="accent6" w:sz="8" w:space="0"/>
      </w:tblBorders>
    </w:tblPr>
    <w:tblStylePr w:type="firstRow">
      <w:rPr>
        <w:rFonts w:asciiTheme="majorHAnsi" w:hAnsiTheme="majorHAnsi" w:eastAsiaTheme="majorEastAsia" w:cstheme="majorBidi"/>
      </w:rPr>
      <w:tcPr>
        <w:tcBorders>
          <w:top w:val="nil"/>
          <w:bottom w:val="single" w:color="7E848D" w:themeColor="accent6" w:sz="8" w:space="0"/>
        </w:tcBorders>
      </w:tcPr>
    </w:tblStylePr>
    <w:tblStylePr w:type="lastRow">
      <w:rPr>
        <w:b/>
        <w:bCs/>
        <w:color w:val="3B3B3B" w:themeColor="text2"/>
        <w14:textFill>
          <w14:solidFill>
            <w14:schemeClr w14:val="tx2"/>
          </w14:solidFill>
        </w14:textFill>
      </w:rPr>
      <w:tcPr>
        <w:tcBorders>
          <w:top w:val="single" w:color="7E848D" w:themeColor="accent6" w:sz="8" w:space="0"/>
          <w:bottom w:val="single" w:color="7E848D" w:themeColor="accent6" w:sz="8" w:space="0"/>
        </w:tcBorders>
      </w:tcPr>
    </w:tblStylePr>
    <w:tblStylePr w:type="firstCol">
      <w:rPr>
        <w:b/>
        <w:bCs/>
      </w:rPr>
    </w:tblStylePr>
    <w:tblStylePr w:type="lastCol">
      <w:rPr>
        <w:b/>
        <w:bCs/>
      </w:rPr>
      <w:tcPr>
        <w:tcBorders>
          <w:top w:val="single" w:color="7E848D" w:themeColor="accent6" w:sz="8" w:space="0"/>
          <w:bottom w:val="single" w:color="7E848D" w:themeColor="accent6" w:sz="8" w:space="0"/>
        </w:tcBorders>
      </w:tcPr>
    </w:tblStylePr>
    <w:tblStylePr w:type="band1Vert">
      <w:tcPr>
        <w:shd w:val="clear" w:color="auto" w:fill="DFE0E2" w:themeFill="accent6" w:themeFillTint="3F"/>
      </w:tcPr>
    </w:tblStylePr>
    <w:tblStylePr w:type="band1Horz">
      <w:tcPr>
        <w:shd w:val="clear" w:color="auto" w:fill="DFE0E2" w:themeFill="accent6" w:themeFillTint="3F"/>
      </w:tcPr>
    </w:tblStylePr>
  </w:style>
  <w:style w:type="table" w:styleId="368">
    <w:name w:val="Medium List 2"/>
    <w:basedOn w:val="12"/>
    <w:semiHidden/>
    <w:unhideWhenUsed/>
    <w:uiPriority w:val="66"/>
    <w:pPr>
      <w:spacing w:after="0"/>
    </w:pPr>
    <w:rPr>
      <w:rFonts w:eastAsiaTheme="majorEastAsia"/>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cPr>
        <w:tcBorders>
          <w:top w:val="nil"/>
          <w:left w:val="nil"/>
          <w:bottom w:val="single" w:color="000000" w:themeColor="text1" w:sz="24" w:space="0"/>
          <w:right w:val="nil"/>
          <w:insideH w:val="nil"/>
          <w:insideV w:val="nil"/>
        </w:tcBorders>
        <w:shd w:val="clear" w:color="auto" w:fill="FFFFFF" w:themeFill="background1"/>
      </w:tcPr>
    </w:tblStylePr>
    <w:tblStylePr w:type="lastRow">
      <w:tcPr>
        <w:tcBorders>
          <w:top w:val="nil"/>
          <w:left w:val="nil"/>
          <w:bottom w:val="nil"/>
          <w:right w:val="nil"/>
          <w:insideH w:val="nil"/>
          <w:insideV w:val="nil"/>
        </w:tcBorders>
        <w:shd w:val="clear" w:color="auto" w:fill="FFFFFF" w:themeFill="background1"/>
      </w:tcPr>
    </w:tblStylePr>
    <w:tblStylePr w:type="firstCol">
      <w:tcPr>
        <w:tcBorders>
          <w:top w:val="nil"/>
          <w:left w:val="nil"/>
          <w:bottom w:val="nil"/>
          <w:right w:val="single" w:color="000000" w:themeColor="text1" w:sz="8" w:space="0"/>
          <w:insideH w:val="nil"/>
          <w:insideV w:val="nil"/>
        </w:tcBorders>
        <w:shd w:val="clear" w:color="auto" w:fill="FFFFFF" w:themeFill="background1"/>
      </w:tcPr>
    </w:tblStylePr>
    <w:tblStylePr w:type="lastCol">
      <w:tcPr>
        <w:tcBorders>
          <w:top w:val="nil"/>
          <w:left w:val="single" w:color="000000" w:themeColor="text1"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BFBFBF" w:themeFill="text1" w:themeFillTint="3F"/>
      </w:tcPr>
    </w:tblStylePr>
    <w:tblStylePr w:type="band1Horz">
      <w:tcPr>
        <w:tcBorders>
          <w:top w:val="nil"/>
          <w:bottom w:val="nil"/>
          <w:insideH w:val="nil"/>
          <w:insideV w:val="nil"/>
        </w:tcBorders>
        <w:shd w:val="clear" w:color="auto" w:fill="BFBFBF" w:themeFill="text1" w:themeFillTint="3F"/>
      </w:tcPr>
    </w:tblStylePr>
    <w:tblStylePr w:type="nwCell">
      <w:tcPr>
        <w:shd w:val="clear" w:color="auto" w:fill="FFFFFF" w:themeFill="background1"/>
      </w:tcPr>
    </w:tblStylePr>
    <w:tblStylePr w:type="swCell">
      <w:tcPr>
        <w:tcBorders>
          <w:top w:val="nil"/>
        </w:tcBorders>
      </w:tcPr>
    </w:tblStylePr>
  </w:style>
  <w:style w:type="table" w:styleId="369">
    <w:name w:val="Medium List 2 Accent 1"/>
    <w:basedOn w:val="12"/>
    <w:semiHidden/>
    <w:unhideWhenUsed/>
    <w:uiPriority w:val="66"/>
    <w:pPr>
      <w:spacing w:after="0"/>
    </w:pPr>
    <w:rPr>
      <w:rFonts w:eastAsiaTheme="majorEastAsia"/>
      <w:color w:val="000000" w:themeColor="text1"/>
      <w14:textFill>
        <w14:solidFill>
          <w14:schemeClr w14:val="tx1"/>
        </w14:solidFill>
      </w14:textFill>
    </w:rPr>
    <w:tblPr>
      <w:tblBorders>
        <w:top w:val="single" w:color="6EA0B0" w:themeColor="accent1" w:sz="8" w:space="0"/>
        <w:left w:val="single" w:color="6EA0B0" w:themeColor="accent1" w:sz="8" w:space="0"/>
        <w:bottom w:val="single" w:color="6EA0B0" w:themeColor="accent1" w:sz="8" w:space="0"/>
        <w:right w:val="single" w:color="6EA0B0" w:themeColor="accent1" w:sz="8" w:space="0"/>
      </w:tblBorders>
    </w:tblPr>
    <w:tblStylePr w:type="firstRow">
      <w:rPr>
        <w:sz w:val="24"/>
        <w:szCs w:val="24"/>
      </w:rPr>
      <w:tcPr>
        <w:tcBorders>
          <w:top w:val="nil"/>
          <w:left w:val="nil"/>
          <w:bottom w:val="single" w:color="6EA0B0" w:themeColor="accent1" w:sz="24" w:space="0"/>
          <w:right w:val="nil"/>
          <w:insideH w:val="nil"/>
          <w:insideV w:val="nil"/>
        </w:tcBorders>
        <w:shd w:val="clear" w:color="auto" w:fill="FFFFFF" w:themeFill="background1"/>
      </w:tcPr>
    </w:tblStylePr>
    <w:tblStylePr w:type="lastRow">
      <w:tcPr>
        <w:tcBorders>
          <w:top w:val="nil"/>
          <w:left w:val="nil"/>
          <w:bottom w:val="nil"/>
          <w:right w:val="nil"/>
          <w:insideH w:val="nil"/>
          <w:insideV w:val="nil"/>
        </w:tcBorders>
        <w:shd w:val="clear" w:color="auto" w:fill="FFFFFF" w:themeFill="background1"/>
      </w:tcPr>
    </w:tblStylePr>
    <w:tblStylePr w:type="firstCol">
      <w:tcPr>
        <w:tcBorders>
          <w:top w:val="nil"/>
          <w:left w:val="nil"/>
          <w:bottom w:val="nil"/>
          <w:right w:val="single" w:color="6EA0B0" w:themeColor="accent1" w:sz="8" w:space="0"/>
          <w:insideH w:val="nil"/>
          <w:insideV w:val="nil"/>
        </w:tcBorders>
        <w:shd w:val="clear" w:color="auto" w:fill="FFFFFF" w:themeFill="background1"/>
      </w:tcPr>
    </w:tblStylePr>
    <w:tblStylePr w:type="lastCol">
      <w:tcPr>
        <w:tcBorders>
          <w:top w:val="nil"/>
          <w:left w:val="single" w:color="6EA0B0" w:themeColor="accent1"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DBE7EB" w:themeFill="accent1" w:themeFillTint="3F"/>
      </w:tcPr>
    </w:tblStylePr>
    <w:tblStylePr w:type="band1Horz">
      <w:tcPr>
        <w:tcBorders>
          <w:top w:val="nil"/>
          <w:bottom w:val="nil"/>
          <w:insideH w:val="nil"/>
          <w:insideV w:val="nil"/>
        </w:tcBorders>
        <w:shd w:val="clear" w:color="auto" w:fill="DBE7EB" w:themeFill="accent1" w:themeFillTint="3F"/>
      </w:tcPr>
    </w:tblStylePr>
    <w:tblStylePr w:type="nwCell">
      <w:tcPr>
        <w:shd w:val="clear" w:color="auto" w:fill="FFFFFF" w:themeFill="background1"/>
      </w:tcPr>
    </w:tblStylePr>
    <w:tblStylePr w:type="swCell">
      <w:tcPr>
        <w:tcBorders>
          <w:top w:val="nil"/>
        </w:tcBorders>
      </w:tcPr>
    </w:tblStylePr>
  </w:style>
  <w:style w:type="table" w:styleId="370">
    <w:name w:val="Medium List 2 Accent 2"/>
    <w:basedOn w:val="12"/>
    <w:semiHidden/>
    <w:unhideWhenUsed/>
    <w:uiPriority w:val="66"/>
    <w:pPr>
      <w:spacing w:after="0"/>
    </w:pPr>
    <w:rPr>
      <w:rFonts w:eastAsiaTheme="majorEastAsia"/>
      <w:color w:val="000000" w:themeColor="text1"/>
      <w14:textFill>
        <w14:solidFill>
          <w14:schemeClr w14:val="tx1"/>
        </w14:solidFill>
      </w14:textFill>
    </w:rPr>
    <w:tblPr>
      <w:tblBorders>
        <w:top w:val="single" w:color="CCAF0A" w:themeColor="accent2" w:sz="8" w:space="0"/>
        <w:left w:val="single" w:color="CCAF0A" w:themeColor="accent2" w:sz="8" w:space="0"/>
        <w:bottom w:val="single" w:color="CCAF0A" w:themeColor="accent2" w:sz="8" w:space="0"/>
        <w:right w:val="single" w:color="CCAF0A" w:themeColor="accent2" w:sz="8" w:space="0"/>
      </w:tblBorders>
    </w:tblPr>
    <w:tblStylePr w:type="firstRow">
      <w:rPr>
        <w:sz w:val="24"/>
        <w:szCs w:val="24"/>
      </w:rPr>
      <w:tcPr>
        <w:tcBorders>
          <w:top w:val="nil"/>
          <w:left w:val="nil"/>
          <w:bottom w:val="single" w:color="CCAF0A" w:themeColor="accent2" w:sz="24" w:space="0"/>
          <w:right w:val="nil"/>
          <w:insideH w:val="nil"/>
          <w:insideV w:val="nil"/>
        </w:tcBorders>
        <w:shd w:val="clear" w:color="auto" w:fill="FFFFFF" w:themeFill="background1"/>
      </w:tcPr>
    </w:tblStylePr>
    <w:tblStylePr w:type="lastRow">
      <w:tcPr>
        <w:tcBorders>
          <w:top w:val="nil"/>
          <w:left w:val="nil"/>
          <w:bottom w:val="nil"/>
          <w:right w:val="nil"/>
          <w:insideH w:val="nil"/>
          <w:insideV w:val="nil"/>
        </w:tcBorders>
        <w:shd w:val="clear" w:color="auto" w:fill="FFFFFF" w:themeFill="background1"/>
      </w:tcPr>
    </w:tblStylePr>
    <w:tblStylePr w:type="firstCol">
      <w:tcPr>
        <w:tcBorders>
          <w:top w:val="nil"/>
          <w:left w:val="nil"/>
          <w:bottom w:val="nil"/>
          <w:right w:val="single" w:color="CCAF0A" w:themeColor="accent2" w:sz="8" w:space="0"/>
          <w:insideH w:val="nil"/>
          <w:insideV w:val="nil"/>
        </w:tcBorders>
        <w:shd w:val="clear" w:color="auto" w:fill="FFFFFF" w:themeFill="background1"/>
      </w:tcPr>
    </w:tblStylePr>
    <w:tblStylePr w:type="lastCol">
      <w:tcPr>
        <w:tcBorders>
          <w:top w:val="nil"/>
          <w:left w:val="single" w:color="CCAF0A" w:themeColor="accent2"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FBF1B9" w:themeFill="accent2" w:themeFillTint="3F"/>
      </w:tcPr>
    </w:tblStylePr>
    <w:tblStylePr w:type="band1Horz">
      <w:tcPr>
        <w:tcBorders>
          <w:top w:val="nil"/>
          <w:bottom w:val="nil"/>
          <w:insideH w:val="nil"/>
          <w:insideV w:val="nil"/>
        </w:tcBorders>
        <w:shd w:val="clear" w:color="auto" w:fill="FBF1B9" w:themeFill="accent2" w:themeFillTint="3F"/>
      </w:tcPr>
    </w:tblStylePr>
    <w:tblStylePr w:type="nwCell">
      <w:tcPr>
        <w:shd w:val="clear" w:color="auto" w:fill="FFFFFF" w:themeFill="background1"/>
      </w:tcPr>
    </w:tblStylePr>
    <w:tblStylePr w:type="swCell">
      <w:tcPr>
        <w:tcBorders>
          <w:top w:val="nil"/>
        </w:tcBorders>
      </w:tcPr>
    </w:tblStylePr>
  </w:style>
  <w:style w:type="table" w:styleId="371">
    <w:name w:val="Medium List 2 Accent 3"/>
    <w:basedOn w:val="12"/>
    <w:semiHidden/>
    <w:unhideWhenUsed/>
    <w:uiPriority w:val="66"/>
    <w:pPr>
      <w:spacing w:after="0"/>
    </w:pPr>
    <w:rPr>
      <w:rFonts w:eastAsiaTheme="majorEastAsia"/>
      <w:color w:val="000000" w:themeColor="text1"/>
      <w14:textFill>
        <w14:solidFill>
          <w14:schemeClr w14:val="tx1"/>
        </w14:solidFill>
      </w14:textFill>
    </w:rPr>
    <w:tblPr>
      <w:tblBorders>
        <w:top w:val="single" w:color="8D89A4" w:themeColor="accent3" w:sz="8" w:space="0"/>
        <w:left w:val="single" w:color="8D89A4" w:themeColor="accent3" w:sz="8" w:space="0"/>
        <w:bottom w:val="single" w:color="8D89A4" w:themeColor="accent3" w:sz="8" w:space="0"/>
        <w:right w:val="single" w:color="8D89A4" w:themeColor="accent3" w:sz="8" w:space="0"/>
      </w:tblBorders>
    </w:tblPr>
    <w:tblStylePr w:type="firstRow">
      <w:rPr>
        <w:sz w:val="24"/>
        <w:szCs w:val="24"/>
      </w:rPr>
      <w:tcPr>
        <w:tcBorders>
          <w:top w:val="nil"/>
          <w:left w:val="nil"/>
          <w:bottom w:val="single" w:color="8D89A4" w:themeColor="accent3" w:sz="24" w:space="0"/>
          <w:right w:val="nil"/>
          <w:insideH w:val="nil"/>
          <w:insideV w:val="nil"/>
        </w:tcBorders>
        <w:shd w:val="clear" w:color="auto" w:fill="FFFFFF" w:themeFill="background1"/>
      </w:tcPr>
    </w:tblStylePr>
    <w:tblStylePr w:type="lastRow">
      <w:tcPr>
        <w:tcBorders>
          <w:top w:val="nil"/>
          <w:left w:val="nil"/>
          <w:bottom w:val="nil"/>
          <w:right w:val="nil"/>
          <w:insideH w:val="nil"/>
          <w:insideV w:val="nil"/>
        </w:tcBorders>
        <w:shd w:val="clear" w:color="auto" w:fill="FFFFFF" w:themeFill="background1"/>
      </w:tcPr>
    </w:tblStylePr>
    <w:tblStylePr w:type="firstCol">
      <w:tcPr>
        <w:tcBorders>
          <w:top w:val="nil"/>
          <w:left w:val="nil"/>
          <w:bottom w:val="nil"/>
          <w:right w:val="single" w:color="8D89A4" w:themeColor="accent3" w:sz="8" w:space="0"/>
          <w:insideH w:val="nil"/>
          <w:insideV w:val="nil"/>
        </w:tcBorders>
        <w:shd w:val="clear" w:color="auto" w:fill="FFFFFF" w:themeFill="background1"/>
      </w:tcPr>
    </w:tblStylePr>
    <w:tblStylePr w:type="lastCol">
      <w:tcPr>
        <w:tcBorders>
          <w:top w:val="nil"/>
          <w:left w:val="single" w:color="8D89A4" w:themeColor="accent3"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E2E1E8" w:themeFill="accent3" w:themeFillTint="3F"/>
      </w:tcPr>
    </w:tblStylePr>
    <w:tblStylePr w:type="band1Horz">
      <w:tcPr>
        <w:tcBorders>
          <w:top w:val="nil"/>
          <w:bottom w:val="nil"/>
          <w:insideH w:val="nil"/>
          <w:insideV w:val="nil"/>
        </w:tcBorders>
        <w:shd w:val="clear" w:color="auto" w:fill="E2E1E8" w:themeFill="accent3" w:themeFillTint="3F"/>
      </w:tcPr>
    </w:tblStylePr>
    <w:tblStylePr w:type="nwCell">
      <w:tcPr>
        <w:shd w:val="clear" w:color="auto" w:fill="FFFFFF" w:themeFill="background1"/>
      </w:tcPr>
    </w:tblStylePr>
    <w:tblStylePr w:type="swCell">
      <w:tcPr>
        <w:tcBorders>
          <w:top w:val="nil"/>
        </w:tcBorders>
      </w:tcPr>
    </w:tblStylePr>
  </w:style>
  <w:style w:type="table" w:styleId="372">
    <w:name w:val="Medium List 2 Accent 4"/>
    <w:basedOn w:val="12"/>
    <w:semiHidden/>
    <w:unhideWhenUsed/>
    <w:uiPriority w:val="66"/>
    <w:pPr>
      <w:spacing w:after="0"/>
    </w:pPr>
    <w:rPr>
      <w:rFonts w:eastAsiaTheme="majorEastAsia"/>
      <w:color w:val="000000" w:themeColor="text1"/>
      <w14:textFill>
        <w14:solidFill>
          <w14:schemeClr w14:val="tx1"/>
        </w14:solidFill>
      </w14:textFill>
    </w:rPr>
    <w:tblPr>
      <w:tblBorders>
        <w:top w:val="single" w:color="748560" w:themeColor="accent4" w:sz="8" w:space="0"/>
        <w:left w:val="single" w:color="748560" w:themeColor="accent4" w:sz="8" w:space="0"/>
        <w:bottom w:val="single" w:color="748560" w:themeColor="accent4" w:sz="8" w:space="0"/>
        <w:right w:val="single" w:color="748560" w:themeColor="accent4" w:sz="8" w:space="0"/>
      </w:tblBorders>
    </w:tblPr>
    <w:tblStylePr w:type="firstRow">
      <w:rPr>
        <w:sz w:val="24"/>
        <w:szCs w:val="24"/>
      </w:rPr>
      <w:tcPr>
        <w:tcBorders>
          <w:top w:val="nil"/>
          <w:left w:val="nil"/>
          <w:bottom w:val="single" w:color="748560" w:themeColor="accent4" w:sz="24" w:space="0"/>
          <w:right w:val="nil"/>
          <w:insideH w:val="nil"/>
          <w:insideV w:val="nil"/>
        </w:tcBorders>
        <w:shd w:val="clear" w:color="auto" w:fill="FFFFFF" w:themeFill="background1"/>
      </w:tcPr>
    </w:tblStylePr>
    <w:tblStylePr w:type="lastRow">
      <w:tcPr>
        <w:tcBorders>
          <w:top w:val="nil"/>
          <w:left w:val="nil"/>
          <w:bottom w:val="nil"/>
          <w:right w:val="nil"/>
          <w:insideH w:val="nil"/>
          <w:insideV w:val="nil"/>
        </w:tcBorders>
        <w:shd w:val="clear" w:color="auto" w:fill="FFFFFF" w:themeFill="background1"/>
      </w:tcPr>
    </w:tblStylePr>
    <w:tblStylePr w:type="firstCol">
      <w:tcPr>
        <w:tcBorders>
          <w:top w:val="nil"/>
          <w:left w:val="nil"/>
          <w:bottom w:val="nil"/>
          <w:right w:val="single" w:color="748560" w:themeColor="accent4" w:sz="8" w:space="0"/>
          <w:insideH w:val="nil"/>
          <w:insideV w:val="nil"/>
        </w:tcBorders>
        <w:shd w:val="clear" w:color="auto" w:fill="FFFFFF" w:themeFill="background1"/>
      </w:tcPr>
    </w:tblStylePr>
    <w:tblStylePr w:type="lastCol">
      <w:tcPr>
        <w:tcBorders>
          <w:top w:val="nil"/>
          <w:left w:val="single" w:color="748560" w:themeColor="accent4"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DCE1D6" w:themeFill="accent4" w:themeFillTint="3F"/>
      </w:tcPr>
    </w:tblStylePr>
    <w:tblStylePr w:type="band1Horz">
      <w:tcPr>
        <w:tcBorders>
          <w:top w:val="nil"/>
          <w:bottom w:val="nil"/>
          <w:insideH w:val="nil"/>
          <w:insideV w:val="nil"/>
        </w:tcBorders>
        <w:shd w:val="clear" w:color="auto" w:fill="DCE1D6" w:themeFill="accent4" w:themeFillTint="3F"/>
      </w:tcPr>
    </w:tblStylePr>
    <w:tblStylePr w:type="nwCell">
      <w:tcPr>
        <w:shd w:val="clear" w:color="auto" w:fill="FFFFFF" w:themeFill="background1"/>
      </w:tcPr>
    </w:tblStylePr>
    <w:tblStylePr w:type="swCell">
      <w:tcPr>
        <w:tcBorders>
          <w:top w:val="nil"/>
        </w:tcBorders>
      </w:tcPr>
    </w:tblStylePr>
  </w:style>
  <w:style w:type="table" w:styleId="373">
    <w:name w:val="Medium List 2 Accent 5"/>
    <w:basedOn w:val="12"/>
    <w:semiHidden/>
    <w:unhideWhenUsed/>
    <w:uiPriority w:val="66"/>
    <w:pPr>
      <w:spacing w:after="0"/>
    </w:pPr>
    <w:rPr>
      <w:rFonts w:eastAsiaTheme="majorEastAsia"/>
      <w:color w:val="000000" w:themeColor="text1"/>
      <w14:textFill>
        <w14:solidFill>
          <w14:schemeClr w14:val="tx1"/>
        </w14:solidFill>
      </w14:textFill>
    </w:rPr>
    <w:tblPr>
      <w:tblBorders>
        <w:top w:val="single" w:color="9E9273" w:themeColor="accent5" w:sz="8" w:space="0"/>
        <w:left w:val="single" w:color="9E9273" w:themeColor="accent5" w:sz="8" w:space="0"/>
        <w:bottom w:val="single" w:color="9E9273" w:themeColor="accent5" w:sz="8" w:space="0"/>
        <w:right w:val="single" w:color="9E9273" w:themeColor="accent5" w:sz="8" w:space="0"/>
      </w:tblBorders>
    </w:tblPr>
    <w:tblStylePr w:type="firstRow">
      <w:rPr>
        <w:sz w:val="24"/>
        <w:szCs w:val="24"/>
      </w:rPr>
      <w:tcPr>
        <w:tcBorders>
          <w:top w:val="nil"/>
          <w:left w:val="nil"/>
          <w:bottom w:val="single" w:color="9E9273" w:themeColor="accent5" w:sz="24" w:space="0"/>
          <w:right w:val="nil"/>
          <w:insideH w:val="nil"/>
          <w:insideV w:val="nil"/>
        </w:tcBorders>
        <w:shd w:val="clear" w:color="auto" w:fill="FFFFFF" w:themeFill="background1"/>
      </w:tcPr>
    </w:tblStylePr>
    <w:tblStylePr w:type="lastRow">
      <w:tcPr>
        <w:tcBorders>
          <w:top w:val="nil"/>
          <w:left w:val="nil"/>
          <w:bottom w:val="nil"/>
          <w:right w:val="nil"/>
          <w:insideH w:val="nil"/>
          <w:insideV w:val="nil"/>
        </w:tcBorders>
        <w:shd w:val="clear" w:color="auto" w:fill="FFFFFF" w:themeFill="background1"/>
      </w:tcPr>
    </w:tblStylePr>
    <w:tblStylePr w:type="firstCol">
      <w:tcPr>
        <w:tcBorders>
          <w:top w:val="nil"/>
          <w:left w:val="nil"/>
          <w:bottom w:val="nil"/>
          <w:right w:val="single" w:color="9E9273" w:themeColor="accent5" w:sz="8" w:space="0"/>
          <w:insideH w:val="nil"/>
          <w:insideV w:val="nil"/>
        </w:tcBorders>
        <w:shd w:val="clear" w:color="auto" w:fill="FFFFFF" w:themeFill="background1"/>
      </w:tcPr>
    </w:tblStylePr>
    <w:tblStylePr w:type="lastCol">
      <w:tcPr>
        <w:tcBorders>
          <w:top w:val="nil"/>
          <w:left w:val="single" w:color="9E9273" w:themeColor="accent5"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E7E4DC" w:themeFill="accent5" w:themeFillTint="3F"/>
      </w:tcPr>
    </w:tblStylePr>
    <w:tblStylePr w:type="band1Horz">
      <w:tcPr>
        <w:tcBorders>
          <w:top w:val="nil"/>
          <w:bottom w:val="nil"/>
          <w:insideH w:val="nil"/>
          <w:insideV w:val="nil"/>
        </w:tcBorders>
        <w:shd w:val="clear" w:color="auto" w:fill="E7E4DC" w:themeFill="accent5" w:themeFillTint="3F"/>
      </w:tcPr>
    </w:tblStylePr>
    <w:tblStylePr w:type="nwCell">
      <w:tcPr>
        <w:shd w:val="clear" w:color="auto" w:fill="FFFFFF" w:themeFill="background1"/>
      </w:tcPr>
    </w:tblStylePr>
    <w:tblStylePr w:type="swCell">
      <w:tcPr>
        <w:tcBorders>
          <w:top w:val="nil"/>
        </w:tcBorders>
      </w:tcPr>
    </w:tblStylePr>
  </w:style>
  <w:style w:type="table" w:styleId="374">
    <w:name w:val="Medium List 2 Accent 6"/>
    <w:basedOn w:val="12"/>
    <w:semiHidden/>
    <w:unhideWhenUsed/>
    <w:uiPriority w:val="66"/>
    <w:pPr>
      <w:spacing w:after="0"/>
    </w:pPr>
    <w:rPr>
      <w:rFonts w:eastAsiaTheme="majorEastAsia"/>
      <w:color w:val="000000" w:themeColor="text1"/>
      <w14:textFill>
        <w14:solidFill>
          <w14:schemeClr w14:val="tx1"/>
        </w14:solidFill>
      </w14:textFill>
    </w:rPr>
    <w:tblPr>
      <w:tblBorders>
        <w:top w:val="single" w:color="7E848D" w:themeColor="accent6" w:sz="8" w:space="0"/>
        <w:left w:val="single" w:color="7E848D" w:themeColor="accent6" w:sz="8" w:space="0"/>
        <w:bottom w:val="single" w:color="7E848D" w:themeColor="accent6" w:sz="8" w:space="0"/>
        <w:right w:val="single" w:color="7E848D" w:themeColor="accent6" w:sz="8" w:space="0"/>
      </w:tblBorders>
    </w:tblPr>
    <w:tblStylePr w:type="firstRow">
      <w:rPr>
        <w:sz w:val="24"/>
        <w:szCs w:val="24"/>
      </w:rPr>
      <w:tcPr>
        <w:tcBorders>
          <w:top w:val="nil"/>
          <w:left w:val="nil"/>
          <w:bottom w:val="single" w:color="7E848D" w:themeColor="accent6" w:sz="24" w:space="0"/>
          <w:right w:val="nil"/>
          <w:insideH w:val="nil"/>
          <w:insideV w:val="nil"/>
        </w:tcBorders>
        <w:shd w:val="clear" w:color="auto" w:fill="FFFFFF" w:themeFill="background1"/>
      </w:tcPr>
    </w:tblStylePr>
    <w:tblStylePr w:type="lastRow">
      <w:tcPr>
        <w:tcBorders>
          <w:top w:val="nil"/>
          <w:left w:val="nil"/>
          <w:bottom w:val="nil"/>
          <w:right w:val="nil"/>
          <w:insideH w:val="nil"/>
          <w:insideV w:val="nil"/>
        </w:tcBorders>
        <w:shd w:val="clear" w:color="auto" w:fill="FFFFFF" w:themeFill="background1"/>
      </w:tcPr>
    </w:tblStylePr>
    <w:tblStylePr w:type="firstCol">
      <w:tcPr>
        <w:tcBorders>
          <w:top w:val="nil"/>
          <w:left w:val="nil"/>
          <w:bottom w:val="nil"/>
          <w:right w:val="single" w:color="7E848D" w:themeColor="accent6" w:sz="8" w:space="0"/>
          <w:insideH w:val="nil"/>
          <w:insideV w:val="nil"/>
        </w:tcBorders>
        <w:shd w:val="clear" w:color="auto" w:fill="FFFFFF" w:themeFill="background1"/>
      </w:tcPr>
    </w:tblStylePr>
    <w:tblStylePr w:type="lastCol">
      <w:tcPr>
        <w:tcBorders>
          <w:top w:val="nil"/>
          <w:left w:val="single" w:color="7E848D" w:themeColor="accent6" w:sz="8" w:space="0"/>
          <w:bottom w:val="nil"/>
          <w:right w:val="nil"/>
          <w:insideH w:val="nil"/>
          <w:insideV w:val="nil"/>
        </w:tcBorders>
        <w:shd w:val="clear" w:color="auto" w:fill="FFFFFF" w:themeFill="background1"/>
      </w:tcPr>
    </w:tblStylePr>
    <w:tblStylePr w:type="band1Vert">
      <w:tcPr>
        <w:tcBorders>
          <w:left w:val="nil"/>
          <w:right w:val="nil"/>
          <w:insideH w:val="nil"/>
          <w:insideV w:val="nil"/>
        </w:tcBorders>
        <w:shd w:val="clear" w:color="auto" w:fill="DFE0E2" w:themeFill="accent6" w:themeFillTint="3F"/>
      </w:tcPr>
    </w:tblStylePr>
    <w:tblStylePr w:type="band1Horz">
      <w:tcPr>
        <w:tcBorders>
          <w:top w:val="nil"/>
          <w:bottom w:val="nil"/>
          <w:insideH w:val="nil"/>
          <w:insideV w:val="nil"/>
        </w:tcBorders>
        <w:shd w:val="clear" w:color="auto" w:fill="DFE0E2" w:themeFill="accent6" w:themeFillTint="3F"/>
      </w:tcPr>
    </w:tblStylePr>
    <w:tblStylePr w:type="nwCell">
      <w:tcPr>
        <w:shd w:val="clear" w:color="auto" w:fill="FFFFFF" w:themeFill="background1"/>
      </w:tcPr>
    </w:tblStylePr>
    <w:tblStylePr w:type="swCell">
      <w:tcPr>
        <w:tcBorders>
          <w:top w:val="nil"/>
        </w:tcBorders>
      </w:tcPr>
    </w:tblStylePr>
  </w:style>
  <w:style w:type="table" w:styleId="375">
    <w:name w:val="Medium Shading 1"/>
    <w:basedOn w:val="12"/>
    <w:semiHidden/>
    <w:unhideWhenUsed/>
    <w:uiPriority w:val="63"/>
    <w:pPr>
      <w:spacing w:after="0"/>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cPr>
        <w:shd w:val="clear" w:color="auto" w:fill="BFBFBF" w:themeFill="text1" w:themeFillTint="3F"/>
      </w:tcPr>
    </w:tblStylePr>
    <w:tblStylePr w:type="band1Horz">
      <w:tcPr>
        <w:tcBorders>
          <w:insideH w:val="nil"/>
          <w:insideV w:val="nil"/>
        </w:tcBorders>
        <w:shd w:val="clear" w:color="auto" w:fill="BFBFBF" w:themeFill="text1" w:themeFillTint="3F"/>
      </w:tcPr>
    </w:tblStylePr>
    <w:tblStylePr w:type="band2Horz">
      <w:tcPr>
        <w:tcBorders>
          <w:insideH w:val="nil"/>
          <w:insideV w:val="nil"/>
        </w:tcBorders>
      </w:tcPr>
    </w:tblStylePr>
  </w:style>
  <w:style w:type="table" w:styleId="376">
    <w:name w:val="Medium Shading 1 Accent 1"/>
    <w:basedOn w:val="12"/>
    <w:uiPriority w:val="63"/>
    <w:pPr>
      <w:spacing w:after="0"/>
    </w:pPr>
    <w:tblPr>
      <w:tblBorders>
        <w:top w:val="single" w:color="92B7C3" w:themeColor="accent1" w:themeTint="BF" w:sz="8" w:space="0"/>
        <w:left w:val="single" w:color="92B7C3" w:themeColor="accent1" w:themeTint="BF" w:sz="8" w:space="0"/>
        <w:bottom w:val="single" w:color="92B7C3" w:themeColor="accent1" w:themeTint="BF" w:sz="8" w:space="0"/>
        <w:right w:val="single" w:color="92B7C3" w:themeColor="accent1" w:themeTint="BF" w:sz="8" w:space="0"/>
        <w:insideH w:val="single" w:color="92B7C3"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92B7C3" w:themeColor="accent1" w:themeTint="BF" w:sz="8" w:space="0"/>
          <w:left w:val="single" w:color="92B7C3" w:themeColor="accent1" w:themeTint="BF" w:sz="8" w:space="0"/>
          <w:bottom w:val="single" w:color="92B7C3" w:themeColor="accent1" w:themeTint="BF" w:sz="8" w:space="0"/>
          <w:right w:val="single" w:color="92B7C3" w:themeColor="accent1" w:themeTint="BF" w:sz="8" w:space="0"/>
          <w:insideH w:val="nil"/>
          <w:insideV w:val="nil"/>
        </w:tcBorders>
        <w:shd w:val="clear" w:color="auto" w:fill="6EA0B0" w:themeFill="accent1"/>
      </w:tcPr>
    </w:tblStylePr>
    <w:tblStylePr w:type="lastRow">
      <w:pPr>
        <w:spacing w:before="0" w:after="0" w:line="240" w:lineRule="auto"/>
      </w:pPr>
      <w:rPr>
        <w:b/>
        <w:bCs/>
      </w:rPr>
      <w:tcPr>
        <w:tcBorders>
          <w:top w:val="double" w:color="92B7C3" w:themeColor="accent1" w:themeTint="BF" w:sz="6" w:space="0"/>
          <w:left w:val="single" w:color="92B7C3" w:themeColor="accent1" w:themeTint="BF" w:sz="8" w:space="0"/>
          <w:bottom w:val="single" w:color="92B7C3" w:themeColor="accent1" w:themeTint="BF" w:sz="8" w:space="0"/>
          <w:right w:val="single" w:color="92B7C3"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BE7EB" w:themeFill="accent1" w:themeFillTint="3F"/>
      </w:tcPr>
    </w:tblStylePr>
    <w:tblStylePr w:type="band1Horz">
      <w:tcPr>
        <w:tcBorders>
          <w:insideH w:val="nil"/>
          <w:insideV w:val="nil"/>
        </w:tcBorders>
        <w:shd w:val="clear" w:color="auto" w:fill="DBE7EB" w:themeFill="accent1" w:themeFillTint="3F"/>
      </w:tcPr>
    </w:tblStylePr>
    <w:tblStylePr w:type="band2Horz">
      <w:tcPr>
        <w:tcBorders>
          <w:insideH w:val="nil"/>
          <w:insideV w:val="nil"/>
        </w:tcBorders>
      </w:tcPr>
    </w:tblStylePr>
  </w:style>
  <w:style w:type="table" w:styleId="377">
    <w:name w:val="Medium Shading 1 Accent 2"/>
    <w:basedOn w:val="12"/>
    <w:semiHidden/>
    <w:unhideWhenUsed/>
    <w:uiPriority w:val="63"/>
    <w:pPr>
      <w:spacing w:after="0"/>
    </w:pPr>
    <w:tblPr>
      <w:tblBorders>
        <w:top w:val="single" w:color="F4D62B" w:themeColor="accent2" w:themeTint="BF" w:sz="8" w:space="0"/>
        <w:left w:val="single" w:color="F4D62B" w:themeColor="accent2" w:themeTint="BF" w:sz="8" w:space="0"/>
        <w:bottom w:val="single" w:color="F4D62B" w:themeColor="accent2" w:themeTint="BF" w:sz="8" w:space="0"/>
        <w:right w:val="single" w:color="F4D62B" w:themeColor="accent2" w:themeTint="BF" w:sz="8" w:space="0"/>
        <w:insideH w:val="single" w:color="F4D62B"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F4D62B" w:themeColor="accent2" w:themeTint="BF" w:sz="8" w:space="0"/>
          <w:left w:val="single" w:color="F4D62B" w:themeColor="accent2" w:themeTint="BF" w:sz="8" w:space="0"/>
          <w:bottom w:val="single" w:color="F4D62B" w:themeColor="accent2" w:themeTint="BF" w:sz="8" w:space="0"/>
          <w:right w:val="single" w:color="F4D62B" w:themeColor="accent2" w:themeTint="BF" w:sz="8" w:space="0"/>
          <w:insideH w:val="nil"/>
          <w:insideV w:val="nil"/>
        </w:tcBorders>
        <w:shd w:val="clear" w:color="auto" w:fill="CCAF0A" w:themeFill="accent2"/>
      </w:tcPr>
    </w:tblStylePr>
    <w:tblStylePr w:type="lastRow">
      <w:pPr>
        <w:spacing w:before="0" w:after="0" w:line="240" w:lineRule="auto"/>
      </w:pPr>
      <w:rPr>
        <w:b/>
        <w:bCs/>
      </w:rPr>
      <w:tcPr>
        <w:tcBorders>
          <w:top w:val="double" w:color="F4D62B" w:themeColor="accent2" w:themeTint="BF" w:sz="6" w:space="0"/>
          <w:left w:val="single" w:color="F4D62B" w:themeColor="accent2" w:themeTint="BF" w:sz="8" w:space="0"/>
          <w:bottom w:val="single" w:color="F4D62B" w:themeColor="accent2" w:themeTint="BF" w:sz="8" w:space="0"/>
          <w:right w:val="single" w:color="F4D62B" w:themeColor="accent2" w:themeTint="BF" w:sz="8" w:space="0"/>
          <w:insideH w:val="nil"/>
          <w:insideV w:val="nil"/>
        </w:tcBorders>
      </w:tcPr>
    </w:tblStylePr>
    <w:tblStylePr w:type="firstCol">
      <w:rPr>
        <w:b/>
        <w:bCs/>
      </w:rPr>
    </w:tblStylePr>
    <w:tblStylePr w:type="lastCol">
      <w:rPr>
        <w:b/>
        <w:bCs/>
      </w:rPr>
    </w:tblStylePr>
    <w:tblStylePr w:type="band1Vert">
      <w:tcPr>
        <w:shd w:val="clear" w:color="auto" w:fill="FBF1B9" w:themeFill="accent2" w:themeFillTint="3F"/>
      </w:tcPr>
    </w:tblStylePr>
    <w:tblStylePr w:type="band1Horz">
      <w:tcPr>
        <w:tcBorders>
          <w:insideH w:val="nil"/>
          <w:insideV w:val="nil"/>
        </w:tcBorders>
        <w:shd w:val="clear" w:color="auto" w:fill="FBF1B9" w:themeFill="accent2" w:themeFillTint="3F"/>
      </w:tcPr>
    </w:tblStylePr>
    <w:tblStylePr w:type="band2Horz">
      <w:tcPr>
        <w:tcBorders>
          <w:insideH w:val="nil"/>
          <w:insideV w:val="nil"/>
        </w:tcBorders>
      </w:tcPr>
    </w:tblStylePr>
  </w:style>
  <w:style w:type="table" w:styleId="378">
    <w:name w:val="Medium Shading 1 Accent 3"/>
    <w:basedOn w:val="12"/>
    <w:semiHidden/>
    <w:unhideWhenUsed/>
    <w:uiPriority w:val="63"/>
    <w:pPr>
      <w:spacing w:after="0"/>
    </w:pPr>
    <w:tblPr>
      <w:tblBorders>
        <w:top w:val="single" w:color="A9A6BA" w:themeColor="accent3" w:themeTint="BF" w:sz="8" w:space="0"/>
        <w:left w:val="single" w:color="A9A6BA" w:themeColor="accent3" w:themeTint="BF" w:sz="8" w:space="0"/>
        <w:bottom w:val="single" w:color="A9A6BA" w:themeColor="accent3" w:themeTint="BF" w:sz="8" w:space="0"/>
        <w:right w:val="single" w:color="A9A6BA" w:themeColor="accent3" w:themeTint="BF" w:sz="8" w:space="0"/>
        <w:insideH w:val="single" w:color="A9A6BA"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9A6BA" w:themeColor="accent3" w:themeTint="BF" w:sz="8" w:space="0"/>
          <w:left w:val="single" w:color="A9A6BA" w:themeColor="accent3" w:themeTint="BF" w:sz="8" w:space="0"/>
          <w:bottom w:val="single" w:color="A9A6BA" w:themeColor="accent3" w:themeTint="BF" w:sz="8" w:space="0"/>
          <w:right w:val="single" w:color="A9A6BA" w:themeColor="accent3" w:themeTint="BF" w:sz="8" w:space="0"/>
          <w:insideH w:val="nil"/>
          <w:insideV w:val="nil"/>
        </w:tcBorders>
        <w:shd w:val="clear" w:color="auto" w:fill="8D89A4" w:themeFill="accent3"/>
      </w:tcPr>
    </w:tblStylePr>
    <w:tblStylePr w:type="lastRow">
      <w:pPr>
        <w:spacing w:before="0" w:after="0" w:line="240" w:lineRule="auto"/>
      </w:pPr>
      <w:rPr>
        <w:b/>
        <w:bCs/>
      </w:rPr>
      <w:tcPr>
        <w:tcBorders>
          <w:top w:val="double" w:color="A9A6BA" w:themeColor="accent3" w:themeTint="BF" w:sz="6" w:space="0"/>
          <w:left w:val="single" w:color="A9A6BA" w:themeColor="accent3" w:themeTint="BF" w:sz="8" w:space="0"/>
          <w:bottom w:val="single" w:color="A9A6BA" w:themeColor="accent3" w:themeTint="BF" w:sz="8" w:space="0"/>
          <w:right w:val="single" w:color="A9A6BA" w:themeColor="accent3" w:themeTint="BF" w:sz="8" w:space="0"/>
          <w:insideH w:val="nil"/>
          <w:insideV w:val="nil"/>
        </w:tcBorders>
      </w:tcPr>
    </w:tblStylePr>
    <w:tblStylePr w:type="firstCol">
      <w:rPr>
        <w:b/>
        <w:bCs/>
      </w:rPr>
    </w:tblStylePr>
    <w:tblStylePr w:type="lastCol">
      <w:rPr>
        <w:b/>
        <w:bCs/>
      </w:rPr>
    </w:tblStylePr>
    <w:tblStylePr w:type="band1Vert">
      <w:tcPr>
        <w:shd w:val="clear" w:color="auto" w:fill="E2E1E8" w:themeFill="accent3" w:themeFillTint="3F"/>
      </w:tcPr>
    </w:tblStylePr>
    <w:tblStylePr w:type="band1Horz">
      <w:tcPr>
        <w:tcBorders>
          <w:insideH w:val="nil"/>
          <w:insideV w:val="nil"/>
        </w:tcBorders>
        <w:shd w:val="clear" w:color="auto" w:fill="E2E1E8" w:themeFill="accent3" w:themeFillTint="3F"/>
      </w:tcPr>
    </w:tblStylePr>
    <w:tblStylePr w:type="band2Horz">
      <w:tcPr>
        <w:tcBorders>
          <w:insideH w:val="nil"/>
          <w:insideV w:val="nil"/>
        </w:tcBorders>
      </w:tcPr>
    </w:tblStylePr>
  </w:style>
  <w:style w:type="table" w:styleId="379">
    <w:name w:val="Medium Shading 1 Accent 4"/>
    <w:basedOn w:val="12"/>
    <w:semiHidden/>
    <w:unhideWhenUsed/>
    <w:uiPriority w:val="63"/>
    <w:pPr>
      <w:spacing w:after="0"/>
    </w:pPr>
    <w:tblPr>
      <w:tblBorders>
        <w:top w:val="single" w:color="97A684" w:themeColor="accent4" w:themeTint="BF" w:sz="8" w:space="0"/>
        <w:left w:val="single" w:color="97A684" w:themeColor="accent4" w:themeTint="BF" w:sz="8" w:space="0"/>
        <w:bottom w:val="single" w:color="97A684" w:themeColor="accent4" w:themeTint="BF" w:sz="8" w:space="0"/>
        <w:right w:val="single" w:color="97A684" w:themeColor="accent4" w:themeTint="BF" w:sz="8" w:space="0"/>
        <w:insideH w:val="single" w:color="97A684"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97A684" w:themeColor="accent4" w:themeTint="BF" w:sz="8" w:space="0"/>
          <w:left w:val="single" w:color="97A684" w:themeColor="accent4" w:themeTint="BF" w:sz="8" w:space="0"/>
          <w:bottom w:val="single" w:color="97A684" w:themeColor="accent4" w:themeTint="BF" w:sz="8" w:space="0"/>
          <w:right w:val="single" w:color="97A684" w:themeColor="accent4" w:themeTint="BF" w:sz="8" w:space="0"/>
          <w:insideH w:val="nil"/>
          <w:insideV w:val="nil"/>
        </w:tcBorders>
        <w:shd w:val="clear" w:color="auto" w:fill="748560" w:themeFill="accent4"/>
      </w:tcPr>
    </w:tblStylePr>
    <w:tblStylePr w:type="lastRow">
      <w:pPr>
        <w:spacing w:before="0" w:after="0" w:line="240" w:lineRule="auto"/>
      </w:pPr>
      <w:rPr>
        <w:b/>
        <w:bCs/>
      </w:rPr>
      <w:tcPr>
        <w:tcBorders>
          <w:top w:val="double" w:color="97A684" w:themeColor="accent4" w:themeTint="BF" w:sz="6" w:space="0"/>
          <w:left w:val="single" w:color="97A684" w:themeColor="accent4" w:themeTint="BF" w:sz="8" w:space="0"/>
          <w:bottom w:val="single" w:color="97A684" w:themeColor="accent4" w:themeTint="BF" w:sz="8" w:space="0"/>
          <w:right w:val="single" w:color="97A684" w:themeColor="accent4" w:themeTint="BF" w:sz="8" w:space="0"/>
          <w:insideH w:val="nil"/>
          <w:insideV w:val="nil"/>
        </w:tcBorders>
      </w:tcPr>
    </w:tblStylePr>
    <w:tblStylePr w:type="firstCol">
      <w:rPr>
        <w:b/>
        <w:bCs/>
      </w:rPr>
    </w:tblStylePr>
    <w:tblStylePr w:type="lastCol">
      <w:rPr>
        <w:b/>
        <w:bCs/>
      </w:rPr>
    </w:tblStylePr>
    <w:tblStylePr w:type="band1Vert">
      <w:tcPr>
        <w:shd w:val="clear" w:color="auto" w:fill="DCE1D6" w:themeFill="accent4" w:themeFillTint="3F"/>
      </w:tcPr>
    </w:tblStylePr>
    <w:tblStylePr w:type="band1Horz">
      <w:tcPr>
        <w:tcBorders>
          <w:insideH w:val="nil"/>
          <w:insideV w:val="nil"/>
        </w:tcBorders>
        <w:shd w:val="clear" w:color="auto" w:fill="DCE1D6" w:themeFill="accent4" w:themeFillTint="3F"/>
      </w:tcPr>
    </w:tblStylePr>
    <w:tblStylePr w:type="band2Horz">
      <w:tcPr>
        <w:tcBorders>
          <w:insideH w:val="nil"/>
          <w:insideV w:val="nil"/>
        </w:tcBorders>
      </w:tcPr>
    </w:tblStylePr>
  </w:style>
  <w:style w:type="table" w:styleId="380">
    <w:name w:val="Medium Shading 1 Accent 5"/>
    <w:basedOn w:val="12"/>
    <w:semiHidden/>
    <w:unhideWhenUsed/>
    <w:uiPriority w:val="63"/>
    <w:pPr>
      <w:spacing w:after="0"/>
    </w:pPr>
    <w:tblPr>
      <w:tblBorders>
        <w:top w:val="single" w:color="B6AD96" w:themeColor="accent5" w:themeTint="BF" w:sz="8" w:space="0"/>
        <w:left w:val="single" w:color="B6AD96" w:themeColor="accent5" w:themeTint="BF" w:sz="8" w:space="0"/>
        <w:bottom w:val="single" w:color="B6AD96" w:themeColor="accent5" w:themeTint="BF" w:sz="8" w:space="0"/>
        <w:right w:val="single" w:color="B6AD96" w:themeColor="accent5" w:themeTint="BF" w:sz="8" w:space="0"/>
        <w:insideH w:val="single" w:color="B6AD96"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B6AD96" w:themeColor="accent5" w:themeTint="BF" w:sz="8" w:space="0"/>
          <w:left w:val="single" w:color="B6AD96" w:themeColor="accent5" w:themeTint="BF" w:sz="8" w:space="0"/>
          <w:bottom w:val="single" w:color="B6AD96" w:themeColor="accent5" w:themeTint="BF" w:sz="8" w:space="0"/>
          <w:right w:val="single" w:color="B6AD96" w:themeColor="accent5" w:themeTint="BF" w:sz="8" w:space="0"/>
          <w:insideH w:val="nil"/>
          <w:insideV w:val="nil"/>
        </w:tcBorders>
        <w:shd w:val="clear" w:color="auto" w:fill="9E9273" w:themeFill="accent5"/>
      </w:tcPr>
    </w:tblStylePr>
    <w:tblStylePr w:type="lastRow">
      <w:pPr>
        <w:spacing w:before="0" w:after="0" w:line="240" w:lineRule="auto"/>
      </w:pPr>
      <w:rPr>
        <w:b/>
        <w:bCs/>
      </w:rPr>
      <w:tcPr>
        <w:tcBorders>
          <w:top w:val="double" w:color="B6AD96" w:themeColor="accent5" w:themeTint="BF" w:sz="6" w:space="0"/>
          <w:left w:val="single" w:color="B6AD96" w:themeColor="accent5" w:themeTint="BF" w:sz="8" w:space="0"/>
          <w:bottom w:val="single" w:color="B6AD96" w:themeColor="accent5" w:themeTint="BF" w:sz="8" w:space="0"/>
          <w:right w:val="single" w:color="B6AD96" w:themeColor="accent5" w:themeTint="BF" w:sz="8" w:space="0"/>
          <w:insideH w:val="nil"/>
          <w:insideV w:val="nil"/>
        </w:tcBorders>
      </w:tcPr>
    </w:tblStylePr>
    <w:tblStylePr w:type="firstCol">
      <w:rPr>
        <w:b/>
        <w:bCs/>
      </w:rPr>
    </w:tblStylePr>
    <w:tblStylePr w:type="lastCol">
      <w:rPr>
        <w:b/>
        <w:bCs/>
      </w:rPr>
    </w:tblStylePr>
    <w:tblStylePr w:type="band1Vert">
      <w:tcPr>
        <w:shd w:val="clear" w:color="auto" w:fill="E7E4DC" w:themeFill="accent5" w:themeFillTint="3F"/>
      </w:tcPr>
    </w:tblStylePr>
    <w:tblStylePr w:type="band1Horz">
      <w:tcPr>
        <w:tcBorders>
          <w:insideH w:val="nil"/>
          <w:insideV w:val="nil"/>
        </w:tcBorders>
        <w:shd w:val="clear" w:color="auto" w:fill="E7E4DC" w:themeFill="accent5" w:themeFillTint="3F"/>
      </w:tcPr>
    </w:tblStylePr>
    <w:tblStylePr w:type="band2Horz">
      <w:tcPr>
        <w:tcBorders>
          <w:insideH w:val="nil"/>
          <w:insideV w:val="nil"/>
        </w:tcBorders>
      </w:tcPr>
    </w:tblStylePr>
  </w:style>
  <w:style w:type="table" w:styleId="381">
    <w:name w:val="Medium Shading 1 Accent 6"/>
    <w:basedOn w:val="12"/>
    <w:semiHidden/>
    <w:unhideWhenUsed/>
    <w:uiPriority w:val="63"/>
    <w:pPr>
      <w:spacing w:after="0"/>
    </w:pPr>
    <w:tblPr>
      <w:tblBorders>
        <w:top w:val="single" w:color="9EA2A9" w:themeColor="accent6" w:themeTint="BF" w:sz="8" w:space="0"/>
        <w:left w:val="single" w:color="9EA2A9" w:themeColor="accent6" w:themeTint="BF" w:sz="8" w:space="0"/>
        <w:bottom w:val="single" w:color="9EA2A9" w:themeColor="accent6" w:themeTint="BF" w:sz="8" w:space="0"/>
        <w:right w:val="single" w:color="9EA2A9" w:themeColor="accent6" w:themeTint="BF" w:sz="8" w:space="0"/>
        <w:insideH w:val="single" w:color="9EA2A9"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9EA2A9" w:themeColor="accent6" w:themeTint="BF" w:sz="8" w:space="0"/>
          <w:left w:val="single" w:color="9EA2A9" w:themeColor="accent6" w:themeTint="BF" w:sz="8" w:space="0"/>
          <w:bottom w:val="single" w:color="9EA2A9" w:themeColor="accent6" w:themeTint="BF" w:sz="8" w:space="0"/>
          <w:right w:val="single" w:color="9EA2A9" w:themeColor="accent6" w:themeTint="BF" w:sz="8" w:space="0"/>
          <w:insideH w:val="nil"/>
          <w:insideV w:val="nil"/>
        </w:tcBorders>
        <w:shd w:val="clear" w:color="auto" w:fill="7E848D" w:themeFill="accent6"/>
      </w:tcPr>
    </w:tblStylePr>
    <w:tblStylePr w:type="lastRow">
      <w:pPr>
        <w:spacing w:before="0" w:after="0" w:line="240" w:lineRule="auto"/>
      </w:pPr>
      <w:rPr>
        <w:b/>
        <w:bCs/>
      </w:rPr>
      <w:tcPr>
        <w:tcBorders>
          <w:top w:val="double" w:color="9EA2A9" w:themeColor="accent6" w:themeTint="BF" w:sz="6" w:space="0"/>
          <w:left w:val="single" w:color="9EA2A9" w:themeColor="accent6" w:themeTint="BF" w:sz="8" w:space="0"/>
          <w:bottom w:val="single" w:color="9EA2A9" w:themeColor="accent6" w:themeTint="BF" w:sz="8" w:space="0"/>
          <w:right w:val="single" w:color="9EA2A9" w:themeColor="accent6" w:themeTint="BF" w:sz="8" w:space="0"/>
          <w:insideH w:val="nil"/>
          <w:insideV w:val="nil"/>
        </w:tcBorders>
      </w:tcPr>
    </w:tblStylePr>
    <w:tblStylePr w:type="firstCol">
      <w:rPr>
        <w:b/>
        <w:bCs/>
      </w:rPr>
    </w:tblStylePr>
    <w:tblStylePr w:type="lastCol">
      <w:rPr>
        <w:b/>
        <w:bCs/>
      </w:rPr>
    </w:tblStylePr>
    <w:tblStylePr w:type="band1Vert">
      <w:tcPr>
        <w:shd w:val="clear" w:color="auto" w:fill="DFE0E2" w:themeFill="accent6" w:themeFillTint="3F"/>
      </w:tcPr>
    </w:tblStylePr>
    <w:tblStylePr w:type="band1Horz">
      <w:tcPr>
        <w:tcBorders>
          <w:insideH w:val="nil"/>
          <w:insideV w:val="nil"/>
        </w:tcBorders>
        <w:shd w:val="clear" w:color="auto" w:fill="DFE0E2" w:themeFill="accent6" w:themeFillTint="3F"/>
      </w:tcPr>
    </w:tblStylePr>
    <w:tblStylePr w:type="band2Horz">
      <w:tcPr>
        <w:tcBorders>
          <w:insideH w:val="nil"/>
          <w:insideV w:val="nil"/>
        </w:tcBorders>
      </w:tcPr>
    </w:tblStylePr>
  </w:style>
  <w:style w:type="table" w:styleId="382">
    <w:name w:val="Medium Shading 2"/>
    <w:basedOn w:val="12"/>
    <w:semiHidden/>
    <w:unhideWhenUsed/>
    <w:uiPriority w:val="64"/>
    <w:pPr>
      <w:spacing w:after="0"/>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nil"/>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000000" w:themeFill="tex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nil"/>
          <w:right w:val="nil"/>
          <w:insideH w:val="nil"/>
          <w:insideV w:val="nil"/>
        </w:tcBorders>
      </w:tcPr>
    </w:tblStylePr>
  </w:style>
  <w:style w:type="table" w:styleId="383">
    <w:name w:val="Medium Shading 2 Accent 1"/>
    <w:basedOn w:val="12"/>
    <w:uiPriority w:val="64"/>
    <w:pPr>
      <w:spacing w:after="0"/>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6EA0B0" w:themeFill="accent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nil"/>
          <w:right w:val="nil"/>
          <w:insideH w:val="nil"/>
          <w:insideV w:val="nil"/>
        </w:tcBorders>
        <w:shd w:val="clear" w:color="auto" w:fill="6EA0B0" w:themeFill="accent1"/>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6EA0B0" w:themeFill="accent1"/>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nil"/>
          <w:right w:val="nil"/>
          <w:insideH w:val="nil"/>
          <w:insideV w:val="nil"/>
        </w:tcBorders>
      </w:tcPr>
    </w:tblStylePr>
  </w:style>
  <w:style w:type="table" w:styleId="384">
    <w:name w:val="Medium Shading 2 Accent 2"/>
    <w:basedOn w:val="12"/>
    <w:semiHidden/>
    <w:unhideWhenUsed/>
    <w:uiPriority w:val="64"/>
    <w:pPr>
      <w:spacing w:after="0"/>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CCAF0A" w:themeFill="accent2"/>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nil"/>
          <w:right w:val="nil"/>
          <w:insideH w:val="nil"/>
          <w:insideV w:val="nil"/>
        </w:tcBorders>
        <w:shd w:val="clear" w:color="auto" w:fill="CCAF0A" w:themeFill="accent2"/>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CCAF0A" w:themeFill="accent2"/>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nil"/>
          <w:right w:val="nil"/>
          <w:insideH w:val="nil"/>
          <w:insideV w:val="nil"/>
        </w:tcBorders>
      </w:tcPr>
    </w:tblStylePr>
  </w:style>
  <w:style w:type="table" w:styleId="385">
    <w:name w:val="Medium Shading 2 Accent 3"/>
    <w:basedOn w:val="12"/>
    <w:semiHidden/>
    <w:unhideWhenUsed/>
    <w:uiPriority w:val="64"/>
    <w:pPr>
      <w:spacing w:after="0"/>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8D89A4" w:themeFill="accent3"/>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nil"/>
          <w:right w:val="nil"/>
          <w:insideH w:val="nil"/>
          <w:insideV w:val="nil"/>
        </w:tcBorders>
        <w:shd w:val="clear" w:color="auto" w:fill="8D89A4" w:themeFill="accent3"/>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8D89A4" w:themeFill="accent3"/>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nil"/>
          <w:right w:val="nil"/>
          <w:insideH w:val="nil"/>
          <w:insideV w:val="nil"/>
        </w:tcBorders>
      </w:tcPr>
    </w:tblStylePr>
  </w:style>
  <w:style w:type="table" w:styleId="386">
    <w:name w:val="Medium Shading 2 Accent 4"/>
    <w:basedOn w:val="12"/>
    <w:semiHidden/>
    <w:unhideWhenUsed/>
    <w:uiPriority w:val="64"/>
    <w:pPr>
      <w:spacing w:after="0"/>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748560" w:themeFill="accent4"/>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nil"/>
          <w:right w:val="nil"/>
          <w:insideH w:val="nil"/>
          <w:insideV w:val="nil"/>
        </w:tcBorders>
        <w:shd w:val="clear" w:color="auto" w:fill="748560" w:themeFill="accent4"/>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748560" w:themeFill="accent4"/>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nil"/>
          <w:right w:val="nil"/>
          <w:insideH w:val="nil"/>
          <w:insideV w:val="nil"/>
        </w:tcBorders>
      </w:tcPr>
    </w:tblStylePr>
  </w:style>
  <w:style w:type="table" w:styleId="387">
    <w:name w:val="Medium Shading 2 Accent 5"/>
    <w:basedOn w:val="12"/>
    <w:semiHidden/>
    <w:unhideWhenUsed/>
    <w:uiPriority w:val="64"/>
    <w:pPr>
      <w:spacing w:after="0"/>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9E9273" w:themeFill="accent5"/>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nil"/>
          <w:right w:val="nil"/>
          <w:insideH w:val="nil"/>
          <w:insideV w:val="nil"/>
        </w:tcBorders>
        <w:shd w:val="clear" w:color="auto" w:fill="9E9273" w:themeFill="accent5"/>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9E9273" w:themeFill="accent5"/>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nil"/>
          <w:right w:val="nil"/>
          <w:insideH w:val="nil"/>
          <w:insideV w:val="nil"/>
        </w:tcBorders>
      </w:tcPr>
    </w:tblStylePr>
  </w:style>
  <w:style w:type="table" w:styleId="388">
    <w:name w:val="Medium Shading 2 Accent 6"/>
    <w:basedOn w:val="12"/>
    <w:semiHidden/>
    <w:unhideWhenUsed/>
    <w:uiPriority w:val="64"/>
    <w:pPr>
      <w:spacing w:after="0"/>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cPr>
        <w:tcBorders>
          <w:top w:val="single" w:color="auto" w:sz="18" w:space="0"/>
          <w:left w:val="nil"/>
          <w:bottom w:val="single" w:color="auto" w:sz="18" w:space="0"/>
          <w:right w:val="nil"/>
          <w:insideH w:val="nil"/>
          <w:insideV w:val="nil"/>
        </w:tcBorders>
        <w:shd w:val="clear" w:color="auto" w:fill="7E848D" w:themeFill="accent6"/>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cPr>
        <w:tcBorders>
          <w:top w:val="nil"/>
          <w:left w:val="nil"/>
          <w:bottom w:val="nil"/>
          <w:right w:val="nil"/>
          <w:insideH w:val="nil"/>
          <w:insideV w:val="nil"/>
        </w:tcBorders>
        <w:shd w:val="clear" w:color="auto" w:fill="7E848D" w:themeFill="accent6"/>
      </w:tcPr>
    </w:tblStylePr>
    <w:tblStylePr w:type="lastCol">
      <w:rPr>
        <w:b/>
        <w:bCs/>
        <w:color w:val="FFFFFF" w:themeColor="background1"/>
        <w14:textFill>
          <w14:solidFill>
            <w14:schemeClr w14:val="bg1"/>
          </w14:solidFill>
        </w14:textFill>
      </w:rPr>
      <w:tcPr>
        <w:tcBorders>
          <w:left w:val="nil"/>
          <w:right w:val="nil"/>
          <w:insideH w:val="nil"/>
          <w:insideV w:val="nil"/>
        </w:tcBorders>
        <w:shd w:val="clear" w:color="auto" w:fill="7E848D" w:themeFill="accent6"/>
      </w:tcPr>
    </w:tblStylePr>
    <w:tblStylePr w:type="band1Vert">
      <w:tcPr>
        <w:tcBorders>
          <w:left w:val="nil"/>
          <w:right w:val="nil"/>
          <w:insideH w:val="nil"/>
          <w:insideV w:val="nil"/>
        </w:tcBorders>
        <w:shd w:val="clear" w:color="auto" w:fill="D7D7D7" w:themeFill="background1" w:themeFillShade="D8"/>
      </w:tcPr>
    </w:tblStylePr>
    <w:tblStylePr w:type="band1Horz">
      <w:tcPr>
        <w:shd w:val="clear" w:color="auto" w:fill="D7D7D7" w:themeFill="background1" w:themeFillShade="D8"/>
      </w:tcPr>
    </w:tblStylePr>
    <w:tblStylePr w:type="neCell">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cPr>
        <w:tcBorders>
          <w:top w:val="single" w:color="auto" w:sz="18" w:space="0"/>
          <w:left w:val="nil"/>
          <w:bottom w:val="nil"/>
          <w:right w:val="nil"/>
          <w:insideH w:val="nil"/>
          <w:insideV w:val="nil"/>
        </w:tcBorders>
      </w:tcPr>
    </w:tblStylePr>
  </w:style>
  <w:style w:type="character" w:customStyle="1" w:styleId="389">
    <w:name w:val="Mention1"/>
    <w:basedOn w:val="11"/>
    <w:semiHidden/>
    <w:unhideWhenUsed/>
    <w:uiPriority w:val="99"/>
    <w:rPr>
      <w:rFonts w:ascii="Tahoma" w:hAnsi="Tahoma" w:cs="Tahoma"/>
      <w:color w:val="2B579A"/>
      <w:shd w:val="clear" w:color="auto" w:fill="E6E6E6"/>
    </w:rPr>
  </w:style>
  <w:style w:type="character" w:customStyle="1" w:styleId="390">
    <w:name w:val="Cabeçalho da mensagem Char"/>
    <w:basedOn w:val="11"/>
    <w:link w:val="75"/>
    <w:semiHidden/>
    <w:uiPriority w:val="0"/>
    <w:rPr>
      <w:rFonts w:ascii="Tahoma" w:hAnsi="Tahoma" w:cs="Tahoma" w:eastAsiaTheme="majorEastAsia"/>
      <w:sz w:val="24"/>
      <w:szCs w:val="24"/>
      <w:shd w:val="pct20" w:color="auto" w:fill="auto"/>
    </w:rPr>
  </w:style>
  <w:style w:type="paragraph" w:styleId="391">
    <w:name w:val="No Spacing"/>
    <w:unhideWhenUsed/>
    <w:qFormat/>
    <w:uiPriority w:val="1"/>
    <w:pPr>
      <w:spacing w:after="0"/>
    </w:pPr>
    <w:rPr>
      <w:rFonts w:ascii="Tahoma" w:hAnsi="Tahoma" w:eastAsia="Times New Roman" w:cs="Tahoma"/>
      <w:sz w:val="22"/>
      <w:szCs w:val="22"/>
      <w:lang w:val="pt-PT" w:eastAsia="en-US" w:bidi="ar-SA"/>
    </w:rPr>
  </w:style>
  <w:style w:type="character" w:customStyle="1" w:styleId="392">
    <w:name w:val="Título da nota Char"/>
    <w:basedOn w:val="11"/>
    <w:link w:val="106"/>
    <w:semiHidden/>
    <w:uiPriority w:val="0"/>
    <w:rPr>
      <w:rFonts w:ascii="Tahoma" w:hAnsi="Tahoma" w:cs="Tahoma"/>
    </w:rPr>
  </w:style>
  <w:style w:type="table" w:customStyle="1" w:styleId="393">
    <w:name w:val="Plain Table 11"/>
    <w:basedOn w:val="12"/>
    <w:uiPriority w:val="41"/>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394">
    <w:name w:val="Plain Table 21"/>
    <w:basedOn w:val="12"/>
    <w:uiPriority w:val="42"/>
    <w:pPr>
      <w:spacing w:after="0"/>
    </w:p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95">
    <w:name w:val="Plain Table 31"/>
    <w:basedOn w:val="12"/>
    <w:uiPriority w:val="43"/>
    <w:pPr>
      <w:spacing w:after="0"/>
    </w:p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396">
    <w:name w:val="Plain Table 41"/>
    <w:basedOn w:val="12"/>
    <w:uiPriority w:val="44"/>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397">
    <w:name w:val="Plain Table 51"/>
    <w:basedOn w:val="12"/>
    <w:uiPriority w:val="45"/>
    <w:pPr>
      <w:spacing w:after="0"/>
    </w:pPr>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398">
    <w:name w:val="Texto sem Formatação Char"/>
    <w:basedOn w:val="11"/>
    <w:link w:val="54"/>
    <w:semiHidden/>
    <w:uiPriority w:val="0"/>
    <w:rPr>
      <w:rFonts w:ascii="Consolas" w:hAnsi="Consolas" w:cs="Tahoma"/>
      <w:szCs w:val="21"/>
    </w:rPr>
  </w:style>
  <w:style w:type="paragraph" w:styleId="399">
    <w:name w:val="Quote"/>
    <w:basedOn w:val="1"/>
    <w:next w:val="1"/>
    <w:link w:val="400"/>
    <w:semiHidden/>
    <w:unhideWhenUsed/>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00">
    <w:name w:val="Citação Char"/>
    <w:basedOn w:val="11"/>
    <w:link w:val="399"/>
    <w:semiHidden/>
    <w:uiPriority w:val="29"/>
    <w:rPr>
      <w:rFonts w:ascii="Tahoma" w:hAnsi="Tahoma" w:cs="Tahoma"/>
      <w:i/>
      <w:iCs/>
      <w:color w:val="404040" w:themeColor="text1" w:themeTint="BF"/>
      <w14:textFill>
        <w14:solidFill>
          <w14:schemeClr w14:val="tx1">
            <w14:lumMod w14:val="75000"/>
            <w14:lumOff w14:val="25000"/>
          </w14:schemeClr>
        </w14:solidFill>
      </w14:textFill>
    </w:rPr>
  </w:style>
  <w:style w:type="character" w:customStyle="1" w:styleId="401">
    <w:name w:val="Assinatura Char"/>
    <w:basedOn w:val="11"/>
    <w:link w:val="60"/>
    <w:uiPriority w:val="6"/>
    <w:rPr>
      <w:rFonts w:ascii="Tahoma" w:hAnsi="Tahoma" w:cs="Tahoma"/>
    </w:rPr>
  </w:style>
  <w:style w:type="character" w:customStyle="1" w:styleId="402">
    <w:name w:val="Smart Hyperlink1"/>
    <w:basedOn w:val="11"/>
    <w:semiHidden/>
    <w:unhideWhenUsed/>
    <w:uiPriority w:val="99"/>
    <w:rPr>
      <w:rFonts w:ascii="Tahoma" w:hAnsi="Tahoma" w:cs="Tahoma"/>
      <w:u w:val="dotted"/>
    </w:rPr>
  </w:style>
  <w:style w:type="character" w:customStyle="1" w:styleId="403">
    <w:name w:val="Subtítulo Char"/>
    <w:basedOn w:val="11"/>
    <w:link w:val="93"/>
    <w:semiHidden/>
    <w:uiPriority w:val="0"/>
    <w:rPr>
      <w:rFonts w:ascii="Tahoma" w:hAnsi="Tahoma" w:cs="Tahoma" w:eastAsiaTheme="minorEastAsia"/>
      <w:color w:val="595959" w:themeColor="text1" w:themeTint="A6"/>
      <w:spacing w:val="15"/>
      <w14:textFill>
        <w14:solidFill>
          <w14:schemeClr w14:val="tx1">
            <w14:lumMod w14:val="65000"/>
            <w14:lumOff w14:val="35000"/>
          </w14:schemeClr>
        </w14:solidFill>
      </w14:textFill>
    </w:rPr>
  </w:style>
  <w:style w:type="character" w:customStyle="1" w:styleId="404">
    <w:name w:val="Subtle Emphasis"/>
    <w:basedOn w:val="11"/>
    <w:semiHidden/>
    <w:unhideWhenUsed/>
    <w:qFormat/>
    <w:uiPriority w:val="19"/>
    <w:rPr>
      <w:rFonts w:ascii="Tahoma" w:hAnsi="Tahoma" w:cs="Tahoma"/>
      <w:i/>
      <w:iCs/>
      <w:color w:val="404040" w:themeColor="text1" w:themeTint="BF"/>
      <w14:textFill>
        <w14:solidFill>
          <w14:schemeClr w14:val="tx1">
            <w14:lumMod w14:val="75000"/>
            <w14:lumOff w14:val="25000"/>
          </w14:schemeClr>
        </w14:solidFill>
      </w14:textFill>
    </w:rPr>
  </w:style>
  <w:style w:type="character" w:customStyle="1" w:styleId="405">
    <w:name w:val="Subtle Reference"/>
    <w:basedOn w:val="11"/>
    <w:semiHidden/>
    <w:unhideWhenUsed/>
    <w:qFormat/>
    <w:uiPriority w:val="31"/>
    <w:rPr>
      <w:rFonts w:ascii="Tahoma" w:hAnsi="Tahoma" w:cs="Tahoma"/>
      <w:smallCaps/>
      <w:color w:val="595959" w:themeColor="text1" w:themeTint="A6"/>
      <w14:textFill>
        <w14:solidFill>
          <w14:schemeClr w14:val="tx1">
            <w14:lumMod w14:val="65000"/>
            <w14:lumOff w14:val="35000"/>
          </w14:schemeClr>
        </w14:solidFill>
      </w14:textFill>
    </w:rPr>
  </w:style>
  <w:style w:type="table" w:customStyle="1" w:styleId="406">
    <w:name w:val="Table Grid Light1"/>
    <w:basedOn w:val="12"/>
    <w:uiPriority w:val="40"/>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407">
    <w:name w:val="TOC Heading"/>
    <w:basedOn w:val="2"/>
    <w:next w:val="1"/>
    <w:semiHidden/>
    <w:unhideWhenUsed/>
    <w:qFormat/>
    <w:uiPriority w:val="39"/>
    <w:pPr>
      <w:keepNext/>
      <w:keepLines/>
      <w:spacing w:before="240"/>
      <w:outlineLvl w:val="9"/>
    </w:pPr>
    <w:rPr>
      <w:rFonts w:eastAsiaTheme="majorEastAsia"/>
      <w:color w:val="4C7C8B" w:themeColor="accent1" w:themeShade="BF"/>
      <w:sz w:val="32"/>
    </w:rPr>
  </w:style>
  <w:style w:type="character" w:customStyle="1" w:styleId="408">
    <w:name w:val="Unresolved Mention1"/>
    <w:basedOn w:val="11"/>
    <w:semiHidden/>
    <w:unhideWhenUsed/>
    <w:uiPriority w:val="99"/>
    <w:rPr>
      <w:rFonts w:ascii="Tahoma" w:hAnsi="Tahoma" w:cs="Tahoma"/>
      <w:color w:val="595959" w:themeColor="text1" w:themeTint="A6"/>
      <w:shd w:val="clear" w:color="auto" w:fill="E6E6E6"/>
      <w14:textFill>
        <w14:solidFill>
          <w14:schemeClr w14:val="tx1">
            <w14:lumMod w14:val="65000"/>
            <w14:lumOff w14:val="35000"/>
          </w14:schemeClr>
        </w14:solidFill>
      </w14:textFill>
    </w:rPr>
  </w:style>
  <w:style w:type="table" w:customStyle="1" w:styleId="409">
    <w:name w:val="Grid Table 1 Light"/>
    <w:basedOn w:val="12"/>
    <w:uiPriority w:val="46"/>
    <w:pPr>
      <w:spacing w:after="0"/>
    </w:p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10">
    <w:name w:val="Grid Table 1 Light Accent 1"/>
    <w:basedOn w:val="12"/>
    <w:uiPriority w:val="46"/>
    <w:pPr>
      <w:spacing w:after="0"/>
    </w:pPr>
    <w:tblPr>
      <w:tblBorders>
        <w:top w:val="single" w:color="C4D8DF" w:themeColor="accent1" w:themeTint="66" w:sz="4" w:space="0"/>
        <w:left w:val="single" w:color="C4D8DF" w:themeColor="accent1" w:themeTint="66" w:sz="4" w:space="0"/>
        <w:bottom w:val="single" w:color="C4D8DF" w:themeColor="accent1" w:themeTint="66" w:sz="4" w:space="0"/>
        <w:right w:val="single" w:color="C4D8DF" w:themeColor="accent1" w:themeTint="66" w:sz="4" w:space="0"/>
        <w:insideH w:val="single" w:color="C4D8DF" w:themeColor="accent1" w:themeTint="66" w:sz="4" w:space="0"/>
        <w:insideV w:val="single" w:color="C4D8DF" w:themeColor="accent1" w:themeTint="66" w:sz="4" w:space="0"/>
      </w:tblBorders>
    </w:tblPr>
    <w:tblStylePr w:type="firstRow">
      <w:rPr>
        <w:b/>
        <w:bCs/>
      </w:rPr>
      <w:tcPr>
        <w:tcBorders>
          <w:bottom w:val="single" w:color="A7C5CF" w:themeColor="accent1" w:themeTint="99" w:sz="12" w:space="0"/>
        </w:tcBorders>
      </w:tcPr>
    </w:tblStylePr>
    <w:tblStylePr w:type="lastRow">
      <w:rPr>
        <w:b/>
        <w:bCs/>
      </w:rPr>
      <w:tcPr>
        <w:tcBorders>
          <w:top w:val="double" w:color="A7C5CF" w:themeColor="accent1" w:themeTint="99" w:sz="2" w:space="0"/>
        </w:tcBorders>
      </w:tcPr>
    </w:tblStylePr>
    <w:tblStylePr w:type="firstCol">
      <w:rPr>
        <w:b/>
        <w:bCs/>
      </w:rPr>
    </w:tblStylePr>
    <w:tblStylePr w:type="lastCol">
      <w:rPr>
        <w:b/>
        <w:bCs/>
      </w:rPr>
    </w:tblStylePr>
  </w:style>
  <w:style w:type="table" w:customStyle="1" w:styleId="411">
    <w:name w:val="Grid Table 1 Light Accent 2"/>
    <w:basedOn w:val="12"/>
    <w:uiPriority w:val="46"/>
    <w:pPr>
      <w:spacing w:after="0"/>
    </w:pPr>
    <w:tblPr>
      <w:tblBorders>
        <w:top w:val="single" w:color="F9E98E" w:themeColor="accent2" w:themeTint="66" w:sz="4" w:space="0"/>
        <w:left w:val="single" w:color="F9E98E" w:themeColor="accent2" w:themeTint="66" w:sz="4" w:space="0"/>
        <w:bottom w:val="single" w:color="F9E98E" w:themeColor="accent2" w:themeTint="66" w:sz="4" w:space="0"/>
        <w:right w:val="single" w:color="F9E98E" w:themeColor="accent2" w:themeTint="66" w:sz="4" w:space="0"/>
        <w:insideH w:val="single" w:color="F9E98E" w:themeColor="accent2" w:themeTint="66" w:sz="4" w:space="0"/>
        <w:insideV w:val="single" w:color="F9E98E" w:themeColor="accent2" w:themeTint="66" w:sz="4" w:space="0"/>
      </w:tblBorders>
    </w:tblPr>
    <w:tblStylePr w:type="firstRow">
      <w:rPr>
        <w:b/>
        <w:bCs/>
      </w:rPr>
      <w:tcPr>
        <w:tcBorders>
          <w:bottom w:val="single" w:color="F6DE55" w:themeColor="accent2" w:themeTint="99" w:sz="12" w:space="0"/>
        </w:tcBorders>
      </w:tcPr>
    </w:tblStylePr>
    <w:tblStylePr w:type="lastRow">
      <w:rPr>
        <w:b/>
        <w:bCs/>
      </w:rPr>
      <w:tcPr>
        <w:tcBorders>
          <w:top w:val="double" w:color="F6DE55" w:themeColor="accent2" w:themeTint="99" w:sz="2" w:space="0"/>
        </w:tcBorders>
      </w:tcPr>
    </w:tblStylePr>
    <w:tblStylePr w:type="firstCol">
      <w:rPr>
        <w:b/>
        <w:bCs/>
      </w:rPr>
    </w:tblStylePr>
    <w:tblStylePr w:type="lastCol">
      <w:rPr>
        <w:b/>
        <w:bCs/>
      </w:rPr>
    </w:tblStylePr>
  </w:style>
  <w:style w:type="table" w:customStyle="1" w:styleId="412">
    <w:name w:val="Grid Table 1 Light Accent 3"/>
    <w:basedOn w:val="12"/>
    <w:uiPriority w:val="46"/>
    <w:pPr>
      <w:spacing w:after="0"/>
    </w:pPr>
    <w:tblPr>
      <w:tblBorders>
        <w:top w:val="single" w:color="D1CFDA" w:themeColor="accent3" w:themeTint="66" w:sz="4" w:space="0"/>
        <w:left w:val="single" w:color="D1CFDA" w:themeColor="accent3" w:themeTint="66" w:sz="4" w:space="0"/>
        <w:bottom w:val="single" w:color="D1CFDA" w:themeColor="accent3" w:themeTint="66" w:sz="4" w:space="0"/>
        <w:right w:val="single" w:color="D1CFDA" w:themeColor="accent3" w:themeTint="66" w:sz="4" w:space="0"/>
        <w:insideH w:val="single" w:color="D1CFDA" w:themeColor="accent3" w:themeTint="66" w:sz="4" w:space="0"/>
        <w:insideV w:val="single" w:color="D1CFDA" w:themeColor="accent3" w:themeTint="66" w:sz="4" w:space="0"/>
      </w:tblBorders>
    </w:tblPr>
    <w:tblStylePr w:type="firstRow">
      <w:rPr>
        <w:b/>
        <w:bCs/>
      </w:rPr>
      <w:tcPr>
        <w:tcBorders>
          <w:bottom w:val="single" w:color="BAB8C8" w:themeColor="accent3" w:themeTint="99" w:sz="12" w:space="0"/>
        </w:tcBorders>
      </w:tcPr>
    </w:tblStylePr>
    <w:tblStylePr w:type="lastRow">
      <w:rPr>
        <w:b/>
        <w:bCs/>
      </w:rPr>
      <w:tcPr>
        <w:tcBorders>
          <w:top w:val="double" w:color="BAB8C8" w:themeColor="accent3" w:themeTint="99" w:sz="2" w:space="0"/>
        </w:tcBorders>
      </w:tcPr>
    </w:tblStylePr>
    <w:tblStylePr w:type="firstCol">
      <w:rPr>
        <w:b/>
        <w:bCs/>
      </w:rPr>
    </w:tblStylePr>
    <w:tblStylePr w:type="lastCol">
      <w:rPr>
        <w:b/>
        <w:bCs/>
      </w:rPr>
    </w:tblStylePr>
  </w:style>
  <w:style w:type="table" w:customStyle="1" w:styleId="413">
    <w:name w:val="Grid Table 1 Light Accent 4"/>
    <w:basedOn w:val="12"/>
    <w:uiPriority w:val="46"/>
    <w:pPr>
      <w:spacing w:after="0"/>
    </w:pPr>
    <w:tblPr>
      <w:tblBorders>
        <w:top w:val="single" w:color="C7CFBD" w:themeColor="accent4" w:themeTint="66" w:sz="4" w:space="0"/>
        <w:left w:val="single" w:color="C7CFBD" w:themeColor="accent4" w:themeTint="66" w:sz="4" w:space="0"/>
        <w:bottom w:val="single" w:color="C7CFBD" w:themeColor="accent4" w:themeTint="66" w:sz="4" w:space="0"/>
        <w:right w:val="single" w:color="C7CFBD" w:themeColor="accent4" w:themeTint="66" w:sz="4" w:space="0"/>
        <w:insideH w:val="single" w:color="C7CFBD" w:themeColor="accent4" w:themeTint="66" w:sz="4" w:space="0"/>
        <w:insideV w:val="single" w:color="C7CFBD" w:themeColor="accent4" w:themeTint="66" w:sz="4" w:space="0"/>
      </w:tblBorders>
    </w:tblPr>
    <w:tblStylePr w:type="firstRow">
      <w:rPr>
        <w:b/>
        <w:bCs/>
      </w:rPr>
      <w:tcPr>
        <w:tcBorders>
          <w:bottom w:val="single" w:color="ABB89D" w:themeColor="accent4" w:themeTint="99" w:sz="12" w:space="0"/>
        </w:tcBorders>
      </w:tcPr>
    </w:tblStylePr>
    <w:tblStylePr w:type="lastRow">
      <w:rPr>
        <w:b/>
        <w:bCs/>
      </w:rPr>
      <w:tcPr>
        <w:tcBorders>
          <w:top w:val="double" w:color="ABB89D" w:themeColor="accent4" w:themeTint="99" w:sz="2" w:space="0"/>
        </w:tcBorders>
      </w:tcPr>
    </w:tblStylePr>
    <w:tblStylePr w:type="firstCol">
      <w:rPr>
        <w:b/>
        <w:bCs/>
      </w:rPr>
    </w:tblStylePr>
    <w:tblStylePr w:type="lastCol">
      <w:rPr>
        <w:b/>
        <w:bCs/>
      </w:rPr>
    </w:tblStylePr>
  </w:style>
  <w:style w:type="table" w:customStyle="1" w:styleId="414">
    <w:name w:val="Grid Table 1 Light Accent 5"/>
    <w:basedOn w:val="12"/>
    <w:uiPriority w:val="46"/>
    <w:pPr>
      <w:spacing w:after="0"/>
    </w:pPr>
    <w:tblPr>
      <w:tblBorders>
        <w:top w:val="single" w:color="D8D3C6" w:themeColor="accent5" w:themeTint="66" w:sz="4" w:space="0"/>
        <w:left w:val="single" w:color="D8D3C6" w:themeColor="accent5" w:themeTint="66" w:sz="4" w:space="0"/>
        <w:bottom w:val="single" w:color="D8D3C6" w:themeColor="accent5" w:themeTint="66" w:sz="4" w:space="0"/>
        <w:right w:val="single" w:color="D8D3C6" w:themeColor="accent5" w:themeTint="66" w:sz="4" w:space="0"/>
        <w:insideH w:val="single" w:color="D8D3C6" w:themeColor="accent5" w:themeTint="66" w:sz="4" w:space="0"/>
        <w:insideV w:val="single" w:color="D8D3C6" w:themeColor="accent5" w:themeTint="66" w:sz="4" w:space="0"/>
      </w:tblBorders>
    </w:tblPr>
    <w:tblStylePr w:type="firstRow">
      <w:rPr>
        <w:b/>
        <w:bCs/>
      </w:rPr>
      <w:tcPr>
        <w:tcBorders>
          <w:bottom w:val="single" w:color="C4BDAA" w:themeColor="accent5" w:themeTint="99" w:sz="12" w:space="0"/>
        </w:tcBorders>
      </w:tcPr>
    </w:tblStylePr>
    <w:tblStylePr w:type="lastRow">
      <w:rPr>
        <w:b/>
        <w:bCs/>
      </w:rPr>
      <w:tcPr>
        <w:tcBorders>
          <w:top w:val="double" w:color="C4BDAA" w:themeColor="accent5" w:themeTint="99" w:sz="2" w:space="0"/>
        </w:tcBorders>
      </w:tcPr>
    </w:tblStylePr>
    <w:tblStylePr w:type="firstCol">
      <w:rPr>
        <w:b/>
        <w:bCs/>
      </w:rPr>
    </w:tblStylePr>
    <w:tblStylePr w:type="lastCol">
      <w:rPr>
        <w:b/>
        <w:bCs/>
      </w:rPr>
    </w:tblStylePr>
  </w:style>
  <w:style w:type="table" w:customStyle="1" w:styleId="415">
    <w:name w:val="Grid Table 1 Light Accent 6"/>
    <w:basedOn w:val="12"/>
    <w:uiPriority w:val="46"/>
    <w:pPr>
      <w:spacing w:after="0"/>
    </w:pPr>
    <w:tblPr>
      <w:tblBorders>
        <w:top w:val="single" w:color="CBCDD1" w:themeColor="accent6" w:themeTint="66" w:sz="4" w:space="0"/>
        <w:left w:val="single" w:color="CBCDD1" w:themeColor="accent6" w:themeTint="66" w:sz="4" w:space="0"/>
        <w:bottom w:val="single" w:color="CBCDD1" w:themeColor="accent6" w:themeTint="66" w:sz="4" w:space="0"/>
        <w:right w:val="single" w:color="CBCDD1" w:themeColor="accent6" w:themeTint="66" w:sz="4" w:space="0"/>
        <w:insideH w:val="single" w:color="CBCDD1" w:themeColor="accent6" w:themeTint="66" w:sz="4" w:space="0"/>
        <w:insideV w:val="single" w:color="CBCDD1" w:themeColor="accent6" w:themeTint="66" w:sz="4" w:space="0"/>
      </w:tblBorders>
    </w:tblPr>
    <w:tblStylePr w:type="firstRow">
      <w:rPr>
        <w:b/>
        <w:bCs/>
      </w:rPr>
      <w:tcPr>
        <w:tcBorders>
          <w:bottom w:val="single" w:color="B1B5BA" w:themeColor="accent6" w:themeTint="99" w:sz="12" w:space="0"/>
        </w:tcBorders>
      </w:tcPr>
    </w:tblStylePr>
    <w:tblStylePr w:type="lastRow">
      <w:rPr>
        <w:b/>
        <w:bCs/>
      </w:rPr>
      <w:tcPr>
        <w:tcBorders>
          <w:top w:val="double" w:color="B1B5BA" w:themeColor="accent6" w:themeTint="99" w:sz="2" w:space="0"/>
        </w:tcBorders>
      </w:tcPr>
    </w:tblStylePr>
    <w:tblStylePr w:type="firstCol">
      <w:rPr>
        <w:b/>
        <w:bCs/>
      </w:rPr>
    </w:tblStylePr>
    <w:tblStylePr w:type="lastCol">
      <w:rPr>
        <w:b/>
        <w:bCs/>
      </w:rPr>
    </w:tblStylePr>
  </w:style>
  <w:style w:type="table" w:customStyle="1" w:styleId="416">
    <w:name w:val="Grid Table 2"/>
    <w:basedOn w:val="12"/>
    <w:uiPriority w:val="47"/>
    <w:pPr>
      <w:spacing w:after="0"/>
    </w:p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17">
    <w:name w:val="Grid Table 2 Accent 1"/>
    <w:basedOn w:val="12"/>
    <w:uiPriority w:val="47"/>
    <w:pPr>
      <w:spacing w:after="0"/>
    </w:pPr>
    <w:tblPr>
      <w:tblBorders>
        <w:top w:val="single" w:color="A7C5CF" w:themeColor="accent1" w:themeTint="99" w:sz="2" w:space="0"/>
        <w:bottom w:val="single" w:color="A7C5CF" w:themeColor="accent1" w:themeTint="99" w:sz="2" w:space="0"/>
        <w:insideH w:val="single" w:color="A7C5CF" w:themeColor="accent1" w:themeTint="99" w:sz="2" w:space="0"/>
        <w:insideV w:val="single" w:color="A7C5CF" w:themeColor="accent1" w:themeTint="99" w:sz="2" w:space="0"/>
      </w:tblBorders>
    </w:tblPr>
    <w:tblStylePr w:type="firstRow">
      <w:rPr>
        <w:b/>
        <w:bCs/>
      </w:rPr>
      <w:tcPr>
        <w:tcBorders>
          <w:top w:val="nil"/>
          <w:bottom w:val="single" w:color="A7C5CF" w:themeColor="accent1" w:themeTint="99" w:sz="12" w:space="0"/>
          <w:insideH w:val="nil"/>
          <w:insideV w:val="nil"/>
        </w:tcBorders>
        <w:shd w:val="clear" w:color="auto" w:fill="FFFFFF" w:themeFill="background1"/>
      </w:tcPr>
    </w:tblStylePr>
    <w:tblStylePr w:type="lastRow">
      <w:rPr>
        <w:b/>
        <w:bCs/>
      </w:rPr>
      <w:tcPr>
        <w:tcBorders>
          <w:top w:val="double" w:color="A7C5CF"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418">
    <w:name w:val="Grid Table 2 Accent 2"/>
    <w:basedOn w:val="12"/>
    <w:uiPriority w:val="47"/>
    <w:pPr>
      <w:spacing w:after="0"/>
    </w:pPr>
    <w:tblPr>
      <w:tblBorders>
        <w:top w:val="single" w:color="F6DE55" w:themeColor="accent2" w:themeTint="99" w:sz="2" w:space="0"/>
        <w:bottom w:val="single" w:color="F6DE55" w:themeColor="accent2" w:themeTint="99" w:sz="2" w:space="0"/>
        <w:insideH w:val="single" w:color="F6DE55" w:themeColor="accent2" w:themeTint="99" w:sz="2" w:space="0"/>
        <w:insideV w:val="single" w:color="F6DE55" w:themeColor="accent2" w:themeTint="99" w:sz="2" w:space="0"/>
      </w:tblBorders>
    </w:tblPr>
    <w:tblStylePr w:type="firstRow">
      <w:rPr>
        <w:b/>
        <w:bCs/>
      </w:rPr>
      <w:tcPr>
        <w:tcBorders>
          <w:top w:val="nil"/>
          <w:bottom w:val="single" w:color="F6DE55" w:themeColor="accent2" w:themeTint="99" w:sz="12" w:space="0"/>
          <w:insideH w:val="nil"/>
          <w:insideV w:val="nil"/>
        </w:tcBorders>
        <w:shd w:val="clear" w:color="auto" w:fill="FFFFFF" w:themeFill="background1"/>
      </w:tcPr>
    </w:tblStylePr>
    <w:tblStylePr w:type="lastRow">
      <w:rPr>
        <w:b/>
        <w:bCs/>
      </w:rPr>
      <w:tcPr>
        <w:tcBorders>
          <w:top w:val="double" w:color="F6DE55"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419">
    <w:name w:val="Grid Table 2 Accent 3"/>
    <w:basedOn w:val="12"/>
    <w:uiPriority w:val="47"/>
    <w:pPr>
      <w:spacing w:after="0"/>
    </w:pPr>
    <w:tblPr>
      <w:tblBorders>
        <w:top w:val="single" w:color="BAB8C8" w:themeColor="accent3" w:themeTint="99" w:sz="2" w:space="0"/>
        <w:bottom w:val="single" w:color="BAB8C8" w:themeColor="accent3" w:themeTint="99" w:sz="2" w:space="0"/>
        <w:insideH w:val="single" w:color="BAB8C8" w:themeColor="accent3" w:themeTint="99" w:sz="2" w:space="0"/>
        <w:insideV w:val="single" w:color="BAB8C8" w:themeColor="accent3" w:themeTint="99" w:sz="2" w:space="0"/>
      </w:tblBorders>
    </w:tblPr>
    <w:tblStylePr w:type="firstRow">
      <w:rPr>
        <w:b/>
        <w:bCs/>
      </w:rPr>
      <w:tcPr>
        <w:tcBorders>
          <w:top w:val="nil"/>
          <w:bottom w:val="single" w:color="BAB8C8" w:themeColor="accent3" w:themeTint="99" w:sz="12" w:space="0"/>
          <w:insideH w:val="nil"/>
          <w:insideV w:val="nil"/>
        </w:tcBorders>
        <w:shd w:val="clear" w:color="auto" w:fill="FFFFFF" w:themeFill="background1"/>
      </w:tcPr>
    </w:tblStylePr>
    <w:tblStylePr w:type="lastRow">
      <w:rPr>
        <w:b/>
        <w:bCs/>
      </w:rPr>
      <w:tcPr>
        <w:tcBorders>
          <w:top w:val="double" w:color="BAB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420">
    <w:name w:val="Grid Table 2 Accent 4"/>
    <w:basedOn w:val="12"/>
    <w:uiPriority w:val="47"/>
    <w:pPr>
      <w:spacing w:after="0"/>
    </w:pPr>
    <w:tblPr>
      <w:tblBorders>
        <w:top w:val="single" w:color="ABB89D" w:themeColor="accent4" w:themeTint="99" w:sz="2" w:space="0"/>
        <w:bottom w:val="single" w:color="ABB89D" w:themeColor="accent4" w:themeTint="99" w:sz="2" w:space="0"/>
        <w:insideH w:val="single" w:color="ABB89D" w:themeColor="accent4" w:themeTint="99" w:sz="2" w:space="0"/>
        <w:insideV w:val="single" w:color="ABB89D" w:themeColor="accent4" w:themeTint="99" w:sz="2" w:space="0"/>
      </w:tblBorders>
    </w:tblPr>
    <w:tblStylePr w:type="firstRow">
      <w:rPr>
        <w:b/>
        <w:bCs/>
      </w:rPr>
      <w:tcPr>
        <w:tcBorders>
          <w:top w:val="nil"/>
          <w:bottom w:val="single" w:color="ABB89D" w:themeColor="accent4" w:themeTint="99" w:sz="12" w:space="0"/>
          <w:insideH w:val="nil"/>
          <w:insideV w:val="nil"/>
        </w:tcBorders>
        <w:shd w:val="clear" w:color="auto" w:fill="FFFFFF" w:themeFill="background1"/>
      </w:tcPr>
    </w:tblStylePr>
    <w:tblStylePr w:type="lastRow">
      <w:rPr>
        <w:b/>
        <w:bCs/>
      </w:rPr>
      <w:tcPr>
        <w:tcBorders>
          <w:top w:val="double" w:color="ABB89D"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421">
    <w:name w:val="Grid Table 2 Accent 5"/>
    <w:basedOn w:val="12"/>
    <w:uiPriority w:val="47"/>
    <w:pPr>
      <w:spacing w:after="0"/>
    </w:pPr>
    <w:tblPr>
      <w:tblBorders>
        <w:top w:val="single" w:color="C4BDAA" w:themeColor="accent5" w:themeTint="99" w:sz="2" w:space="0"/>
        <w:bottom w:val="single" w:color="C4BDAA" w:themeColor="accent5" w:themeTint="99" w:sz="2" w:space="0"/>
        <w:insideH w:val="single" w:color="C4BDAA" w:themeColor="accent5" w:themeTint="99" w:sz="2" w:space="0"/>
        <w:insideV w:val="single" w:color="C4BDAA" w:themeColor="accent5" w:themeTint="99" w:sz="2" w:space="0"/>
      </w:tblBorders>
    </w:tblPr>
    <w:tblStylePr w:type="firstRow">
      <w:rPr>
        <w:b/>
        <w:bCs/>
      </w:rPr>
      <w:tcPr>
        <w:tcBorders>
          <w:top w:val="nil"/>
          <w:bottom w:val="single" w:color="C4BDAA" w:themeColor="accent5" w:themeTint="99" w:sz="12" w:space="0"/>
          <w:insideH w:val="nil"/>
          <w:insideV w:val="nil"/>
        </w:tcBorders>
        <w:shd w:val="clear" w:color="auto" w:fill="FFFFFF" w:themeFill="background1"/>
      </w:tcPr>
    </w:tblStylePr>
    <w:tblStylePr w:type="lastRow">
      <w:rPr>
        <w:b/>
        <w:bCs/>
      </w:rPr>
      <w:tcPr>
        <w:tcBorders>
          <w:top w:val="double" w:color="C4BDAA"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422">
    <w:name w:val="Grid Table 2 Accent 6"/>
    <w:basedOn w:val="12"/>
    <w:uiPriority w:val="47"/>
    <w:pPr>
      <w:spacing w:after="0"/>
    </w:pPr>
    <w:tblPr>
      <w:tblBorders>
        <w:top w:val="single" w:color="B1B5BA" w:themeColor="accent6" w:themeTint="99" w:sz="2" w:space="0"/>
        <w:bottom w:val="single" w:color="B1B5BA" w:themeColor="accent6" w:themeTint="99" w:sz="2" w:space="0"/>
        <w:insideH w:val="single" w:color="B1B5BA" w:themeColor="accent6" w:themeTint="99" w:sz="2" w:space="0"/>
        <w:insideV w:val="single" w:color="B1B5BA" w:themeColor="accent6" w:themeTint="99" w:sz="2" w:space="0"/>
      </w:tblBorders>
    </w:tblPr>
    <w:tblStylePr w:type="firstRow">
      <w:rPr>
        <w:b/>
        <w:bCs/>
      </w:rPr>
      <w:tcPr>
        <w:tcBorders>
          <w:top w:val="nil"/>
          <w:bottom w:val="single" w:color="B1B5BA" w:themeColor="accent6" w:themeTint="99" w:sz="12" w:space="0"/>
          <w:insideH w:val="nil"/>
          <w:insideV w:val="nil"/>
        </w:tcBorders>
        <w:shd w:val="clear" w:color="auto" w:fill="FFFFFF" w:themeFill="background1"/>
      </w:tcPr>
    </w:tblStylePr>
    <w:tblStylePr w:type="lastRow">
      <w:rPr>
        <w:b/>
        <w:bCs/>
      </w:rPr>
      <w:tcPr>
        <w:tcBorders>
          <w:top w:val="double" w:color="B1B5BA"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423">
    <w:name w:val="Grid Table 3"/>
    <w:basedOn w:val="12"/>
    <w:uiPriority w:val="48"/>
    <w:pPr>
      <w:spacing w:after="0"/>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24">
    <w:name w:val="Grid Table 3 Accent 1"/>
    <w:basedOn w:val="12"/>
    <w:uiPriority w:val="48"/>
    <w:pPr>
      <w:spacing w:after="0"/>
    </w:pPr>
    <w:tblPr>
      <w:tblBorders>
        <w:top w:val="single" w:color="A7C5CF" w:themeColor="accent1" w:themeTint="99" w:sz="4" w:space="0"/>
        <w:left w:val="single" w:color="A7C5CF" w:themeColor="accent1" w:themeTint="99" w:sz="4" w:space="0"/>
        <w:bottom w:val="single" w:color="A7C5CF" w:themeColor="accent1" w:themeTint="99" w:sz="4" w:space="0"/>
        <w:right w:val="single" w:color="A7C5CF" w:themeColor="accent1" w:themeTint="99" w:sz="4" w:space="0"/>
        <w:insideH w:val="single" w:color="A7C5CF" w:themeColor="accent1" w:themeTint="99" w:sz="4" w:space="0"/>
        <w:insideV w:val="single" w:color="A7C5CF"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1EBEF" w:themeFill="accent1" w:themeFillTint="33"/>
      </w:tcPr>
    </w:tblStylePr>
    <w:tblStylePr w:type="band1Horz">
      <w:tcPr>
        <w:shd w:val="clear" w:color="auto" w:fill="E1EBEF" w:themeFill="accent1" w:themeFillTint="33"/>
      </w:tcPr>
    </w:tblStylePr>
    <w:tblStylePr w:type="neCell">
      <w:tcPr>
        <w:tcBorders>
          <w:bottom w:val="single" w:color="A7C5CF" w:themeColor="accent1" w:themeTint="99" w:sz="4" w:space="0"/>
        </w:tcBorders>
      </w:tcPr>
    </w:tblStylePr>
    <w:tblStylePr w:type="nwCell">
      <w:tcPr>
        <w:tcBorders>
          <w:bottom w:val="single" w:color="A7C5CF" w:themeColor="accent1" w:themeTint="99" w:sz="4" w:space="0"/>
        </w:tcBorders>
      </w:tcPr>
    </w:tblStylePr>
    <w:tblStylePr w:type="seCell">
      <w:tcPr>
        <w:tcBorders>
          <w:top w:val="single" w:color="A7C5CF" w:themeColor="accent1" w:themeTint="99" w:sz="4" w:space="0"/>
        </w:tcBorders>
      </w:tcPr>
    </w:tblStylePr>
    <w:tblStylePr w:type="swCell">
      <w:tcPr>
        <w:tcBorders>
          <w:top w:val="single" w:color="A7C5CF" w:themeColor="accent1" w:themeTint="99" w:sz="4" w:space="0"/>
        </w:tcBorders>
      </w:tcPr>
    </w:tblStylePr>
  </w:style>
  <w:style w:type="table" w:customStyle="1" w:styleId="425">
    <w:name w:val="Grid Table 3 Accent 2"/>
    <w:basedOn w:val="12"/>
    <w:uiPriority w:val="48"/>
    <w:pPr>
      <w:spacing w:after="0"/>
    </w:pPr>
    <w:tblPr>
      <w:tblBorders>
        <w:top w:val="single" w:color="F6DE55" w:themeColor="accent2" w:themeTint="99" w:sz="4" w:space="0"/>
        <w:left w:val="single" w:color="F6DE55" w:themeColor="accent2" w:themeTint="99" w:sz="4" w:space="0"/>
        <w:bottom w:val="single" w:color="F6DE55" w:themeColor="accent2" w:themeTint="99" w:sz="4" w:space="0"/>
        <w:right w:val="single" w:color="F6DE55" w:themeColor="accent2" w:themeTint="99" w:sz="4" w:space="0"/>
        <w:insideH w:val="single" w:color="F6DE55" w:themeColor="accent2" w:themeTint="99" w:sz="4" w:space="0"/>
        <w:insideV w:val="single" w:color="F6DE5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CF4C6" w:themeFill="accent2" w:themeFillTint="33"/>
      </w:tcPr>
    </w:tblStylePr>
    <w:tblStylePr w:type="band1Horz">
      <w:tcPr>
        <w:shd w:val="clear" w:color="auto" w:fill="FCF4C6" w:themeFill="accent2" w:themeFillTint="33"/>
      </w:tcPr>
    </w:tblStylePr>
    <w:tblStylePr w:type="neCell">
      <w:tcPr>
        <w:tcBorders>
          <w:bottom w:val="single" w:color="F6DE55" w:themeColor="accent2" w:themeTint="99" w:sz="4" w:space="0"/>
        </w:tcBorders>
      </w:tcPr>
    </w:tblStylePr>
    <w:tblStylePr w:type="nwCell">
      <w:tcPr>
        <w:tcBorders>
          <w:bottom w:val="single" w:color="F6DE55" w:themeColor="accent2" w:themeTint="99" w:sz="4" w:space="0"/>
        </w:tcBorders>
      </w:tcPr>
    </w:tblStylePr>
    <w:tblStylePr w:type="seCell">
      <w:tcPr>
        <w:tcBorders>
          <w:top w:val="single" w:color="F6DE55" w:themeColor="accent2" w:themeTint="99" w:sz="4" w:space="0"/>
        </w:tcBorders>
      </w:tcPr>
    </w:tblStylePr>
    <w:tblStylePr w:type="swCell">
      <w:tcPr>
        <w:tcBorders>
          <w:top w:val="single" w:color="F6DE55" w:themeColor="accent2" w:themeTint="99" w:sz="4" w:space="0"/>
        </w:tcBorders>
      </w:tcPr>
    </w:tblStylePr>
  </w:style>
  <w:style w:type="table" w:customStyle="1" w:styleId="426">
    <w:name w:val="Grid Table 3 Accent 3"/>
    <w:basedOn w:val="12"/>
    <w:uiPriority w:val="48"/>
    <w:pPr>
      <w:spacing w:after="0"/>
    </w:pPr>
    <w:tblPr>
      <w:tblBorders>
        <w:top w:val="single" w:color="BAB8C8" w:themeColor="accent3" w:themeTint="99" w:sz="4" w:space="0"/>
        <w:left w:val="single" w:color="BAB8C8" w:themeColor="accent3" w:themeTint="99" w:sz="4" w:space="0"/>
        <w:bottom w:val="single" w:color="BAB8C8" w:themeColor="accent3" w:themeTint="99" w:sz="4" w:space="0"/>
        <w:right w:val="single" w:color="BAB8C8" w:themeColor="accent3" w:themeTint="99" w:sz="4" w:space="0"/>
        <w:insideH w:val="single" w:color="BAB8C8" w:themeColor="accent3" w:themeTint="99" w:sz="4" w:space="0"/>
        <w:insideV w:val="single" w:color="BAB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8E7EC" w:themeFill="accent3" w:themeFillTint="33"/>
      </w:tcPr>
    </w:tblStylePr>
    <w:tblStylePr w:type="band1Horz">
      <w:tcPr>
        <w:shd w:val="clear" w:color="auto" w:fill="E8E7EC" w:themeFill="accent3" w:themeFillTint="33"/>
      </w:tcPr>
    </w:tblStylePr>
    <w:tblStylePr w:type="neCell">
      <w:tcPr>
        <w:tcBorders>
          <w:bottom w:val="single" w:color="BAB8C8" w:themeColor="accent3" w:themeTint="99" w:sz="4" w:space="0"/>
        </w:tcBorders>
      </w:tcPr>
    </w:tblStylePr>
    <w:tblStylePr w:type="nwCell">
      <w:tcPr>
        <w:tcBorders>
          <w:bottom w:val="single" w:color="BAB8C8" w:themeColor="accent3" w:themeTint="99" w:sz="4" w:space="0"/>
        </w:tcBorders>
      </w:tcPr>
    </w:tblStylePr>
    <w:tblStylePr w:type="seCell">
      <w:tcPr>
        <w:tcBorders>
          <w:top w:val="single" w:color="BAB8C8" w:themeColor="accent3" w:themeTint="99" w:sz="4" w:space="0"/>
        </w:tcBorders>
      </w:tcPr>
    </w:tblStylePr>
    <w:tblStylePr w:type="swCell">
      <w:tcPr>
        <w:tcBorders>
          <w:top w:val="single" w:color="BAB8C8" w:themeColor="accent3" w:themeTint="99" w:sz="4" w:space="0"/>
        </w:tcBorders>
      </w:tcPr>
    </w:tblStylePr>
  </w:style>
  <w:style w:type="table" w:customStyle="1" w:styleId="427">
    <w:name w:val="Grid Table 3 Accent 4"/>
    <w:basedOn w:val="12"/>
    <w:uiPriority w:val="48"/>
    <w:pPr>
      <w:spacing w:after="0"/>
    </w:pPr>
    <w:tblPr>
      <w:tblBorders>
        <w:top w:val="single" w:color="ABB89D" w:themeColor="accent4" w:themeTint="99" w:sz="4" w:space="0"/>
        <w:left w:val="single" w:color="ABB89D" w:themeColor="accent4" w:themeTint="99" w:sz="4" w:space="0"/>
        <w:bottom w:val="single" w:color="ABB89D" w:themeColor="accent4" w:themeTint="99" w:sz="4" w:space="0"/>
        <w:right w:val="single" w:color="ABB89D" w:themeColor="accent4" w:themeTint="99" w:sz="4" w:space="0"/>
        <w:insideH w:val="single" w:color="ABB89D" w:themeColor="accent4" w:themeTint="99" w:sz="4" w:space="0"/>
        <w:insideV w:val="single" w:color="ABB89D"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3E7DE" w:themeFill="accent4" w:themeFillTint="33"/>
      </w:tcPr>
    </w:tblStylePr>
    <w:tblStylePr w:type="band1Horz">
      <w:tcPr>
        <w:shd w:val="clear" w:color="auto" w:fill="E3E7DE" w:themeFill="accent4" w:themeFillTint="33"/>
      </w:tcPr>
    </w:tblStylePr>
    <w:tblStylePr w:type="neCell">
      <w:tcPr>
        <w:tcBorders>
          <w:bottom w:val="single" w:color="ABB89D" w:themeColor="accent4" w:themeTint="99" w:sz="4" w:space="0"/>
        </w:tcBorders>
      </w:tcPr>
    </w:tblStylePr>
    <w:tblStylePr w:type="nwCell">
      <w:tcPr>
        <w:tcBorders>
          <w:bottom w:val="single" w:color="ABB89D" w:themeColor="accent4" w:themeTint="99" w:sz="4" w:space="0"/>
        </w:tcBorders>
      </w:tcPr>
    </w:tblStylePr>
    <w:tblStylePr w:type="seCell">
      <w:tcPr>
        <w:tcBorders>
          <w:top w:val="single" w:color="ABB89D" w:themeColor="accent4" w:themeTint="99" w:sz="4" w:space="0"/>
        </w:tcBorders>
      </w:tcPr>
    </w:tblStylePr>
    <w:tblStylePr w:type="swCell">
      <w:tcPr>
        <w:tcBorders>
          <w:top w:val="single" w:color="ABB89D" w:themeColor="accent4" w:themeTint="99" w:sz="4" w:space="0"/>
        </w:tcBorders>
      </w:tcPr>
    </w:tblStylePr>
  </w:style>
  <w:style w:type="table" w:customStyle="1" w:styleId="428">
    <w:name w:val="Grid Table 3 Accent 5"/>
    <w:basedOn w:val="12"/>
    <w:uiPriority w:val="48"/>
    <w:pPr>
      <w:spacing w:after="0"/>
    </w:pPr>
    <w:tblPr>
      <w:tblBorders>
        <w:top w:val="single" w:color="C4BDAA" w:themeColor="accent5" w:themeTint="99" w:sz="4" w:space="0"/>
        <w:left w:val="single" w:color="C4BDAA" w:themeColor="accent5" w:themeTint="99" w:sz="4" w:space="0"/>
        <w:bottom w:val="single" w:color="C4BDAA" w:themeColor="accent5" w:themeTint="99" w:sz="4" w:space="0"/>
        <w:right w:val="single" w:color="C4BDAA" w:themeColor="accent5" w:themeTint="99" w:sz="4" w:space="0"/>
        <w:insideH w:val="single" w:color="C4BDAA" w:themeColor="accent5" w:themeTint="99" w:sz="4" w:space="0"/>
        <w:insideV w:val="single" w:color="C4BDAA"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BE9E2" w:themeFill="accent5" w:themeFillTint="33"/>
      </w:tcPr>
    </w:tblStylePr>
    <w:tblStylePr w:type="band1Horz">
      <w:tcPr>
        <w:shd w:val="clear" w:color="auto" w:fill="EBE9E2" w:themeFill="accent5" w:themeFillTint="33"/>
      </w:tcPr>
    </w:tblStylePr>
    <w:tblStylePr w:type="neCell">
      <w:tcPr>
        <w:tcBorders>
          <w:bottom w:val="single" w:color="C4BDAA" w:themeColor="accent5" w:themeTint="99" w:sz="4" w:space="0"/>
        </w:tcBorders>
      </w:tcPr>
    </w:tblStylePr>
    <w:tblStylePr w:type="nwCell">
      <w:tcPr>
        <w:tcBorders>
          <w:bottom w:val="single" w:color="C4BDAA" w:themeColor="accent5" w:themeTint="99" w:sz="4" w:space="0"/>
        </w:tcBorders>
      </w:tcPr>
    </w:tblStylePr>
    <w:tblStylePr w:type="seCell">
      <w:tcPr>
        <w:tcBorders>
          <w:top w:val="single" w:color="C4BDAA" w:themeColor="accent5" w:themeTint="99" w:sz="4" w:space="0"/>
        </w:tcBorders>
      </w:tcPr>
    </w:tblStylePr>
    <w:tblStylePr w:type="swCell">
      <w:tcPr>
        <w:tcBorders>
          <w:top w:val="single" w:color="C4BDAA" w:themeColor="accent5" w:themeTint="99" w:sz="4" w:space="0"/>
        </w:tcBorders>
      </w:tcPr>
    </w:tblStylePr>
  </w:style>
  <w:style w:type="table" w:customStyle="1" w:styleId="429">
    <w:name w:val="Grid Table 3 Accent 6"/>
    <w:basedOn w:val="12"/>
    <w:uiPriority w:val="48"/>
    <w:pPr>
      <w:spacing w:after="0"/>
    </w:pPr>
    <w:tblPr>
      <w:tblBorders>
        <w:top w:val="single" w:color="B1B5BA" w:themeColor="accent6" w:themeTint="99" w:sz="4" w:space="0"/>
        <w:left w:val="single" w:color="B1B5BA" w:themeColor="accent6" w:themeTint="99" w:sz="4" w:space="0"/>
        <w:bottom w:val="single" w:color="B1B5BA" w:themeColor="accent6" w:themeTint="99" w:sz="4" w:space="0"/>
        <w:right w:val="single" w:color="B1B5BA" w:themeColor="accent6" w:themeTint="99" w:sz="4" w:space="0"/>
        <w:insideH w:val="single" w:color="B1B5BA" w:themeColor="accent6" w:themeTint="99" w:sz="4" w:space="0"/>
        <w:insideV w:val="single" w:color="B1B5BA"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5E6E8" w:themeFill="accent6" w:themeFillTint="33"/>
      </w:tcPr>
    </w:tblStylePr>
    <w:tblStylePr w:type="band1Horz">
      <w:tcPr>
        <w:shd w:val="clear" w:color="auto" w:fill="E5E6E8" w:themeFill="accent6" w:themeFillTint="33"/>
      </w:tcPr>
    </w:tblStylePr>
    <w:tblStylePr w:type="neCell">
      <w:tcPr>
        <w:tcBorders>
          <w:bottom w:val="single" w:color="B1B5BA" w:themeColor="accent6" w:themeTint="99" w:sz="4" w:space="0"/>
        </w:tcBorders>
      </w:tcPr>
    </w:tblStylePr>
    <w:tblStylePr w:type="nwCell">
      <w:tcPr>
        <w:tcBorders>
          <w:bottom w:val="single" w:color="B1B5BA" w:themeColor="accent6" w:themeTint="99" w:sz="4" w:space="0"/>
        </w:tcBorders>
      </w:tcPr>
    </w:tblStylePr>
    <w:tblStylePr w:type="seCell">
      <w:tcPr>
        <w:tcBorders>
          <w:top w:val="single" w:color="B1B5BA" w:themeColor="accent6" w:themeTint="99" w:sz="4" w:space="0"/>
        </w:tcBorders>
      </w:tcPr>
    </w:tblStylePr>
    <w:tblStylePr w:type="swCell">
      <w:tcPr>
        <w:tcBorders>
          <w:top w:val="single" w:color="B1B5BA" w:themeColor="accent6" w:themeTint="99" w:sz="4" w:space="0"/>
        </w:tcBorders>
      </w:tcPr>
    </w:tblStylePr>
  </w:style>
  <w:style w:type="table" w:customStyle="1" w:styleId="430">
    <w:name w:val="Grid Table 4"/>
    <w:basedOn w:val="12"/>
    <w:uiPriority w:val="49"/>
    <w:pPr>
      <w:spacing w:after="0"/>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31">
    <w:name w:val="Grid Table 4 Accent 1"/>
    <w:basedOn w:val="12"/>
    <w:uiPriority w:val="49"/>
    <w:pPr>
      <w:spacing w:after="0"/>
    </w:pPr>
    <w:tblPr>
      <w:tblBorders>
        <w:top w:val="single" w:color="A7C5CF" w:themeColor="accent1" w:themeTint="99" w:sz="4" w:space="0"/>
        <w:left w:val="single" w:color="A7C5CF" w:themeColor="accent1" w:themeTint="99" w:sz="4" w:space="0"/>
        <w:bottom w:val="single" w:color="A7C5CF" w:themeColor="accent1" w:themeTint="99" w:sz="4" w:space="0"/>
        <w:right w:val="single" w:color="A7C5CF" w:themeColor="accent1" w:themeTint="99" w:sz="4" w:space="0"/>
        <w:insideH w:val="single" w:color="A7C5CF" w:themeColor="accent1" w:themeTint="99" w:sz="4" w:space="0"/>
        <w:insideV w:val="single" w:color="A7C5CF" w:themeColor="accent1" w:themeTint="99" w:sz="4" w:space="0"/>
      </w:tblBorders>
    </w:tblPr>
    <w:tblStylePr w:type="firstRow">
      <w:rPr>
        <w:b/>
        <w:bCs/>
        <w:color w:val="FFFFFF" w:themeColor="background1"/>
        <w14:textFill>
          <w14:solidFill>
            <w14:schemeClr w14:val="bg1"/>
          </w14:solidFill>
        </w14:textFill>
      </w:rPr>
      <w:tcPr>
        <w:tcBorders>
          <w:top w:val="single" w:color="6EA0B0" w:themeColor="accent1" w:sz="4" w:space="0"/>
          <w:left w:val="single" w:color="6EA0B0" w:themeColor="accent1" w:sz="4" w:space="0"/>
          <w:bottom w:val="single" w:color="6EA0B0" w:themeColor="accent1" w:sz="4" w:space="0"/>
          <w:right w:val="single" w:color="6EA0B0" w:themeColor="accent1" w:sz="4" w:space="0"/>
          <w:insideH w:val="nil"/>
          <w:insideV w:val="nil"/>
        </w:tcBorders>
        <w:shd w:val="clear" w:color="auto" w:fill="6EA0B0" w:themeFill="accent1"/>
      </w:tcPr>
    </w:tblStylePr>
    <w:tblStylePr w:type="lastRow">
      <w:rPr>
        <w:b/>
        <w:bCs/>
      </w:rPr>
      <w:tcPr>
        <w:tcBorders>
          <w:top w:val="double" w:color="6EA0B0" w:themeColor="accent1" w:sz="4" w:space="0"/>
        </w:tcBorders>
      </w:tc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432">
    <w:name w:val="Grid Table 4 Accent 2"/>
    <w:basedOn w:val="12"/>
    <w:uiPriority w:val="49"/>
    <w:pPr>
      <w:spacing w:after="0"/>
    </w:pPr>
    <w:tblPr>
      <w:tblBorders>
        <w:top w:val="single" w:color="F6DE55" w:themeColor="accent2" w:themeTint="99" w:sz="4" w:space="0"/>
        <w:left w:val="single" w:color="F6DE55" w:themeColor="accent2" w:themeTint="99" w:sz="4" w:space="0"/>
        <w:bottom w:val="single" w:color="F6DE55" w:themeColor="accent2" w:themeTint="99" w:sz="4" w:space="0"/>
        <w:right w:val="single" w:color="F6DE55" w:themeColor="accent2" w:themeTint="99" w:sz="4" w:space="0"/>
        <w:insideH w:val="single" w:color="F6DE55" w:themeColor="accent2" w:themeTint="99" w:sz="4" w:space="0"/>
        <w:insideV w:val="single" w:color="F6DE55" w:themeColor="accent2" w:themeTint="99" w:sz="4" w:space="0"/>
      </w:tblBorders>
    </w:tblPr>
    <w:tblStylePr w:type="firstRow">
      <w:rPr>
        <w:b/>
        <w:bCs/>
        <w:color w:val="FFFFFF" w:themeColor="background1"/>
        <w14:textFill>
          <w14:solidFill>
            <w14:schemeClr w14:val="bg1"/>
          </w14:solidFill>
        </w14:textFill>
      </w:rPr>
      <w:tcPr>
        <w:tcBorders>
          <w:top w:val="single" w:color="CCAF0A" w:themeColor="accent2" w:sz="4" w:space="0"/>
          <w:left w:val="single" w:color="CCAF0A" w:themeColor="accent2" w:sz="4" w:space="0"/>
          <w:bottom w:val="single" w:color="CCAF0A" w:themeColor="accent2" w:sz="4" w:space="0"/>
          <w:right w:val="single" w:color="CCAF0A" w:themeColor="accent2" w:sz="4" w:space="0"/>
          <w:insideH w:val="nil"/>
          <w:insideV w:val="nil"/>
        </w:tcBorders>
        <w:shd w:val="clear" w:color="auto" w:fill="CCAF0A" w:themeFill="accent2"/>
      </w:tcPr>
    </w:tblStylePr>
    <w:tblStylePr w:type="lastRow">
      <w:rPr>
        <w:b/>
        <w:bCs/>
      </w:rPr>
      <w:tcPr>
        <w:tcBorders>
          <w:top w:val="double" w:color="CCAF0A" w:themeColor="accent2" w:sz="4" w:space="0"/>
        </w:tcBorders>
      </w:tc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433">
    <w:name w:val="Grid Table 4 Accent 3"/>
    <w:basedOn w:val="12"/>
    <w:uiPriority w:val="49"/>
    <w:pPr>
      <w:spacing w:after="0"/>
    </w:pPr>
    <w:tblPr>
      <w:tblBorders>
        <w:top w:val="single" w:color="BAB8C8" w:themeColor="accent3" w:themeTint="99" w:sz="4" w:space="0"/>
        <w:left w:val="single" w:color="BAB8C8" w:themeColor="accent3" w:themeTint="99" w:sz="4" w:space="0"/>
        <w:bottom w:val="single" w:color="BAB8C8" w:themeColor="accent3" w:themeTint="99" w:sz="4" w:space="0"/>
        <w:right w:val="single" w:color="BAB8C8" w:themeColor="accent3" w:themeTint="99" w:sz="4" w:space="0"/>
        <w:insideH w:val="single" w:color="BAB8C8" w:themeColor="accent3" w:themeTint="99" w:sz="4" w:space="0"/>
        <w:insideV w:val="single" w:color="BAB8C8" w:themeColor="accent3" w:themeTint="99" w:sz="4" w:space="0"/>
      </w:tblBorders>
    </w:tblPr>
    <w:tblStylePr w:type="firstRow">
      <w:rPr>
        <w:b/>
        <w:bCs/>
        <w:color w:val="FFFFFF" w:themeColor="background1"/>
        <w14:textFill>
          <w14:solidFill>
            <w14:schemeClr w14:val="bg1"/>
          </w14:solidFill>
        </w14:textFill>
      </w:rPr>
      <w:tcPr>
        <w:tcBorders>
          <w:top w:val="single" w:color="8D89A4" w:themeColor="accent3" w:sz="4" w:space="0"/>
          <w:left w:val="single" w:color="8D89A4" w:themeColor="accent3" w:sz="4" w:space="0"/>
          <w:bottom w:val="single" w:color="8D89A4" w:themeColor="accent3" w:sz="4" w:space="0"/>
          <w:right w:val="single" w:color="8D89A4" w:themeColor="accent3" w:sz="4" w:space="0"/>
          <w:insideH w:val="nil"/>
          <w:insideV w:val="nil"/>
        </w:tcBorders>
        <w:shd w:val="clear" w:color="auto" w:fill="8D89A4" w:themeFill="accent3"/>
      </w:tcPr>
    </w:tblStylePr>
    <w:tblStylePr w:type="lastRow">
      <w:rPr>
        <w:b/>
        <w:bCs/>
      </w:rPr>
      <w:tcPr>
        <w:tcBorders>
          <w:top w:val="double" w:color="8D89A4" w:themeColor="accent3" w:sz="4" w:space="0"/>
        </w:tcBorders>
      </w:tc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434">
    <w:name w:val="Grid Table 4 Accent 4"/>
    <w:basedOn w:val="12"/>
    <w:uiPriority w:val="49"/>
    <w:pPr>
      <w:spacing w:after="0"/>
    </w:pPr>
    <w:tblPr>
      <w:tblBorders>
        <w:top w:val="single" w:color="ABB89D" w:themeColor="accent4" w:themeTint="99" w:sz="4" w:space="0"/>
        <w:left w:val="single" w:color="ABB89D" w:themeColor="accent4" w:themeTint="99" w:sz="4" w:space="0"/>
        <w:bottom w:val="single" w:color="ABB89D" w:themeColor="accent4" w:themeTint="99" w:sz="4" w:space="0"/>
        <w:right w:val="single" w:color="ABB89D" w:themeColor="accent4" w:themeTint="99" w:sz="4" w:space="0"/>
        <w:insideH w:val="single" w:color="ABB89D" w:themeColor="accent4" w:themeTint="99" w:sz="4" w:space="0"/>
        <w:insideV w:val="single" w:color="ABB89D" w:themeColor="accent4" w:themeTint="99" w:sz="4" w:space="0"/>
      </w:tblBorders>
    </w:tblPr>
    <w:tblStylePr w:type="firstRow">
      <w:rPr>
        <w:b/>
        <w:bCs/>
        <w:color w:val="FFFFFF" w:themeColor="background1"/>
        <w14:textFill>
          <w14:solidFill>
            <w14:schemeClr w14:val="bg1"/>
          </w14:solidFill>
        </w14:textFill>
      </w:rPr>
      <w:tcPr>
        <w:tcBorders>
          <w:top w:val="single" w:color="748560" w:themeColor="accent4" w:sz="4" w:space="0"/>
          <w:left w:val="single" w:color="748560" w:themeColor="accent4" w:sz="4" w:space="0"/>
          <w:bottom w:val="single" w:color="748560" w:themeColor="accent4" w:sz="4" w:space="0"/>
          <w:right w:val="single" w:color="748560" w:themeColor="accent4" w:sz="4" w:space="0"/>
          <w:insideH w:val="nil"/>
          <w:insideV w:val="nil"/>
        </w:tcBorders>
        <w:shd w:val="clear" w:color="auto" w:fill="748560" w:themeFill="accent4"/>
      </w:tcPr>
    </w:tblStylePr>
    <w:tblStylePr w:type="lastRow">
      <w:rPr>
        <w:b/>
        <w:bCs/>
      </w:rPr>
      <w:tcPr>
        <w:tcBorders>
          <w:top w:val="double" w:color="748560" w:themeColor="accent4" w:sz="4" w:space="0"/>
        </w:tcBorders>
      </w:tc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435">
    <w:name w:val="Grid Table 4 Accent 5"/>
    <w:basedOn w:val="12"/>
    <w:uiPriority w:val="49"/>
    <w:pPr>
      <w:spacing w:after="0"/>
    </w:pPr>
    <w:tblPr>
      <w:tblBorders>
        <w:top w:val="single" w:color="C4BDAA" w:themeColor="accent5" w:themeTint="99" w:sz="4" w:space="0"/>
        <w:left w:val="single" w:color="C4BDAA" w:themeColor="accent5" w:themeTint="99" w:sz="4" w:space="0"/>
        <w:bottom w:val="single" w:color="C4BDAA" w:themeColor="accent5" w:themeTint="99" w:sz="4" w:space="0"/>
        <w:right w:val="single" w:color="C4BDAA" w:themeColor="accent5" w:themeTint="99" w:sz="4" w:space="0"/>
        <w:insideH w:val="single" w:color="C4BDAA" w:themeColor="accent5" w:themeTint="99" w:sz="4" w:space="0"/>
        <w:insideV w:val="single" w:color="C4BDAA" w:themeColor="accent5" w:themeTint="99" w:sz="4" w:space="0"/>
      </w:tblBorders>
    </w:tblPr>
    <w:tblStylePr w:type="firstRow">
      <w:rPr>
        <w:b/>
        <w:bCs/>
        <w:color w:val="FFFFFF" w:themeColor="background1"/>
        <w14:textFill>
          <w14:solidFill>
            <w14:schemeClr w14:val="bg1"/>
          </w14:solidFill>
        </w14:textFill>
      </w:rPr>
      <w:tcPr>
        <w:tcBorders>
          <w:top w:val="single" w:color="9E9273" w:themeColor="accent5" w:sz="4" w:space="0"/>
          <w:left w:val="single" w:color="9E9273" w:themeColor="accent5" w:sz="4" w:space="0"/>
          <w:bottom w:val="single" w:color="9E9273" w:themeColor="accent5" w:sz="4" w:space="0"/>
          <w:right w:val="single" w:color="9E9273" w:themeColor="accent5" w:sz="4" w:space="0"/>
          <w:insideH w:val="nil"/>
          <w:insideV w:val="nil"/>
        </w:tcBorders>
        <w:shd w:val="clear" w:color="auto" w:fill="9E9273" w:themeFill="accent5"/>
      </w:tcPr>
    </w:tblStylePr>
    <w:tblStylePr w:type="lastRow">
      <w:rPr>
        <w:b/>
        <w:bCs/>
      </w:rPr>
      <w:tcPr>
        <w:tcBorders>
          <w:top w:val="double" w:color="9E9273" w:themeColor="accent5" w:sz="4" w:space="0"/>
        </w:tcBorders>
      </w:tc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436">
    <w:name w:val="Grid Table 4 Accent 6"/>
    <w:basedOn w:val="12"/>
    <w:uiPriority w:val="49"/>
    <w:pPr>
      <w:spacing w:after="0"/>
    </w:pPr>
    <w:tblPr>
      <w:tblBorders>
        <w:top w:val="single" w:color="B1B5BA" w:themeColor="accent6" w:themeTint="99" w:sz="4" w:space="0"/>
        <w:left w:val="single" w:color="B1B5BA" w:themeColor="accent6" w:themeTint="99" w:sz="4" w:space="0"/>
        <w:bottom w:val="single" w:color="B1B5BA" w:themeColor="accent6" w:themeTint="99" w:sz="4" w:space="0"/>
        <w:right w:val="single" w:color="B1B5BA" w:themeColor="accent6" w:themeTint="99" w:sz="4" w:space="0"/>
        <w:insideH w:val="single" w:color="B1B5BA" w:themeColor="accent6" w:themeTint="99" w:sz="4" w:space="0"/>
        <w:insideV w:val="single" w:color="B1B5BA" w:themeColor="accent6" w:themeTint="99" w:sz="4" w:space="0"/>
      </w:tblBorders>
    </w:tblPr>
    <w:tblStylePr w:type="firstRow">
      <w:rPr>
        <w:b/>
        <w:bCs/>
        <w:color w:val="FFFFFF" w:themeColor="background1"/>
        <w14:textFill>
          <w14:solidFill>
            <w14:schemeClr w14:val="bg1"/>
          </w14:solidFill>
        </w14:textFill>
      </w:rPr>
      <w:tcPr>
        <w:tcBorders>
          <w:top w:val="single" w:color="7E848D" w:themeColor="accent6" w:sz="4" w:space="0"/>
          <w:left w:val="single" w:color="7E848D" w:themeColor="accent6" w:sz="4" w:space="0"/>
          <w:bottom w:val="single" w:color="7E848D" w:themeColor="accent6" w:sz="4" w:space="0"/>
          <w:right w:val="single" w:color="7E848D" w:themeColor="accent6" w:sz="4" w:space="0"/>
          <w:insideH w:val="nil"/>
          <w:insideV w:val="nil"/>
        </w:tcBorders>
        <w:shd w:val="clear" w:color="auto" w:fill="7E848D" w:themeFill="accent6"/>
      </w:tcPr>
    </w:tblStylePr>
    <w:tblStylePr w:type="lastRow">
      <w:rPr>
        <w:b/>
        <w:bCs/>
      </w:rPr>
      <w:tcPr>
        <w:tcBorders>
          <w:top w:val="double" w:color="7E848D" w:themeColor="accent6" w:sz="4" w:space="0"/>
        </w:tcBorders>
      </w:tc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437">
    <w:name w:val="Grid Table 5 Dark"/>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38">
    <w:name w:val="Grid Table 5 Dark Accent 1"/>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1EBEF"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EA0B0"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EA0B0"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EA0B0"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EA0B0" w:themeFill="accent1"/>
      </w:tcPr>
    </w:tblStylePr>
    <w:tblStylePr w:type="band1Vert">
      <w:tcPr>
        <w:shd w:val="clear" w:color="auto" w:fill="C4D8DF" w:themeFill="accent1" w:themeFillTint="66"/>
      </w:tcPr>
    </w:tblStylePr>
    <w:tblStylePr w:type="band1Horz">
      <w:tcPr>
        <w:shd w:val="clear" w:color="auto" w:fill="C4D8DF" w:themeFill="accent1" w:themeFillTint="66"/>
      </w:tcPr>
    </w:tblStylePr>
  </w:style>
  <w:style w:type="table" w:customStyle="1" w:styleId="439">
    <w:name w:val="Grid Table 5 Dark Accent 2"/>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CF4C6"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CCAF0A"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CCAF0A"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CCAF0A"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CCAF0A" w:themeFill="accent2"/>
      </w:tcPr>
    </w:tblStylePr>
    <w:tblStylePr w:type="band1Vert">
      <w:tcPr>
        <w:shd w:val="clear" w:color="auto" w:fill="F9E98E" w:themeFill="accent2" w:themeFillTint="66"/>
      </w:tcPr>
    </w:tblStylePr>
    <w:tblStylePr w:type="band1Horz">
      <w:tcPr>
        <w:shd w:val="clear" w:color="auto" w:fill="F9E98E" w:themeFill="accent2" w:themeFillTint="66"/>
      </w:tcPr>
    </w:tblStylePr>
  </w:style>
  <w:style w:type="table" w:customStyle="1" w:styleId="440">
    <w:name w:val="Grid Table 5 Dark Accent 3"/>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E7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89A4"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89A4"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89A4"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89A4" w:themeFill="accent3"/>
      </w:tcPr>
    </w:tblStylePr>
    <w:tblStylePr w:type="band1Vert">
      <w:tcPr>
        <w:shd w:val="clear" w:color="auto" w:fill="D1CFDA" w:themeFill="accent3" w:themeFillTint="66"/>
      </w:tcPr>
    </w:tblStylePr>
    <w:tblStylePr w:type="band1Horz">
      <w:tcPr>
        <w:shd w:val="clear" w:color="auto" w:fill="D1CFDA" w:themeFill="accent3" w:themeFillTint="66"/>
      </w:tcPr>
    </w:tblStylePr>
  </w:style>
  <w:style w:type="table" w:customStyle="1" w:styleId="441">
    <w:name w:val="Grid Table 5 Dark Accent 4"/>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3E7DE"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4856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4856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4856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48560" w:themeFill="accent4"/>
      </w:tcPr>
    </w:tblStylePr>
    <w:tblStylePr w:type="band1Vert">
      <w:tcPr>
        <w:shd w:val="clear" w:color="auto" w:fill="C7CFBD" w:themeFill="accent4" w:themeFillTint="66"/>
      </w:tcPr>
    </w:tblStylePr>
    <w:tblStylePr w:type="band1Horz">
      <w:tcPr>
        <w:shd w:val="clear" w:color="auto" w:fill="C7CFBD" w:themeFill="accent4" w:themeFillTint="66"/>
      </w:tcPr>
    </w:tblStylePr>
  </w:style>
  <w:style w:type="table" w:customStyle="1" w:styleId="442">
    <w:name w:val="Grid Table 5 Dark Accent 5"/>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BE9E2"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9E9273"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9E9273"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9E9273"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9E9273" w:themeFill="accent5"/>
      </w:tcPr>
    </w:tblStylePr>
    <w:tblStylePr w:type="band1Vert">
      <w:tcPr>
        <w:shd w:val="clear" w:color="auto" w:fill="D8D3C6" w:themeFill="accent5" w:themeFillTint="66"/>
      </w:tcPr>
    </w:tblStylePr>
    <w:tblStylePr w:type="band1Horz">
      <w:tcPr>
        <w:shd w:val="clear" w:color="auto" w:fill="D8D3C6" w:themeFill="accent5" w:themeFillTint="66"/>
      </w:tcPr>
    </w:tblStylePr>
  </w:style>
  <w:style w:type="table" w:customStyle="1" w:styleId="443">
    <w:name w:val="Grid Table 5 Dark Accent 6"/>
    <w:basedOn w:val="12"/>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E6E8"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E848D"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E848D"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E848D"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E848D" w:themeFill="accent6"/>
      </w:tcPr>
    </w:tblStylePr>
    <w:tblStylePr w:type="band1Vert">
      <w:tcPr>
        <w:shd w:val="clear" w:color="auto" w:fill="CBCDD1" w:themeFill="accent6" w:themeFillTint="66"/>
      </w:tcPr>
    </w:tblStylePr>
    <w:tblStylePr w:type="band1Horz">
      <w:tcPr>
        <w:shd w:val="clear" w:color="auto" w:fill="CBCDD1" w:themeFill="accent6" w:themeFillTint="66"/>
      </w:tcPr>
    </w:tblStylePr>
  </w:style>
  <w:style w:type="table" w:customStyle="1" w:styleId="444">
    <w:name w:val="Grid Table 6 Colorful"/>
    <w:basedOn w:val="12"/>
    <w:uiPriority w:val="51"/>
    <w:pPr>
      <w:spacing w:after="0"/>
    </w:pPr>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5">
    <w:name w:val="Grid Table 6 Colorful Accent 1"/>
    <w:basedOn w:val="12"/>
    <w:uiPriority w:val="51"/>
    <w:pPr>
      <w:spacing w:after="0"/>
    </w:pPr>
    <w:rPr>
      <w:color w:val="4C7C8B" w:themeColor="accent1" w:themeShade="BF"/>
    </w:rPr>
    <w:tblPr>
      <w:tblBorders>
        <w:top w:val="single" w:color="A7C5CF" w:themeColor="accent1" w:themeTint="99" w:sz="4" w:space="0"/>
        <w:left w:val="single" w:color="A7C5CF" w:themeColor="accent1" w:themeTint="99" w:sz="4" w:space="0"/>
        <w:bottom w:val="single" w:color="A7C5CF" w:themeColor="accent1" w:themeTint="99" w:sz="4" w:space="0"/>
        <w:right w:val="single" w:color="A7C5CF" w:themeColor="accent1" w:themeTint="99" w:sz="4" w:space="0"/>
        <w:insideH w:val="single" w:color="A7C5CF" w:themeColor="accent1" w:themeTint="99" w:sz="4" w:space="0"/>
        <w:insideV w:val="single" w:color="A7C5CF" w:themeColor="accent1" w:themeTint="99" w:sz="4" w:space="0"/>
      </w:tblBorders>
    </w:tblPr>
    <w:tblStylePr w:type="firstRow">
      <w:rPr>
        <w:b/>
        <w:bCs/>
      </w:rPr>
      <w:tcPr>
        <w:tcBorders>
          <w:bottom w:val="single" w:color="A7C5CF" w:themeColor="accent1" w:themeTint="99" w:sz="12" w:space="0"/>
        </w:tcBorders>
      </w:tcPr>
    </w:tblStylePr>
    <w:tblStylePr w:type="lastRow">
      <w:rPr>
        <w:b/>
        <w:bCs/>
      </w:rPr>
      <w:tcPr>
        <w:tcBorders>
          <w:top w:val="double" w:color="A7C5CF" w:themeColor="accent1" w:themeTint="99" w:sz="4" w:space="0"/>
        </w:tcBorders>
      </w:tc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446">
    <w:name w:val="Grid Table 6 Colorful Accent 2"/>
    <w:basedOn w:val="12"/>
    <w:uiPriority w:val="51"/>
    <w:pPr>
      <w:spacing w:after="0"/>
    </w:pPr>
    <w:rPr>
      <w:color w:val="998308" w:themeColor="accent2" w:themeShade="BF"/>
    </w:rPr>
    <w:tblPr>
      <w:tblBorders>
        <w:top w:val="single" w:color="F6DE55" w:themeColor="accent2" w:themeTint="99" w:sz="4" w:space="0"/>
        <w:left w:val="single" w:color="F6DE55" w:themeColor="accent2" w:themeTint="99" w:sz="4" w:space="0"/>
        <w:bottom w:val="single" w:color="F6DE55" w:themeColor="accent2" w:themeTint="99" w:sz="4" w:space="0"/>
        <w:right w:val="single" w:color="F6DE55" w:themeColor="accent2" w:themeTint="99" w:sz="4" w:space="0"/>
        <w:insideH w:val="single" w:color="F6DE55" w:themeColor="accent2" w:themeTint="99" w:sz="4" w:space="0"/>
        <w:insideV w:val="single" w:color="F6DE55" w:themeColor="accent2" w:themeTint="99" w:sz="4" w:space="0"/>
      </w:tblBorders>
    </w:tblPr>
    <w:tblStylePr w:type="firstRow">
      <w:rPr>
        <w:b/>
        <w:bCs/>
      </w:rPr>
      <w:tcPr>
        <w:tcBorders>
          <w:bottom w:val="single" w:color="F6DE55" w:themeColor="accent2" w:themeTint="99" w:sz="12" w:space="0"/>
        </w:tcBorders>
      </w:tcPr>
    </w:tblStylePr>
    <w:tblStylePr w:type="lastRow">
      <w:rPr>
        <w:b/>
        <w:bCs/>
      </w:rPr>
      <w:tcPr>
        <w:tcBorders>
          <w:top w:val="double" w:color="F6DE55" w:themeColor="accent2" w:themeTint="99" w:sz="4" w:space="0"/>
        </w:tcBorders>
      </w:tc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447">
    <w:name w:val="Grid Table 6 Colorful Accent 3"/>
    <w:basedOn w:val="12"/>
    <w:uiPriority w:val="51"/>
    <w:pPr>
      <w:spacing w:after="0"/>
    </w:pPr>
    <w:rPr>
      <w:color w:val="67627F" w:themeColor="accent3" w:themeShade="BF"/>
    </w:rPr>
    <w:tblPr>
      <w:tblBorders>
        <w:top w:val="single" w:color="BAB8C8" w:themeColor="accent3" w:themeTint="99" w:sz="4" w:space="0"/>
        <w:left w:val="single" w:color="BAB8C8" w:themeColor="accent3" w:themeTint="99" w:sz="4" w:space="0"/>
        <w:bottom w:val="single" w:color="BAB8C8" w:themeColor="accent3" w:themeTint="99" w:sz="4" w:space="0"/>
        <w:right w:val="single" w:color="BAB8C8" w:themeColor="accent3" w:themeTint="99" w:sz="4" w:space="0"/>
        <w:insideH w:val="single" w:color="BAB8C8" w:themeColor="accent3" w:themeTint="99" w:sz="4" w:space="0"/>
        <w:insideV w:val="single" w:color="BAB8C8" w:themeColor="accent3" w:themeTint="99" w:sz="4" w:space="0"/>
      </w:tblBorders>
    </w:tblPr>
    <w:tblStylePr w:type="firstRow">
      <w:rPr>
        <w:b/>
        <w:bCs/>
      </w:rPr>
      <w:tcPr>
        <w:tcBorders>
          <w:bottom w:val="single" w:color="BAB8C8" w:themeColor="accent3" w:themeTint="99" w:sz="12" w:space="0"/>
        </w:tcBorders>
      </w:tcPr>
    </w:tblStylePr>
    <w:tblStylePr w:type="lastRow">
      <w:rPr>
        <w:b/>
        <w:bCs/>
      </w:rPr>
      <w:tcPr>
        <w:tcBorders>
          <w:top w:val="double" w:color="BAB8C8" w:themeColor="accent3" w:themeTint="99" w:sz="4" w:space="0"/>
        </w:tcBorders>
      </w:tc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448">
    <w:name w:val="Grid Table 6 Colorful Accent 4"/>
    <w:basedOn w:val="12"/>
    <w:uiPriority w:val="51"/>
    <w:pPr>
      <w:spacing w:after="0"/>
    </w:pPr>
    <w:rPr>
      <w:color w:val="576448" w:themeColor="accent4" w:themeShade="BF"/>
    </w:rPr>
    <w:tblPr>
      <w:tblBorders>
        <w:top w:val="single" w:color="ABB89D" w:themeColor="accent4" w:themeTint="99" w:sz="4" w:space="0"/>
        <w:left w:val="single" w:color="ABB89D" w:themeColor="accent4" w:themeTint="99" w:sz="4" w:space="0"/>
        <w:bottom w:val="single" w:color="ABB89D" w:themeColor="accent4" w:themeTint="99" w:sz="4" w:space="0"/>
        <w:right w:val="single" w:color="ABB89D" w:themeColor="accent4" w:themeTint="99" w:sz="4" w:space="0"/>
        <w:insideH w:val="single" w:color="ABB89D" w:themeColor="accent4" w:themeTint="99" w:sz="4" w:space="0"/>
        <w:insideV w:val="single" w:color="ABB89D" w:themeColor="accent4" w:themeTint="99" w:sz="4" w:space="0"/>
      </w:tblBorders>
    </w:tblPr>
    <w:tblStylePr w:type="firstRow">
      <w:rPr>
        <w:b/>
        <w:bCs/>
      </w:rPr>
      <w:tcPr>
        <w:tcBorders>
          <w:bottom w:val="single" w:color="ABB89D" w:themeColor="accent4" w:themeTint="99" w:sz="12" w:space="0"/>
        </w:tcBorders>
      </w:tcPr>
    </w:tblStylePr>
    <w:tblStylePr w:type="lastRow">
      <w:rPr>
        <w:b/>
        <w:bCs/>
      </w:rPr>
      <w:tcPr>
        <w:tcBorders>
          <w:top w:val="double" w:color="ABB89D" w:themeColor="accent4" w:themeTint="99" w:sz="4" w:space="0"/>
        </w:tcBorders>
      </w:tc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449">
    <w:name w:val="Grid Table 6 Colorful Accent 5"/>
    <w:basedOn w:val="12"/>
    <w:uiPriority w:val="51"/>
    <w:pPr>
      <w:spacing w:after="0"/>
    </w:pPr>
    <w:rPr>
      <w:color w:val="796F54" w:themeColor="accent5" w:themeShade="BF"/>
    </w:rPr>
    <w:tblPr>
      <w:tblBorders>
        <w:top w:val="single" w:color="C4BDAA" w:themeColor="accent5" w:themeTint="99" w:sz="4" w:space="0"/>
        <w:left w:val="single" w:color="C4BDAA" w:themeColor="accent5" w:themeTint="99" w:sz="4" w:space="0"/>
        <w:bottom w:val="single" w:color="C4BDAA" w:themeColor="accent5" w:themeTint="99" w:sz="4" w:space="0"/>
        <w:right w:val="single" w:color="C4BDAA" w:themeColor="accent5" w:themeTint="99" w:sz="4" w:space="0"/>
        <w:insideH w:val="single" w:color="C4BDAA" w:themeColor="accent5" w:themeTint="99" w:sz="4" w:space="0"/>
        <w:insideV w:val="single" w:color="C4BDAA" w:themeColor="accent5" w:themeTint="99" w:sz="4" w:space="0"/>
      </w:tblBorders>
    </w:tblPr>
    <w:tblStylePr w:type="firstRow">
      <w:rPr>
        <w:b/>
        <w:bCs/>
      </w:rPr>
      <w:tcPr>
        <w:tcBorders>
          <w:bottom w:val="single" w:color="C4BDAA" w:themeColor="accent5" w:themeTint="99" w:sz="12" w:space="0"/>
        </w:tcBorders>
      </w:tcPr>
    </w:tblStylePr>
    <w:tblStylePr w:type="lastRow">
      <w:rPr>
        <w:b/>
        <w:bCs/>
      </w:rPr>
      <w:tcPr>
        <w:tcBorders>
          <w:top w:val="double" w:color="C4BDAA" w:themeColor="accent5" w:themeTint="99" w:sz="4" w:space="0"/>
        </w:tcBorders>
      </w:tc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450">
    <w:name w:val="Grid Table 6 Colorful Accent 6"/>
    <w:basedOn w:val="12"/>
    <w:uiPriority w:val="51"/>
    <w:pPr>
      <w:spacing w:after="0"/>
    </w:pPr>
    <w:rPr>
      <w:color w:val="5E636A" w:themeColor="accent6" w:themeShade="BF"/>
    </w:rPr>
    <w:tblPr>
      <w:tblBorders>
        <w:top w:val="single" w:color="B1B5BA" w:themeColor="accent6" w:themeTint="99" w:sz="4" w:space="0"/>
        <w:left w:val="single" w:color="B1B5BA" w:themeColor="accent6" w:themeTint="99" w:sz="4" w:space="0"/>
        <w:bottom w:val="single" w:color="B1B5BA" w:themeColor="accent6" w:themeTint="99" w:sz="4" w:space="0"/>
        <w:right w:val="single" w:color="B1B5BA" w:themeColor="accent6" w:themeTint="99" w:sz="4" w:space="0"/>
        <w:insideH w:val="single" w:color="B1B5BA" w:themeColor="accent6" w:themeTint="99" w:sz="4" w:space="0"/>
        <w:insideV w:val="single" w:color="B1B5BA" w:themeColor="accent6" w:themeTint="99" w:sz="4" w:space="0"/>
      </w:tblBorders>
    </w:tblPr>
    <w:tblStylePr w:type="firstRow">
      <w:rPr>
        <w:b/>
        <w:bCs/>
      </w:rPr>
      <w:tcPr>
        <w:tcBorders>
          <w:bottom w:val="single" w:color="B1B5BA" w:themeColor="accent6" w:themeTint="99" w:sz="12" w:space="0"/>
        </w:tcBorders>
      </w:tcPr>
    </w:tblStylePr>
    <w:tblStylePr w:type="lastRow">
      <w:rPr>
        <w:b/>
        <w:bCs/>
      </w:rPr>
      <w:tcPr>
        <w:tcBorders>
          <w:top w:val="double" w:color="B1B5BA" w:themeColor="accent6" w:themeTint="99" w:sz="4" w:space="0"/>
        </w:tcBorders>
      </w:tc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451">
    <w:name w:val="Grid Table 7 Colorful"/>
    <w:basedOn w:val="12"/>
    <w:uiPriority w:val="52"/>
    <w:pPr>
      <w:spacing w:after="0"/>
    </w:pPr>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52">
    <w:name w:val="Grid Table 7 Colorful Accent 1"/>
    <w:basedOn w:val="12"/>
    <w:uiPriority w:val="52"/>
    <w:pPr>
      <w:spacing w:after="0"/>
    </w:pPr>
    <w:rPr>
      <w:color w:val="4C7C8B" w:themeColor="accent1" w:themeShade="BF"/>
    </w:rPr>
    <w:tblPr>
      <w:tblBorders>
        <w:top w:val="single" w:color="A7C5CF" w:themeColor="accent1" w:themeTint="99" w:sz="4" w:space="0"/>
        <w:left w:val="single" w:color="A7C5CF" w:themeColor="accent1" w:themeTint="99" w:sz="4" w:space="0"/>
        <w:bottom w:val="single" w:color="A7C5CF" w:themeColor="accent1" w:themeTint="99" w:sz="4" w:space="0"/>
        <w:right w:val="single" w:color="A7C5CF" w:themeColor="accent1" w:themeTint="99" w:sz="4" w:space="0"/>
        <w:insideH w:val="single" w:color="A7C5CF" w:themeColor="accent1" w:themeTint="99" w:sz="4" w:space="0"/>
        <w:insideV w:val="single" w:color="A7C5CF"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1EBEF" w:themeFill="accent1" w:themeFillTint="33"/>
      </w:tcPr>
    </w:tblStylePr>
    <w:tblStylePr w:type="band1Horz">
      <w:tcPr>
        <w:shd w:val="clear" w:color="auto" w:fill="E1EBEF" w:themeFill="accent1" w:themeFillTint="33"/>
      </w:tcPr>
    </w:tblStylePr>
    <w:tblStylePr w:type="neCell">
      <w:tcPr>
        <w:tcBorders>
          <w:bottom w:val="single" w:color="A7C5CF" w:themeColor="accent1" w:themeTint="99" w:sz="4" w:space="0"/>
        </w:tcBorders>
      </w:tcPr>
    </w:tblStylePr>
    <w:tblStylePr w:type="nwCell">
      <w:tcPr>
        <w:tcBorders>
          <w:bottom w:val="single" w:color="A7C5CF" w:themeColor="accent1" w:themeTint="99" w:sz="4" w:space="0"/>
        </w:tcBorders>
      </w:tcPr>
    </w:tblStylePr>
    <w:tblStylePr w:type="seCell">
      <w:tcPr>
        <w:tcBorders>
          <w:top w:val="single" w:color="A7C5CF" w:themeColor="accent1" w:themeTint="99" w:sz="4" w:space="0"/>
        </w:tcBorders>
      </w:tcPr>
    </w:tblStylePr>
    <w:tblStylePr w:type="swCell">
      <w:tcPr>
        <w:tcBorders>
          <w:top w:val="single" w:color="A7C5CF" w:themeColor="accent1" w:themeTint="99" w:sz="4" w:space="0"/>
        </w:tcBorders>
      </w:tcPr>
    </w:tblStylePr>
  </w:style>
  <w:style w:type="table" w:customStyle="1" w:styleId="453">
    <w:name w:val="Grid Table 7 Colorful Accent 2"/>
    <w:basedOn w:val="12"/>
    <w:uiPriority w:val="52"/>
    <w:pPr>
      <w:spacing w:after="0"/>
    </w:pPr>
    <w:rPr>
      <w:color w:val="998308" w:themeColor="accent2" w:themeShade="BF"/>
    </w:rPr>
    <w:tblPr>
      <w:tblBorders>
        <w:top w:val="single" w:color="F6DE55" w:themeColor="accent2" w:themeTint="99" w:sz="4" w:space="0"/>
        <w:left w:val="single" w:color="F6DE55" w:themeColor="accent2" w:themeTint="99" w:sz="4" w:space="0"/>
        <w:bottom w:val="single" w:color="F6DE55" w:themeColor="accent2" w:themeTint="99" w:sz="4" w:space="0"/>
        <w:right w:val="single" w:color="F6DE55" w:themeColor="accent2" w:themeTint="99" w:sz="4" w:space="0"/>
        <w:insideH w:val="single" w:color="F6DE55" w:themeColor="accent2" w:themeTint="99" w:sz="4" w:space="0"/>
        <w:insideV w:val="single" w:color="F6DE5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CF4C6" w:themeFill="accent2" w:themeFillTint="33"/>
      </w:tcPr>
    </w:tblStylePr>
    <w:tblStylePr w:type="band1Horz">
      <w:tcPr>
        <w:shd w:val="clear" w:color="auto" w:fill="FCF4C6" w:themeFill="accent2" w:themeFillTint="33"/>
      </w:tcPr>
    </w:tblStylePr>
    <w:tblStylePr w:type="neCell">
      <w:tcPr>
        <w:tcBorders>
          <w:bottom w:val="single" w:color="F6DE55" w:themeColor="accent2" w:themeTint="99" w:sz="4" w:space="0"/>
        </w:tcBorders>
      </w:tcPr>
    </w:tblStylePr>
    <w:tblStylePr w:type="nwCell">
      <w:tcPr>
        <w:tcBorders>
          <w:bottom w:val="single" w:color="F6DE55" w:themeColor="accent2" w:themeTint="99" w:sz="4" w:space="0"/>
        </w:tcBorders>
      </w:tcPr>
    </w:tblStylePr>
    <w:tblStylePr w:type="seCell">
      <w:tcPr>
        <w:tcBorders>
          <w:top w:val="single" w:color="F6DE55" w:themeColor="accent2" w:themeTint="99" w:sz="4" w:space="0"/>
        </w:tcBorders>
      </w:tcPr>
    </w:tblStylePr>
    <w:tblStylePr w:type="swCell">
      <w:tcPr>
        <w:tcBorders>
          <w:top w:val="single" w:color="F6DE55" w:themeColor="accent2" w:themeTint="99" w:sz="4" w:space="0"/>
        </w:tcBorders>
      </w:tcPr>
    </w:tblStylePr>
  </w:style>
  <w:style w:type="table" w:customStyle="1" w:styleId="454">
    <w:name w:val="Grid Table 7 Colorful Accent 3"/>
    <w:basedOn w:val="12"/>
    <w:uiPriority w:val="52"/>
    <w:pPr>
      <w:spacing w:after="0"/>
    </w:pPr>
    <w:rPr>
      <w:color w:val="67627F" w:themeColor="accent3" w:themeShade="BF"/>
    </w:rPr>
    <w:tblPr>
      <w:tblBorders>
        <w:top w:val="single" w:color="BAB8C8" w:themeColor="accent3" w:themeTint="99" w:sz="4" w:space="0"/>
        <w:left w:val="single" w:color="BAB8C8" w:themeColor="accent3" w:themeTint="99" w:sz="4" w:space="0"/>
        <w:bottom w:val="single" w:color="BAB8C8" w:themeColor="accent3" w:themeTint="99" w:sz="4" w:space="0"/>
        <w:right w:val="single" w:color="BAB8C8" w:themeColor="accent3" w:themeTint="99" w:sz="4" w:space="0"/>
        <w:insideH w:val="single" w:color="BAB8C8" w:themeColor="accent3" w:themeTint="99" w:sz="4" w:space="0"/>
        <w:insideV w:val="single" w:color="BAB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8E7EC" w:themeFill="accent3" w:themeFillTint="33"/>
      </w:tcPr>
    </w:tblStylePr>
    <w:tblStylePr w:type="band1Horz">
      <w:tcPr>
        <w:shd w:val="clear" w:color="auto" w:fill="E8E7EC" w:themeFill="accent3" w:themeFillTint="33"/>
      </w:tcPr>
    </w:tblStylePr>
    <w:tblStylePr w:type="neCell">
      <w:tcPr>
        <w:tcBorders>
          <w:bottom w:val="single" w:color="BAB8C8" w:themeColor="accent3" w:themeTint="99" w:sz="4" w:space="0"/>
        </w:tcBorders>
      </w:tcPr>
    </w:tblStylePr>
    <w:tblStylePr w:type="nwCell">
      <w:tcPr>
        <w:tcBorders>
          <w:bottom w:val="single" w:color="BAB8C8" w:themeColor="accent3" w:themeTint="99" w:sz="4" w:space="0"/>
        </w:tcBorders>
      </w:tcPr>
    </w:tblStylePr>
    <w:tblStylePr w:type="seCell">
      <w:tcPr>
        <w:tcBorders>
          <w:top w:val="single" w:color="BAB8C8" w:themeColor="accent3" w:themeTint="99" w:sz="4" w:space="0"/>
        </w:tcBorders>
      </w:tcPr>
    </w:tblStylePr>
    <w:tblStylePr w:type="swCell">
      <w:tcPr>
        <w:tcBorders>
          <w:top w:val="single" w:color="BAB8C8" w:themeColor="accent3" w:themeTint="99" w:sz="4" w:space="0"/>
        </w:tcBorders>
      </w:tcPr>
    </w:tblStylePr>
  </w:style>
  <w:style w:type="table" w:customStyle="1" w:styleId="455">
    <w:name w:val="Grid Table 7 Colorful Accent 4"/>
    <w:basedOn w:val="12"/>
    <w:uiPriority w:val="52"/>
    <w:pPr>
      <w:spacing w:after="0"/>
    </w:pPr>
    <w:rPr>
      <w:color w:val="576448" w:themeColor="accent4" w:themeShade="BF"/>
    </w:rPr>
    <w:tblPr>
      <w:tblBorders>
        <w:top w:val="single" w:color="ABB89D" w:themeColor="accent4" w:themeTint="99" w:sz="4" w:space="0"/>
        <w:left w:val="single" w:color="ABB89D" w:themeColor="accent4" w:themeTint="99" w:sz="4" w:space="0"/>
        <w:bottom w:val="single" w:color="ABB89D" w:themeColor="accent4" w:themeTint="99" w:sz="4" w:space="0"/>
        <w:right w:val="single" w:color="ABB89D" w:themeColor="accent4" w:themeTint="99" w:sz="4" w:space="0"/>
        <w:insideH w:val="single" w:color="ABB89D" w:themeColor="accent4" w:themeTint="99" w:sz="4" w:space="0"/>
        <w:insideV w:val="single" w:color="ABB89D"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3E7DE" w:themeFill="accent4" w:themeFillTint="33"/>
      </w:tcPr>
    </w:tblStylePr>
    <w:tblStylePr w:type="band1Horz">
      <w:tcPr>
        <w:shd w:val="clear" w:color="auto" w:fill="E3E7DE" w:themeFill="accent4" w:themeFillTint="33"/>
      </w:tcPr>
    </w:tblStylePr>
    <w:tblStylePr w:type="neCell">
      <w:tcPr>
        <w:tcBorders>
          <w:bottom w:val="single" w:color="ABB89D" w:themeColor="accent4" w:themeTint="99" w:sz="4" w:space="0"/>
        </w:tcBorders>
      </w:tcPr>
    </w:tblStylePr>
    <w:tblStylePr w:type="nwCell">
      <w:tcPr>
        <w:tcBorders>
          <w:bottom w:val="single" w:color="ABB89D" w:themeColor="accent4" w:themeTint="99" w:sz="4" w:space="0"/>
        </w:tcBorders>
      </w:tcPr>
    </w:tblStylePr>
    <w:tblStylePr w:type="seCell">
      <w:tcPr>
        <w:tcBorders>
          <w:top w:val="single" w:color="ABB89D" w:themeColor="accent4" w:themeTint="99" w:sz="4" w:space="0"/>
        </w:tcBorders>
      </w:tcPr>
    </w:tblStylePr>
    <w:tblStylePr w:type="swCell">
      <w:tcPr>
        <w:tcBorders>
          <w:top w:val="single" w:color="ABB89D" w:themeColor="accent4" w:themeTint="99" w:sz="4" w:space="0"/>
        </w:tcBorders>
      </w:tcPr>
    </w:tblStylePr>
  </w:style>
  <w:style w:type="table" w:customStyle="1" w:styleId="456">
    <w:name w:val="Grid Table 7 Colorful Accent 5"/>
    <w:basedOn w:val="12"/>
    <w:uiPriority w:val="52"/>
    <w:pPr>
      <w:spacing w:after="0"/>
    </w:pPr>
    <w:rPr>
      <w:color w:val="796F54" w:themeColor="accent5" w:themeShade="BF"/>
    </w:rPr>
    <w:tblPr>
      <w:tblBorders>
        <w:top w:val="single" w:color="C4BDAA" w:themeColor="accent5" w:themeTint="99" w:sz="4" w:space="0"/>
        <w:left w:val="single" w:color="C4BDAA" w:themeColor="accent5" w:themeTint="99" w:sz="4" w:space="0"/>
        <w:bottom w:val="single" w:color="C4BDAA" w:themeColor="accent5" w:themeTint="99" w:sz="4" w:space="0"/>
        <w:right w:val="single" w:color="C4BDAA" w:themeColor="accent5" w:themeTint="99" w:sz="4" w:space="0"/>
        <w:insideH w:val="single" w:color="C4BDAA" w:themeColor="accent5" w:themeTint="99" w:sz="4" w:space="0"/>
        <w:insideV w:val="single" w:color="C4BDAA"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BE9E2" w:themeFill="accent5" w:themeFillTint="33"/>
      </w:tcPr>
    </w:tblStylePr>
    <w:tblStylePr w:type="band1Horz">
      <w:tcPr>
        <w:shd w:val="clear" w:color="auto" w:fill="EBE9E2" w:themeFill="accent5" w:themeFillTint="33"/>
      </w:tcPr>
    </w:tblStylePr>
    <w:tblStylePr w:type="neCell">
      <w:tcPr>
        <w:tcBorders>
          <w:bottom w:val="single" w:color="C4BDAA" w:themeColor="accent5" w:themeTint="99" w:sz="4" w:space="0"/>
        </w:tcBorders>
      </w:tcPr>
    </w:tblStylePr>
    <w:tblStylePr w:type="nwCell">
      <w:tcPr>
        <w:tcBorders>
          <w:bottom w:val="single" w:color="C4BDAA" w:themeColor="accent5" w:themeTint="99" w:sz="4" w:space="0"/>
        </w:tcBorders>
      </w:tcPr>
    </w:tblStylePr>
    <w:tblStylePr w:type="seCell">
      <w:tcPr>
        <w:tcBorders>
          <w:top w:val="single" w:color="C4BDAA" w:themeColor="accent5" w:themeTint="99" w:sz="4" w:space="0"/>
        </w:tcBorders>
      </w:tcPr>
    </w:tblStylePr>
    <w:tblStylePr w:type="swCell">
      <w:tcPr>
        <w:tcBorders>
          <w:top w:val="single" w:color="C4BDAA" w:themeColor="accent5" w:themeTint="99" w:sz="4" w:space="0"/>
        </w:tcBorders>
      </w:tcPr>
    </w:tblStylePr>
  </w:style>
  <w:style w:type="table" w:customStyle="1" w:styleId="457">
    <w:name w:val="Grid Table 7 Colorful Accent 6"/>
    <w:basedOn w:val="12"/>
    <w:uiPriority w:val="52"/>
    <w:pPr>
      <w:spacing w:after="0"/>
    </w:pPr>
    <w:rPr>
      <w:color w:val="5E636A" w:themeColor="accent6" w:themeShade="BF"/>
    </w:rPr>
    <w:tblPr>
      <w:tblBorders>
        <w:top w:val="single" w:color="B1B5BA" w:themeColor="accent6" w:themeTint="99" w:sz="4" w:space="0"/>
        <w:left w:val="single" w:color="B1B5BA" w:themeColor="accent6" w:themeTint="99" w:sz="4" w:space="0"/>
        <w:bottom w:val="single" w:color="B1B5BA" w:themeColor="accent6" w:themeTint="99" w:sz="4" w:space="0"/>
        <w:right w:val="single" w:color="B1B5BA" w:themeColor="accent6" w:themeTint="99" w:sz="4" w:space="0"/>
        <w:insideH w:val="single" w:color="B1B5BA" w:themeColor="accent6" w:themeTint="99" w:sz="4" w:space="0"/>
        <w:insideV w:val="single" w:color="B1B5BA"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5E6E8" w:themeFill="accent6" w:themeFillTint="33"/>
      </w:tcPr>
    </w:tblStylePr>
    <w:tblStylePr w:type="band1Horz">
      <w:tcPr>
        <w:shd w:val="clear" w:color="auto" w:fill="E5E6E8" w:themeFill="accent6" w:themeFillTint="33"/>
      </w:tcPr>
    </w:tblStylePr>
    <w:tblStylePr w:type="neCell">
      <w:tcPr>
        <w:tcBorders>
          <w:bottom w:val="single" w:color="B1B5BA" w:themeColor="accent6" w:themeTint="99" w:sz="4" w:space="0"/>
        </w:tcBorders>
      </w:tcPr>
    </w:tblStylePr>
    <w:tblStylePr w:type="nwCell">
      <w:tcPr>
        <w:tcBorders>
          <w:bottom w:val="single" w:color="B1B5BA" w:themeColor="accent6" w:themeTint="99" w:sz="4" w:space="0"/>
        </w:tcBorders>
      </w:tcPr>
    </w:tblStylePr>
    <w:tblStylePr w:type="seCell">
      <w:tcPr>
        <w:tcBorders>
          <w:top w:val="single" w:color="B1B5BA" w:themeColor="accent6" w:themeTint="99" w:sz="4" w:space="0"/>
        </w:tcBorders>
      </w:tcPr>
    </w:tblStylePr>
    <w:tblStylePr w:type="swCell">
      <w:tcPr>
        <w:tcBorders>
          <w:top w:val="single" w:color="B1B5BA" w:themeColor="accent6" w:themeTint="99" w:sz="4" w:space="0"/>
        </w:tcBorders>
      </w:tcPr>
    </w:tblStylePr>
  </w:style>
  <w:style w:type="character" w:customStyle="1" w:styleId="458">
    <w:name w:val="Hashtag"/>
    <w:basedOn w:val="11"/>
    <w:semiHidden/>
    <w:unhideWhenUsed/>
    <w:uiPriority w:val="99"/>
    <w:rPr>
      <w:rFonts w:ascii="Tahoma" w:hAnsi="Tahoma" w:cs="Tahoma"/>
      <w:color w:val="2B579A"/>
      <w:shd w:val="clear" w:color="auto" w:fill="E6E6E6"/>
    </w:rPr>
  </w:style>
  <w:style w:type="table" w:customStyle="1" w:styleId="459">
    <w:name w:val="List Table 1 Light"/>
    <w:basedOn w:val="12"/>
    <w:uiPriority w:val="46"/>
    <w:pPr>
      <w:spacing w:after="0"/>
    </w:p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60">
    <w:name w:val="List Table 1 Light Accent 1"/>
    <w:basedOn w:val="12"/>
    <w:uiPriority w:val="46"/>
    <w:pPr>
      <w:spacing w:after="0"/>
    </w:pPr>
    <w:tblStylePr w:type="firstRow">
      <w:rPr>
        <w:b/>
        <w:bCs/>
      </w:rPr>
      <w:tcPr>
        <w:tcBorders>
          <w:bottom w:val="single" w:color="A7C5CF" w:themeColor="accent1" w:themeTint="99" w:sz="4" w:space="0"/>
        </w:tcBorders>
      </w:tcPr>
    </w:tblStylePr>
    <w:tblStylePr w:type="lastRow">
      <w:rPr>
        <w:b/>
        <w:bCs/>
      </w:rPr>
      <w:tcPr>
        <w:tcBorders>
          <w:top w:val="single" w:color="A7C5CF" w:themeColor="accent1" w:themeTint="99" w:sz="4" w:space="0"/>
        </w:tcBorders>
      </w:tc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461">
    <w:name w:val="List Table 1 Light Accent 2"/>
    <w:basedOn w:val="12"/>
    <w:uiPriority w:val="46"/>
    <w:pPr>
      <w:spacing w:after="0"/>
    </w:pPr>
    <w:tblStylePr w:type="firstRow">
      <w:rPr>
        <w:b/>
        <w:bCs/>
      </w:rPr>
      <w:tcPr>
        <w:tcBorders>
          <w:bottom w:val="single" w:color="F6DE55" w:themeColor="accent2" w:themeTint="99" w:sz="4" w:space="0"/>
        </w:tcBorders>
      </w:tcPr>
    </w:tblStylePr>
    <w:tblStylePr w:type="lastRow">
      <w:rPr>
        <w:b/>
        <w:bCs/>
      </w:rPr>
      <w:tcPr>
        <w:tcBorders>
          <w:top w:val="single" w:color="F6DE55" w:themeColor="accent2" w:themeTint="99" w:sz="4" w:space="0"/>
        </w:tcBorders>
      </w:tc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462">
    <w:name w:val="List Table 1 Light Accent 3"/>
    <w:basedOn w:val="12"/>
    <w:uiPriority w:val="46"/>
    <w:pPr>
      <w:spacing w:after="0"/>
    </w:pPr>
    <w:tblStylePr w:type="firstRow">
      <w:rPr>
        <w:b/>
        <w:bCs/>
      </w:rPr>
      <w:tcPr>
        <w:tcBorders>
          <w:bottom w:val="single" w:color="BAB8C8" w:themeColor="accent3" w:themeTint="99" w:sz="4" w:space="0"/>
        </w:tcBorders>
      </w:tcPr>
    </w:tblStylePr>
    <w:tblStylePr w:type="lastRow">
      <w:rPr>
        <w:b/>
        <w:bCs/>
      </w:rPr>
      <w:tcPr>
        <w:tcBorders>
          <w:top w:val="single" w:color="BAB8C8" w:themeColor="accent3" w:themeTint="99" w:sz="4" w:space="0"/>
        </w:tcBorders>
      </w:tc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463">
    <w:name w:val="List Table 1 Light Accent 4"/>
    <w:basedOn w:val="12"/>
    <w:uiPriority w:val="46"/>
    <w:pPr>
      <w:spacing w:after="0"/>
    </w:pPr>
    <w:tblStylePr w:type="firstRow">
      <w:rPr>
        <w:b/>
        <w:bCs/>
      </w:rPr>
      <w:tcPr>
        <w:tcBorders>
          <w:bottom w:val="single" w:color="ABB89D" w:themeColor="accent4" w:themeTint="99" w:sz="4" w:space="0"/>
        </w:tcBorders>
      </w:tcPr>
    </w:tblStylePr>
    <w:tblStylePr w:type="lastRow">
      <w:rPr>
        <w:b/>
        <w:bCs/>
      </w:rPr>
      <w:tcPr>
        <w:tcBorders>
          <w:top w:val="single" w:color="ABB89D" w:themeColor="accent4" w:themeTint="99" w:sz="4" w:space="0"/>
        </w:tcBorders>
      </w:tc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464">
    <w:name w:val="List Table 1 Light Accent 5"/>
    <w:basedOn w:val="12"/>
    <w:uiPriority w:val="46"/>
    <w:pPr>
      <w:spacing w:after="0"/>
    </w:pPr>
    <w:tblStylePr w:type="firstRow">
      <w:rPr>
        <w:b/>
        <w:bCs/>
      </w:rPr>
      <w:tcPr>
        <w:tcBorders>
          <w:bottom w:val="single" w:color="C4BDAA" w:themeColor="accent5" w:themeTint="99" w:sz="4" w:space="0"/>
        </w:tcBorders>
      </w:tcPr>
    </w:tblStylePr>
    <w:tblStylePr w:type="lastRow">
      <w:rPr>
        <w:b/>
        <w:bCs/>
      </w:rPr>
      <w:tcPr>
        <w:tcBorders>
          <w:top w:val="single" w:color="C4BDAA" w:themeColor="accent5" w:themeTint="99" w:sz="4" w:space="0"/>
        </w:tcBorders>
      </w:tc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465">
    <w:name w:val="List Table 1 Light Accent 6"/>
    <w:basedOn w:val="12"/>
    <w:uiPriority w:val="46"/>
    <w:pPr>
      <w:spacing w:after="0"/>
    </w:pPr>
    <w:tblStylePr w:type="firstRow">
      <w:rPr>
        <w:b/>
        <w:bCs/>
      </w:rPr>
      <w:tcPr>
        <w:tcBorders>
          <w:bottom w:val="single" w:color="B1B5BA" w:themeColor="accent6" w:themeTint="99" w:sz="4" w:space="0"/>
        </w:tcBorders>
      </w:tcPr>
    </w:tblStylePr>
    <w:tblStylePr w:type="lastRow">
      <w:rPr>
        <w:b/>
        <w:bCs/>
      </w:rPr>
      <w:tcPr>
        <w:tcBorders>
          <w:top w:val="single" w:color="B1B5BA" w:themeColor="accent6" w:themeTint="99" w:sz="4" w:space="0"/>
        </w:tcBorders>
      </w:tc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466">
    <w:name w:val="List Table 2"/>
    <w:basedOn w:val="12"/>
    <w:uiPriority w:val="47"/>
    <w:pPr>
      <w:spacing w:after="0"/>
    </w:pPr>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67">
    <w:name w:val="List Table 2 Accent 1"/>
    <w:basedOn w:val="12"/>
    <w:uiPriority w:val="47"/>
    <w:pPr>
      <w:spacing w:after="0"/>
    </w:pPr>
    <w:tblPr>
      <w:tblBorders>
        <w:top w:val="single" w:color="A7C5CF" w:themeColor="accent1" w:themeTint="99" w:sz="4" w:space="0"/>
        <w:bottom w:val="single" w:color="A7C5CF" w:themeColor="accent1" w:themeTint="99" w:sz="4" w:space="0"/>
        <w:insideH w:val="single" w:color="A7C5CF"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468">
    <w:name w:val="List Table 2 Accent 2"/>
    <w:basedOn w:val="12"/>
    <w:uiPriority w:val="47"/>
    <w:pPr>
      <w:spacing w:after="0"/>
    </w:pPr>
    <w:tblPr>
      <w:tblBorders>
        <w:top w:val="single" w:color="F6DE55" w:themeColor="accent2" w:themeTint="99" w:sz="4" w:space="0"/>
        <w:bottom w:val="single" w:color="F6DE55" w:themeColor="accent2" w:themeTint="99" w:sz="4" w:space="0"/>
        <w:insideH w:val="single" w:color="F6DE55"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469">
    <w:name w:val="List Table 2 Accent 3"/>
    <w:basedOn w:val="12"/>
    <w:uiPriority w:val="47"/>
    <w:pPr>
      <w:spacing w:after="0"/>
    </w:pPr>
    <w:tblPr>
      <w:tblBorders>
        <w:top w:val="single" w:color="BAB8C8" w:themeColor="accent3" w:themeTint="99" w:sz="4" w:space="0"/>
        <w:bottom w:val="single" w:color="BAB8C8" w:themeColor="accent3" w:themeTint="99" w:sz="4" w:space="0"/>
        <w:insideH w:val="single" w:color="BAB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470">
    <w:name w:val="List Table 2 Accent 4"/>
    <w:basedOn w:val="12"/>
    <w:uiPriority w:val="47"/>
    <w:pPr>
      <w:spacing w:after="0"/>
    </w:pPr>
    <w:tblPr>
      <w:tblBorders>
        <w:top w:val="single" w:color="ABB89D" w:themeColor="accent4" w:themeTint="99" w:sz="4" w:space="0"/>
        <w:bottom w:val="single" w:color="ABB89D" w:themeColor="accent4" w:themeTint="99" w:sz="4" w:space="0"/>
        <w:insideH w:val="single" w:color="ABB89D"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471">
    <w:name w:val="List Table 2 Accent 5"/>
    <w:basedOn w:val="12"/>
    <w:uiPriority w:val="47"/>
    <w:pPr>
      <w:spacing w:after="0"/>
    </w:pPr>
    <w:tblPr>
      <w:tblBorders>
        <w:top w:val="single" w:color="C4BDAA" w:themeColor="accent5" w:themeTint="99" w:sz="4" w:space="0"/>
        <w:bottom w:val="single" w:color="C4BDAA" w:themeColor="accent5" w:themeTint="99" w:sz="4" w:space="0"/>
        <w:insideH w:val="single" w:color="C4BDAA"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472">
    <w:name w:val="List Table 2 Accent 6"/>
    <w:basedOn w:val="12"/>
    <w:uiPriority w:val="47"/>
    <w:pPr>
      <w:spacing w:after="0"/>
    </w:pPr>
    <w:tblPr>
      <w:tblBorders>
        <w:top w:val="single" w:color="B1B5BA" w:themeColor="accent6" w:themeTint="99" w:sz="4" w:space="0"/>
        <w:bottom w:val="single" w:color="B1B5BA" w:themeColor="accent6" w:themeTint="99" w:sz="4" w:space="0"/>
        <w:insideH w:val="single" w:color="B1B5BA"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473">
    <w:name w:val="List Table 3"/>
    <w:basedOn w:val="12"/>
    <w:uiPriority w:val="48"/>
    <w:pPr>
      <w:spacing w:after="0"/>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474">
    <w:name w:val="List Table 3 Accent 1"/>
    <w:basedOn w:val="12"/>
    <w:uiPriority w:val="48"/>
    <w:pPr>
      <w:spacing w:after="0"/>
    </w:pPr>
    <w:tblPr>
      <w:tblBorders>
        <w:top w:val="single" w:color="6EA0B0" w:themeColor="accent1" w:sz="4" w:space="0"/>
        <w:left w:val="single" w:color="6EA0B0" w:themeColor="accent1" w:sz="4" w:space="0"/>
        <w:bottom w:val="single" w:color="6EA0B0" w:themeColor="accent1" w:sz="4" w:space="0"/>
        <w:right w:val="single" w:color="6EA0B0" w:themeColor="accent1" w:sz="4" w:space="0"/>
      </w:tblBorders>
    </w:tblPr>
    <w:tblStylePr w:type="firstRow">
      <w:rPr>
        <w:b/>
        <w:bCs/>
        <w:color w:val="FFFFFF" w:themeColor="background1"/>
        <w14:textFill>
          <w14:solidFill>
            <w14:schemeClr w14:val="bg1"/>
          </w14:solidFill>
        </w14:textFill>
      </w:rPr>
      <w:tcPr>
        <w:shd w:val="clear" w:color="auto" w:fill="6EA0B0" w:themeFill="accent1"/>
      </w:tcPr>
    </w:tblStylePr>
    <w:tblStylePr w:type="lastRow">
      <w:rPr>
        <w:b/>
        <w:bCs/>
      </w:rPr>
      <w:tcPr>
        <w:tcBorders>
          <w:top w:val="double" w:color="6EA0B0"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6EA0B0" w:themeColor="accent1" w:sz="4" w:space="0"/>
          <w:right w:val="single" w:color="6EA0B0" w:themeColor="accent1" w:sz="4" w:space="0"/>
        </w:tcBorders>
      </w:tcPr>
    </w:tblStylePr>
    <w:tblStylePr w:type="band1Horz">
      <w:tcPr>
        <w:tcBorders>
          <w:top w:val="single" w:color="6EA0B0" w:themeColor="accent1" w:sz="4" w:space="0"/>
          <w:bottom w:val="single" w:color="6EA0B0"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6EA0B0" w:themeColor="accent1" w:sz="4" w:space="0"/>
          <w:left w:val="nil"/>
        </w:tcBorders>
      </w:tcPr>
    </w:tblStylePr>
    <w:tblStylePr w:type="swCell">
      <w:tcPr>
        <w:tcBorders>
          <w:top w:val="double" w:color="6EA0B0" w:themeColor="accent1" w:sz="4" w:space="0"/>
          <w:right w:val="nil"/>
        </w:tcBorders>
      </w:tcPr>
    </w:tblStylePr>
  </w:style>
  <w:style w:type="table" w:customStyle="1" w:styleId="475">
    <w:name w:val="List Table 3 Accent 2"/>
    <w:basedOn w:val="12"/>
    <w:uiPriority w:val="48"/>
    <w:pPr>
      <w:spacing w:after="0"/>
    </w:pPr>
    <w:tblPr>
      <w:tblBorders>
        <w:top w:val="single" w:color="CCAF0A" w:themeColor="accent2" w:sz="4" w:space="0"/>
        <w:left w:val="single" w:color="CCAF0A" w:themeColor="accent2" w:sz="4" w:space="0"/>
        <w:bottom w:val="single" w:color="CCAF0A" w:themeColor="accent2" w:sz="4" w:space="0"/>
        <w:right w:val="single" w:color="CCAF0A" w:themeColor="accent2" w:sz="4" w:space="0"/>
      </w:tblBorders>
    </w:tblPr>
    <w:tblStylePr w:type="firstRow">
      <w:rPr>
        <w:b/>
        <w:bCs/>
        <w:color w:val="FFFFFF" w:themeColor="background1"/>
        <w14:textFill>
          <w14:solidFill>
            <w14:schemeClr w14:val="bg1"/>
          </w14:solidFill>
        </w14:textFill>
      </w:rPr>
      <w:tcPr>
        <w:shd w:val="clear" w:color="auto" w:fill="CCAF0A" w:themeFill="accent2"/>
      </w:tcPr>
    </w:tblStylePr>
    <w:tblStylePr w:type="lastRow">
      <w:rPr>
        <w:b/>
        <w:bCs/>
      </w:rPr>
      <w:tcPr>
        <w:tcBorders>
          <w:top w:val="double" w:color="CCAF0A"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CCAF0A" w:themeColor="accent2" w:sz="4" w:space="0"/>
          <w:right w:val="single" w:color="CCAF0A" w:themeColor="accent2" w:sz="4" w:space="0"/>
        </w:tcBorders>
      </w:tcPr>
    </w:tblStylePr>
    <w:tblStylePr w:type="band1Horz">
      <w:tcPr>
        <w:tcBorders>
          <w:top w:val="single" w:color="CCAF0A" w:themeColor="accent2" w:sz="4" w:space="0"/>
          <w:bottom w:val="single" w:color="CCAF0A"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CCAF0A" w:themeColor="accent2" w:sz="4" w:space="0"/>
          <w:left w:val="nil"/>
        </w:tcBorders>
      </w:tcPr>
    </w:tblStylePr>
    <w:tblStylePr w:type="swCell">
      <w:tcPr>
        <w:tcBorders>
          <w:top w:val="double" w:color="CCAF0A" w:themeColor="accent2" w:sz="4" w:space="0"/>
          <w:right w:val="nil"/>
        </w:tcBorders>
      </w:tcPr>
    </w:tblStylePr>
  </w:style>
  <w:style w:type="table" w:customStyle="1" w:styleId="476">
    <w:name w:val="List Table 3 Accent 3"/>
    <w:basedOn w:val="12"/>
    <w:uiPriority w:val="48"/>
    <w:pPr>
      <w:spacing w:after="0"/>
    </w:pPr>
    <w:tblPr>
      <w:tblBorders>
        <w:top w:val="single" w:color="8D89A4" w:themeColor="accent3" w:sz="4" w:space="0"/>
        <w:left w:val="single" w:color="8D89A4" w:themeColor="accent3" w:sz="4" w:space="0"/>
        <w:bottom w:val="single" w:color="8D89A4" w:themeColor="accent3" w:sz="4" w:space="0"/>
        <w:right w:val="single" w:color="8D89A4" w:themeColor="accent3" w:sz="4" w:space="0"/>
      </w:tblBorders>
    </w:tblPr>
    <w:tblStylePr w:type="firstRow">
      <w:rPr>
        <w:b/>
        <w:bCs/>
        <w:color w:val="FFFFFF" w:themeColor="background1"/>
        <w14:textFill>
          <w14:solidFill>
            <w14:schemeClr w14:val="bg1"/>
          </w14:solidFill>
        </w14:textFill>
      </w:rPr>
      <w:tcPr>
        <w:shd w:val="clear" w:color="auto" w:fill="8D89A4" w:themeFill="accent3"/>
      </w:tcPr>
    </w:tblStylePr>
    <w:tblStylePr w:type="lastRow">
      <w:rPr>
        <w:b/>
        <w:bCs/>
      </w:rPr>
      <w:tcPr>
        <w:tcBorders>
          <w:top w:val="double" w:color="8D89A4"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89A4" w:themeColor="accent3" w:sz="4" w:space="0"/>
          <w:right w:val="single" w:color="8D89A4" w:themeColor="accent3" w:sz="4" w:space="0"/>
        </w:tcBorders>
      </w:tcPr>
    </w:tblStylePr>
    <w:tblStylePr w:type="band1Horz">
      <w:tcPr>
        <w:tcBorders>
          <w:top w:val="single" w:color="8D89A4" w:themeColor="accent3" w:sz="4" w:space="0"/>
          <w:bottom w:val="single" w:color="8D89A4"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89A4" w:themeColor="accent3" w:sz="4" w:space="0"/>
          <w:left w:val="nil"/>
        </w:tcBorders>
      </w:tcPr>
    </w:tblStylePr>
    <w:tblStylePr w:type="swCell">
      <w:tcPr>
        <w:tcBorders>
          <w:top w:val="double" w:color="8D89A4" w:themeColor="accent3" w:sz="4" w:space="0"/>
          <w:right w:val="nil"/>
        </w:tcBorders>
      </w:tcPr>
    </w:tblStylePr>
  </w:style>
  <w:style w:type="table" w:customStyle="1" w:styleId="477">
    <w:name w:val="List Table 3 Accent 4"/>
    <w:basedOn w:val="12"/>
    <w:uiPriority w:val="48"/>
    <w:pPr>
      <w:spacing w:after="0"/>
    </w:pPr>
    <w:tblPr>
      <w:tblBorders>
        <w:top w:val="single" w:color="748560" w:themeColor="accent4" w:sz="4" w:space="0"/>
        <w:left w:val="single" w:color="748560" w:themeColor="accent4" w:sz="4" w:space="0"/>
        <w:bottom w:val="single" w:color="748560" w:themeColor="accent4" w:sz="4" w:space="0"/>
        <w:right w:val="single" w:color="748560" w:themeColor="accent4" w:sz="4" w:space="0"/>
      </w:tblBorders>
    </w:tblPr>
    <w:tblStylePr w:type="firstRow">
      <w:rPr>
        <w:b/>
        <w:bCs/>
        <w:color w:val="FFFFFF" w:themeColor="background1"/>
        <w14:textFill>
          <w14:solidFill>
            <w14:schemeClr w14:val="bg1"/>
          </w14:solidFill>
        </w14:textFill>
      </w:rPr>
      <w:tcPr>
        <w:shd w:val="clear" w:color="auto" w:fill="748560" w:themeFill="accent4"/>
      </w:tcPr>
    </w:tblStylePr>
    <w:tblStylePr w:type="lastRow">
      <w:rPr>
        <w:b/>
        <w:bCs/>
      </w:rPr>
      <w:tcPr>
        <w:tcBorders>
          <w:top w:val="double" w:color="74856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48560" w:themeColor="accent4" w:sz="4" w:space="0"/>
          <w:right w:val="single" w:color="748560" w:themeColor="accent4" w:sz="4" w:space="0"/>
        </w:tcBorders>
      </w:tcPr>
    </w:tblStylePr>
    <w:tblStylePr w:type="band1Horz">
      <w:tcPr>
        <w:tcBorders>
          <w:top w:val="single" w:color="748560" w:themeColor="accent4" w:sz="4" w:space="0"/>
          <w:bottom w:val="single" w:color="74856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48560" w:themeColor="accent4" w:sz="4" w:space="0"/>
          <w:left w:val="nil"/>
        </w:tcBorders>
      </w:tcPr>
    </w:tblStylePr>
    <w:tblStylePr w:type="swCell">
      <w:tcPr>
        <w:tcBorders>
          <w:top w:val="double" w:color="748560" w:themeColor="accent4" w:sz="4" w:space="0"/>
          <w:right w:val="nil"/>
        </w:tcBorders>
      </w:tcPr>
    </w:tblStylePr>
  </w:style>
  <w:style w:type="table" w:customStyle="1" w:styleId="478">
    <w:name w:val="List Table 3 Accent 5"/>
    <w:basedOn w:val="12"/>
    <w:uiPriority w:val="48"/>
    <w:pPr>
      <w:spacing w:after="0"/>
    </w:pPr>
    <w:tblPr>
      <w:tblBorders>
        <w:top w:val="single" w:color="9E9273" w:themeColor="accent5" w:sz="4" w:space="0"/>
        <w:left w:val="single" w:color="9E9273" w:themeColor="accent5" w:sz="4" w:space="0"/>
        <w:bottom w:val="single" w:color="9E9273" w:themeColor="accent5" w:sz="4" w:space="0"/>
        <w:right w:val="single" w:color="9E9273" w:themeColor="accent5" w:sz="4" w:space="0"/>
      </w:tblBorders>
    </w:tblPr>
    <w:tblStylePr w:type="firstRow">
      <w:rPr>
        <w:b/>
        <w:bCs/>
        <w:color w:val="FFFFFF" w:themeColor="background1"/>
        <w14:textFill>
          <w14:solidFill>
            <w14:schemeClr w14:val="bg1"/>
          </w14:solidFill>
        </w14:textFill>
      </w:rPr>
      <w:tcPr>
        <w:shd w:val="clear" w:color="auto" w:fill="9E9273" w:themeFill="accent5"/>
      </w:tcPr>
    </w:tblStylePr>
    <w:tblStylePr w:type="lastRow">
      <w:rPr>
        <w:b/>
        <w:bCs/>
      </w:rPr>
      <w:tcPr>
        <w:tcBorders>
          <w:top w:val="double" w:color="9E9273"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9E9273" w:themeColor="accent5" w:sz="4" w:space="0"/>
          <w:right w:val="single" w:color="9E9273" w:themeColor="accent5" w:sz="4" w:space="0"/>
        </w:tcBorders>
      </w:tcPr>
    </w:tblStylePr>
    <w:tblStylePr w:type="band1Horz">
      <w:tcPr>
        <w:tcBorders>
          <w:top w:val="single" w:color="9E9273" w:themeColor="accent5" w:sz="4" w:space="0"/>
          <w:bottom w:val="single" w:color="9E9273"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9E9273" w:themeColor="accent5" w:sz="4" w:space="0"/>
          <w:left w:val="nil"/>
        </w:tcBorders>
      </w:tcPr>
    </w:tblStylePr>
    <w:tblStylePr w:type="swCell">
      <w:tcPr>
        <w:tcBorders>
          <w:top w:val="double" w:color="9E9273" w:themeColor="accent5" w:sz="4" w:space="0"/>
          <w:right w:val="nil"/>
        </w:tcBorders>
      </w:tcPr>
    </w:tblStylePr>
  </w:style>
  <w:style w:type="table" w:customStyle="1" w:styleId="479">
    <w:name w:val="List Table 3 Accent 6"/>
    <w:basedOn w:val="12"/>
    <w:uiPriority w:val="48"/>
    <w:pPr>
      <w:spacing w:after="0"/>
    </w:pPr>
    <w:tblPr>
      <w:tblBorders>
        <w:top w:val="single" w:color="7E848D" w:themeColor="accent6" w:sz="4" w:space="0"/>
        <w:left w:val="single" w:color="7E848D" w:themeColor="accent6" w:sz="4" w:space="0"/>
        <w:bottom w:val="single" w:color="7E848D" w:themeColor="accent6" w:sz="4" w:space="0"/>
        <w:right w:val="single" w:color="7E848D" w:themeColor="accent6" w:sz="4" w:space="0"/>
      </w:tblBorders>
    </w:tblPr>
    <w:tblStylePr w:type="firstRow">
      <w:rPr>
        <w:b/>
        <w:bCs/>
        <w:color w:val="FFFFFF" w:themeColor="background1"/>
        <w14:textFill>
          <w14:solidFill>
            <w14:schemeClr w14:val="bg1"/>
          </w14:solidFill>
        </w14:textFill>
      </w:rPr>
      <w:tcPr>
        <w:shd w:val="clear" w:color="auto" w:fill="7E848D" w:themeFill="accent6"/>
      </w:tcPr>
    </w:tblStylePr>
    <w:tblStylePr w:type="lastRow">
      <w:rPr>
        <w:b/>
        <w:bCs/>
      </w:rPr>
      <w:tcPr>
        <w:tcBorders>
          <w:top w:val="double" w:color="7E848D"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E848D" w:themeColor="accent6" w:sz="4" w:space="0"/>
          <w:right w:val="single" w:color="7E848D" w:themeColor="accent6" w:sz="4" w:space="0"/>
        </w:tcBorders>
      </w:tcPr>
    </w:tblStylePr>
    <w:tblStylePr w:type="band1Horz">
      <w:tcPr>
        <w:tcBorders>
          <w:top w:val="single" w:color="7E848D" w:themeColor="accent6" w:sz="4" w:space="0"/>
          <w:bottom w:val="single" w:color="7E848D"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E848D" w:themeColor="accent6" w:sz="4" w:space="0"/>
          <w:left w:val="nil"/>
        </w:tcBorders>
      </w:tcPr>
    </w:tblStylePr>
    <w:tblStylePr w:type="swCell">
      <w:tcPr>
        <w:tcBorders>
          <w:top w:val="double" w:color="7E848D" w:themeColor="accent6" w:sz="4" w:space="0"/>
          <w:right w:val="nil"/>
        </w:tcBorders>
      </w:tcPr>
    </w:tblStylePr>
  </w:style>
  <w:style w:type="table" w:customStyle="1" w:styleId="480">
    <w:name w:val="List Table 4"/>
    <w:basedOn w:val="12"/>
    <w:uiPriority w:val="49"/>
    <w:pPr>
      <w:spacing w:after="0"/>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81">
    <w:name w:val="List Table 4 Accent 1"/>
    <w:basedOn w:val="12"/>
    <w:uiPriority w:val="49"/>
    <w:pPr>
      <w:spacing w:after="0"/>
    </w:pPr>
    <w:tblPr>
      <w:tblBorders>
        <w:top w:val="single" w:color="A7C5CF" w:themeColor="accent1" w:themeTint="99" w:sz="4" w:space="0"/>
        <w:left w:val="single" w:color="A7C5CF" w:themeColor="accent1" w:themeTint="99" w:sz="4" w:space="0"/>
        <w:bottom w:val="single" w:color="A7C5CF" w:themeColor="accent1" w:themeTint="99" w:sz="4" w:space="0"/>
        <w:right w:val="single" w:color="A7C5CF" w:themeColor="accent1" w:themeTint="99" w:sz="4" w:space="0"/>
        <w:insideH w:val="single" w:color="A7C5CF" w:themeColor="accent1" w:themeTint="99" w:sz="4" w:space="0"/>
      </w:tblBorders>
    </w:tblPr>
    <w:tblStylePr w:type="firstRow">
      <w:rPr>
        <w:b/>
        <w:bCs/>
        <w:color w:val="FFFFFF" w:themeColor="background1"/>
        <w14:textFill>
          <w14:solidFill>
            <w14:schemeClr w14:val="bg1"/>
          </w14:solidFill>
        </w14:textFill>
      </w:rPr>
      <w:tcPr>
        <w:tcBorders>
          <w:top w:val="single" w:color="6EA0B0" w:themeColor="accent1" w:sz="4" w:space="0"/>
          <w:left w:val="single" w:color="6EA0B0" w:themeColor="accent1" w:sz="4" w:space="0"/>
          <w:bottom w:val="single" w:color="6EA0B0" w:themeColor="accent1" w:sz="4" w:space="0"/>
          <w:right w:val="single" w:color="6EA0B0" w:themeColor="accent1" w:sz="4" w:space="0"/>
          <w:insideH w:val="nil"/>
        </w:tcBorders>
        <w:shd w:val="clear" w:color="auto" w:fill="6EA0B0" w:themeFill="accent1"/>
      </w:tcPr>
    </w:tblStylePr>
    <w:tblStylePr w:type="lastRow">
      <w:rPr>
        <w:b/>
        <w:bCs/>
      </w:rPr>
      <w:tcPr>
        <w:tcBorders>
          <w:top w:val="double" w:color="A7C5CF" w:themeColor="accent1" w:themeTint="99" w:sz="4" w:space="0"/>
        </w:tcBorders>
      </w:tc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482">
    <w:name w:val="List Table 4 Accent 2"/>
    <w:basedOn w:val="12"/>
    <w:uiPriority w:val="49"/>
    <w:pPr>
      <w:spacing w:after="0"/>
    </w:pPr>
    <w:tblPr>
      <w:tblBorders>
        <w:top w:val="single" w:color="F6DE55" w:themeColor="accent2" w:themeTint="99" w:sz="4" w:space="0"/>
        <w:left w:val="single" w:color="F6DE55" w:themeColor="accent2" w:themeTint="99" w:sz="4" w:space="0"/>
        <w:bottom w:val="single" w:color="F6DE55" w:themeColor="accent2" w:themeTint="99" w:sz="4" w:space="0"/>
        <w:right w:val="single" w:color="F6DE55" w:themeColor="accent2" w:themeTint="99" w:sz="4" w:space="0"/>
        <w:insideH w:val="single" w:color="F6DE55" w:themeColor="accent2" w:themeTint="99" w:sz="4" w:space="0"/>
      </w:tblBorders>
    </w:tblPr>
    <w:tblStylePr w:type="firstRow">
      <w:rPr>
        <w:b/>
        <w:bCs/>
        <w:color w:val="FFFFFF" w:themeColor="background1"/>
        <w14:textFill>
          <w14:solidFill>
            <w14:schemeClr w14:val="bg1"/>
          </w14:solidFill>
        </w14:textFill>
      </w:rPr>
      <w:tcPr>
        <w:tcBorders>
          <w:top w:val="single" w:color="CCAF0A" w:themeColor="accent2" w:sz="4" w:space="0"/>
          <w:left w:val="single" w:color="CCAF0A" w:themeColor="accent2" w:sz="4" w:space="0"/>
          <w:bottom w:val="single" w:color="CCAF0A" w:themeColor="accent2" w:sz="4" w:space="0"/>
          <w:right w:val="single" w:color="CCAF0A" w:themeColor="accent2" w:sz="4" w:space="0"/>
          <w:insideH w:val="nil"/>
        </w:tcBorders>
        <w:shd w:val="clear" w:color="auto" w:fill="CCAF0A" w:themeFill="accent2"/>
      </w:tcPr>
    </w:tblStylePr>
    <w:tblStylePr w:type="lastRow">
      <w:rPr>
        <w:b/>
        <w:bCs/>
      </w:rPr>
      <w:tcPr>
        <w:tcBorders>
          <w:top w:val="double" w:color="F6DE55" w:themeColor="accent2" w:themeTint="99" w:sz="4" w:space="0"/>
        </w:tcBorders>
      </w:tc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483">
    <w:name w:val="List Table 4 Accent 3"/>
    <w:basedOn w:val="12"/>
    <w:uiPriority w:val="49"/>
    <w:pPr>
      <w:spacing w:after="0"/>
    </w:pPr>
    <w:tblPr>
      <w:tblBorders>
        <w:top w:val="single" w:color="BAB8C8" w:themeColor="accent3" w:themeTint="99" w:sz="4" w:space="0"/>
        <w:left w:val="single" w:color="BAB8C8" w:themeColor="accent3" w:themeTint="99" w:sz="4" w:space="0"/>
        <w:bottom w:val="single" w:color="BAB8C8" w:themeColor="accent3" w:themeTint="99" w:sz="4" w:space="0"/>
        <w:right w:val="single" w:color="BAB8C8" w:themeColor="accent3" w:themeTint="99" w:sz="4" w:space="0"/>
        <w:insideH w:val="single" w:color="BAB8C8" w:themeColor="accent3" w:themeTint="99" w:sz="4" w:space="0"/>
      </w:tblBorders>
    </w:tblPr>
    <w:tblStylePr w:type="firstRow">
      <w:rPr>
        <w:b/>
        <w:bCs/>
        <w:color w:val="FFFFFF" w:themeColor="background1"/>
        <w14:textFill>
          <w14:solidFill>
            <w14:schemeClr w14:val="bg1"/>
          </w14:solidFill>
        </w14:textFill>
      </w:rPr>
      <w:tcPr>
        <w:tcBorders>
          <w:top w:val="single" w:color="8D89A4" w:themeColor="accent3" w:sz="4" w:space="0"/>
          <w:left w:val="single" w:color="8D89A4" w:themeColor="accent3" w:sz="4" w:space="0"/>
          <w:bottom w:val="single" w:color="8D89A4" w:themeColor="accent3" w:sz="4" w:space="0"/>
          <w:right w:val="single" w:color="8D89A4" w:themeColor="accent3" w:sz="4" w:space="0"/>
          <w:insideH w:val="nil"/>
        </w:tcBorders>
        <w:shd w:val="clear" w:color="auto" w:fill="8D89A4" w:themeFill="accent3"/>
      </w:tcPr>
    </w:tblStylePr>
    <w:tblStylePr w:type="lastRow">
      <w:rPr>
        <w:b/>
        <w:bCs/>
      </w:rPr>
      <w:tcPr>
        <w:tcBorders>
          <w:top w:val="double" w:color="BAB8C8" w:themeColor="accent3" w:themeTint="99" w:sz="4" w:space="0"/>
        </w:tcBorders>
      </w:tc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484">
    <w:name w:val="List Table 4 Accent 4"/>
    <w:basedOn w:val="12"/>
    <w:uiPriority w:val="49"/>
    <w:pPr>
      <w:spacing w:after="0"/>
    </w:pPr>
    <w:tblPr>
      <w:tblBorders>
        <w:top w:val="single" w:color="ABB89D" w:themeColor="accent4" w:themeTint="99" w:sz="4" w:space="0"/>
        <w:left w:val="single" w:color="ABB89D" w:themeColor="accent4" w:themeTint="99" w:sz="4" w:space="0"/>
        <w:bottom w:val="single" w:color="ABB89D" w:themeColor="accent4" w:themeTint="99" w:sz="4" w:space="0"/>
        <w:right w:val="single" w:color="ABB89D" w:themeColor="accent4" w:themeTint="99" w:sz="4" w:space="0"/>
        <w:insideH w:val="single" w:color="ABB89D" w:themeColor="accent4" w:themeTint="99" w:sz="4" w:space="0"/>
      </w:tblBorders>
    </w:tblPr>
    <w:tblStylePr w:type="firstRow">
      <w:rPr>
        <w:b/>
        <w:bCs/>
        <w:color w:val="FFFFFF" w:themeColor="background1"/>
        <w14:textFill>
          <w14:solidFill>
            <w14:schemeClr w14:val="bg1"/>
          </w14:solidFill>
        </w14:textFill>
      </w:rPr>
      <w:tcPr>
        <w:tcBorders>
          <w:top w:val="single" w:color="748560" w:themeColor="accent4" w:sz="4" w:space="0"/>
          <w:left w:val="single" w:color="748560" w:themeColor="accent4" w:sz="4" w:space="0"/>
          <w:bottom w:val="single" w:color="748560" w:themeColor="accent4" w:sz="4" w:space="0"/>
          <w:right w:val="single" w:color="748560" w:themeColor="accent4" w:sz="4" w:space="0"/>
          <w:insideH w:val="nil"/>
        </w:tcBorders>
        <w:shd w:val="clear" w:color="auto" w:fill="748560" w:themeFill="accent4"/>
      </w:tcPr>
    </w:tblStylePr>
    <w:tblStylePr w:type="lastRow">
      <w:rPr>
        <w:b/>
        <w:bCs/>
      </w:rPr>
      <w:tcPr>
        <w:tcBorders>
          <w:top w:val="double" w:color="ABB89D" w:themeColor="accent4" w:themeTint="99" w:sz="4" w:space="0"/>
        </w:tcBorders>
      </w:tc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485">
    <w:name w:val="List Table 4 Accent 5"/>
    <w:basedOn w:val="12"/>
    <w:uiPriority w:val="49"/>
    <w:pPr>
      <w:spacing w:after="0"/>
    </w:pPr>
    <w:tblPr>
      <w:tblBorders>
        <w:top w:val="single" w:color="C4BDAA" w:themeColor="accent5" w:themeTint="99" w:sz="4" w:space="0"/>
        <w:left w:val="single" w:color="C4BDAA" w:themeColor="accent5" w:themeTint="99" w:sz="4" w:space="0"/>
        <w:bottom w:val="single" w:color="C4BDAA" w:themeColor="accent5" w:themeTint="99" w:sz="4" w:space="0"/>
        <w:right w:val="single" w:color="C4BDAA" w:themeColor="accent5" w:themeTint="99" w:sz="4" w:space="0"/>
        <w:insideH w:val="single" w:color="C4BDAA" w:themeColor="accent5" w:themeTint="99" w:sz="4" w:space="0"/>
      </w:tblBorders>
    </w:tblPr>
    <w:tblStylePr w:type="firstRow">
      <w:rPr>
        <w:b/>
        <w:bCs/>
        <w:color w:val="FFFFFF" w:themeColor="background1"/>
        <w14:textFill>
          <w14:solidFill>
            <w14:schemeClr w14:val="bg1"/>
          </w14:solidFill>
        </w14:textFill>
      </w:rPr>
      <w:tcPr>
        <w:tcBorders>
          <w:top w:val="single" w:color="9E9273" w:themeColor="accent5" w:sz="4" w:space="0"/>
          <w:left w:val="single" w:color="9E9273" w:themeColor="accent5" w:sz="4" w:space="0"/>
          <w:bottom w:val="single" w:color="9E9273" w:themeColor="accent5" w:sz="4" w:space="0"/>
          <w:right w:val="single" w:color="9E9273" w:themeColor="accent5" w:sz="4" w:space="0"/>
          <w:insideH w:val="nil"/>
        </w:tcBorders>
        <w:shd w:val="clear" w:color="auto" w:fill="9E9273" w:themeFill="accent5"/>
      </w:tcPr>
    </w:tblStylePr>
    <w:tblStylePr w:type="lastRow">
      <w:rPr>
        <w:b/>
        <w:bCs/>
      </w:rPr>
      <w:tcPr>
        <w:tcBorders>
          <w:top w:val="double" w:color="C4BDAA" w:themeColor="accent5" w:themeTint="99" w:sz="4" w:space="0"/>
        </w:tcBorders>
      </w:tc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486">
    <w:name w:val="List Table 4 Accent 6"/>
    <w:basedOn w:val="12"/>
    <w:uiPriority w:val="49"/>
    <w:pPr>
      <w:spacing w:after="0"/>
    </w:pPr>
    <w:tblPr>
      <w:tblBorders>
        <w:top w:val="single" w:color="B1B5BA" w:themeColor="accent6" w:themeTint="99" w:sz="4" w:space="0"/>
        <w:left w:val="single" w:color="B1B5BA" w:themeColor="accent6" w:themeTint="99" w:sz="4" w:space="0"/>
        <w:bottom w:val="single" w:color="B1B5BA" w:themeColor="accent6" w:themeTint="99" w:sz="4" w:space="0"/>
        <w:right w:val="single" w:color="B1B5BA" w:themeColor="accent6" w:themeTint="99" w:sz="4" w:space="0"/>
        <w:insideH w:val="single" w:color="B1B5BA" w:themeColor="accent6" w:themeTint="99" w:sz="4" w:space="0"/>
      </w:tblBorders>
    </w:tblPr>
    <w:tblStylePr w:type="firstRow">
      <w:rPr>
        <w:b/>
        <w:bCs/>
        <w:color w:val="FFFFFF" w:themeColor="background1"/>
        <w14:textFill>
          <w14:solidFill>
            <w14:schemeClr w14:val="bg1"/>
          </w14:solidFill>
        </w14:textFill>
      </w:rPr>
      <w:tcPr>
        <w:tcBorders>
          <w:top w:val="single" w:color="7E848D" w:themeColor="accent6" w:sz="4" w:space="0"/>
          <w:left w:val="single" w:color="7E848D" w:themeColor="accent6" w:sz="4" w:space="0"/>
          <w:bottom w:val="single" w:color="7E848D" w:themeColor="accent6" w:sz="4" w:space="0"/>
          <w:right w:val="single" w:color="7E848D" w:themeColor="accent6" w:sz="4" w:space="0"/>
          <w:insideH w:val="nil"/>
        </w:tcBorders>
        <w:shd w:val="clear" w:color="auto" w:fill="7E848D" w:themeFill="accent6"/>
      </w:tcPr>
    </w:tblStylePr>
    <w:tblStylePr w:type="lastRow">
      <w:rPr>
        <w:b/>
        <w:bCs/>
      </w:rPr>
      <w:tcPr>
        <w:tcBorders>
          <w:top w:val="double" w:color="B1B5BA" w:themeColor="accent6" w:themeTint="99" w:sz="4" w:space="0"/>
        </w:tcBorders>
      </w:tc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487">
    <w:name w:val="List Table 5 Dark"/>
    <w:basedOn w:val="12"/>
    <w:uiPriority w:val="50"/>
    <w:pPr>
      <w:spacing w:after="0"/>
    </w:pPr>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88">
    <w:name w:val="List Table 5 Dark Accent 1"/>
    <w:basedOn w:val="12"/>
    <w:uiPriority w:val="50"/>
    <w:pPr>
      <w:spacing w:after="0"/>
    </w:pPr>
    <w:rPr>
      <w:color w:val="FFFFFF" w:themeColor="background1"/>
      <w14:textFill>
        <w14:solidFill>
          <w14:schemeClr w14:val="bg1"/>
        </w14:solidFill>
      </w14:textFill>
    </w:rPr>
    <w:tblPr>
      <w:tblBorders>
        <w:top w:val="single" w:color="6EA0B0" w:themeColor="accent1" w:sz="24" w:space="0"/>
        <w:left w:val="single" w:color="6EA0B0" w:themeColor="accent1" w:sz="24" w:space="0"/>
        <w:bottom w:val="single" w:color="6EA0B0" w:themeColor="accent1" w:sz="24" w:space="0"/>
        <w:right w:val="single" w:color="6EA0B0" w:themeColor="accent1" w:sz="24" w:space="0"/>
      </w:tblBorders>
    </w:tblPr>
    <w:tcPr>
      <w:shd w:val="clear" w:color="auto" w:fill="6EA0B0"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89">
    <w:name w:val="List Table 5 Dark Accent 2"/>
    <w:basedOn w:val="12"/>
    <w:uiPriority w:val="50"/>
    <w:pPr>
      <w:spacing w:after="0"/>
    </w:pPr>
    <w:rPr>
      <w:color w:val="FFFFFF" w:themeColor="background1"/>
      <w14:textFill>
        <w14:solidFill>
          <w14:schemeClr w14:val="bg1"/>
        </w14:solidFill>
      </w14:textFill>
    </w:rPr>
    <w:tblPr>
      <w:tblBorders>
        <w:top w:val="single" w:color="CCAF0A" w:themeColor="accent2" w:sz="24" w:space="0"/>
        <w:left w:val="single" w:color="CCAF0A" w:themeColor="accent2" w:sz="24" w:space="0"/>
        <w:bottom w:val="single" w:color="CCAF0A" w:themeColor="accent2" w:sz="24" w:space="0"/>
        <w:right w:val="single" w:color="CCAF0A" w:themeColor="accent2" w:sz="24" w:space="0"/>
      </w:tblBorders>
    </w:tblPr>
    <w:tcPr>
      <w:shd w:val="clear" w:color="auto" w:fill="CCAF0A"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90">
    <w:name w:val="List Table 5 Dark Accent 3"/>
    <w:basedOn w:val="12"/>
    <w:uiPriority w:val="50"/>
    <w:pPr>
      <w:spacing w:after="0"/>
    </w:pPr>
    <w:rPr>
      <w:color w:val="FFFFFF" w:themeColor="background1"/>
      <w14:textFill>
        <w14:solidFill>
          <w14:schemeClr w14:val="bg1"/>
        </w14:solidFill>
      </w14:textFill>
    </w:rPr>
    <w:tblPr>
      <w:tblBorders>
        <w:top w:val="single" w:color="8D89A4" w:themeColor="accent3" w:sz="24" w:space="0"/>
        <w:left w:val="single" w:color="8D89A4" w:themeColor="accent3" w:sz="24" w:space="0"/>
        <w:bottom w:val="single" w:color="8D89A4" w:themeColor="accent3" w:sz="24" w:space="0"/>
        <w:right w:val="single" w:color="8D89A4" w:themeColor="accent3" w:sz="24" w:space="0"/>
      </w:tblBorders>
    </w:tblPr>
    <w:tcPr>
      <w:shd w:val="clear" w:color="auto" w:fill="8D89A4"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91">
    <w:name w:val="List Table 5 Dark Accent 4"/>
    <w:basedOn w:val="12"/>
    <w:uiPriority w:val="50"/>
    <w:pPr>
      <w:spacing w:after="0"/>
    </w:pPr>
    <w:rPr>
      <w:color w:val="FFFFFF" w:themeColor="background1"/>
      <w14:textFill>
        <w14:solidFill>
          <w14:schemeClr w14:val="bg1"/>
        </w14:solidFill>
      </w14:textFill>
    </w:rPr>
    <w:tblPr>
      <w:tblBorders>
        <w:top w:val="single" w:color="748560" w:themeColor="accent4" w:sz="24" w:space="0"/>
        <w:left w:val="single" w:color="748560" w:themeColor="accent4" w:sz="24" w:space="0"/>
        <w:bottom w:val="single" w:color="748560" w:themeColor="accent4" w:sz="24" w:space="0"/>
        <w:right w:val="single" w:color="748560" w:themeColor="accent4" w:sz="24" w:space="0"/>
      </w:tblBorders>
    </w:tblPr>
    <w:tcPr>
      <w:shd w:val="clear" w:color="auto" w:fill="74856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92">
    <w:name w:val="List Table 5 Dark Accent 5"/>
    <w:basedOn w:val="12"/>
    <w:uiPriority w:val="50"/>
    <w:pPr>
      <w:spacing w:after="0"/>
    </w:pPr>
    <w:rPr>
      <w:color w:val="FFFFFF" w:themeColor="background1"/>
      <w14:textFill>
        <w14:solidFill>
          <w14:schemeClr w14:val="bg1"/>
        </w14:solidFill>
      </w14:textFill>
    </w:rPr>
    <w:tblPr>
      <w:tblBorders>
        <w:top w:val="single" w:color="9E9273" w:themeColor="accent5" w:sz="24" w:space="0"/>
        <w:left w:val="single" w:color="9E9273" w:themeColor="accent5" w:sz="24" w:space="0"/>
        <w:bottom w:val="single" w:color="9E9273" w:themeColor="accent5" w:sz="24" w:space="0"/>
        <w:right w:val="single" w:color="9E9273" w:themeColor="accent5" w:sz="24" w:space="0"/>
      </w:tblBorders>
    </w:tblPr>
    <w:tcPr>
      <w:shd w:val="clear" w:color="auto" w:fill="9E9273"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93">
    <w:name w:val="List Table 5 Dark Accent 6"/>
    <w:basedOn w:val="12"/>
    <w:uiPriority w:val="50"/>
    <w:pPr>
      <w:spacing w:after="0"/>
    </w:pPr>
    <w:rPr>
      <w:color w:val="FFFFFF" w:themeColor="background1"/>
      <w14:textFill>
        <w14:solidFill>
          <w14:schemeClr w14:val="bg1"/>
        </w14:solidFill>
      </w14:textFill>
    </w:rPr>
    <w:tblPr>
      <w:tblBorders>
        <w:top w:val="single" w:color="7E848D" w:themeColor="accent6" w:sz="24" w:space="0"/>
        <w:left w:val="single" w:color="7E848D" w:themeColor="accent6" w:sz="24" w:space="0"/>
        <w:bottom w:val="single" w:color="7E848D" w:themeColor="accent6" w:sz="24" w:space="0"/>
        <w:right w:val="single" w:color="7E848D" w:themeColor="accent6" w:sz="24" w:space="0"/>
      </w:tblBorders>
    </w:tblPr>
    <w:tcPr>
      <w:shd w:val="clear" w:color="auto" w:fill="7E848D"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94">
    <w:name w:val="List Table 6 Colorful"/>
    <w:basedOn w:val="12"/>
    <w:uiPriority w:val="51"/>
    <w:pPr>
      <w:spacing w:after="0"/>
    </w:pPr>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95">
    <w:name w:val="List Table 6 Colorful Accent 1"/>
    <w:basedOn w:val="12"/>
    <w:uiPriority w:val="51"/>
    <w:pPr>
      <w:spacing w:after="0"/>
    </w:pPr>
    <w:rPr>
      <w:color w:val="4C7C8B" w:themeColor="accent1" w:themeShade="BF"/>
    </w:rPr>
    <w:tblPr>
      <w:tblBorders>
        <w:top w:val="single" w:color="6EA0B0" w:themeColor="accent1" w:sz="4" w:space="0"/>
        <w:bottom w:val="single" w:color="6EA0B0" w:themeColor="accent1" w:sz="4" w:space="0"/>
      </w:tblBorders>
    </w:tblPr>
    <w:tblStylePr w:type="firstRow">
      <w:rPr>
        <w:b/>
        <w:bCs/>
      </w:rPr>
      <w:tcPr>
        <w:tcBorders>
          <w:bottom w:val="single" w:color="6EA0B0" w:themeColor="accent1" w:sz="4" w:space="0"/>
        </w:tcBorders>
      </w:tcPr>
    </w:tblStylePr>
    <w:tblStylePr w:type="lastRow">
      <w:rPr>
        <w:b/>
        <w:bCs/>
      </w:rPr>
      <w:tcPr>
        <w:tcBorders>
          <w:top w:val="double" w:color="6EA0B0" w:themeColor="accent1" w:sz="4" w:space="0"/>
        </w:tcBorders>
      </w:tcPr>
    </w:tblStylePr>
    <w:tblStylePr w:type="firstCol">
      <w:rPr>
        <w:b/>
        <w:bCs/>
      </w:rPr>
    </w:tblStylePr>
    <w:tblStylePr w:type="lastCol">
      <w:rPr>
        <w:b/>
        <w:bCs/>
      </w:rPr>
    </w:tblStylePr>
    <w:tblStylePr w:type="band1Vert">
      <w:tcPr>
        <w:shd w:val="clear" w:color="auto" w:fill="E1EBEF" w:themeFill="accent1" w:themeFillTint="33"/>
      </w:tcPr>
    </w:tblStylePr>
    <w:tblStylePr w:type="band1Horz">
      <w:tcPr>
        <w:shd w:val="clear" w:color="auto" w:fill="E1EBEF" w:themeFill="accent1" w:themeFillTint="33"/>
      </w:tcPr>
    </w:tblStylePr>
  </w:style>
  <w:style w:type="table" w:customStyle="1" w:styleId="496">
    <w:name w:val="List Table 6 Colorful Accent 2"/>
    <w:basedOn w:val="12"/>
    <w:uiPriority w:val="51"/>
    <w:pPr>
      <w:spacing w:after="0"/>
    </w:pPr>
    <w:rPr>
      <w:color w:val="998308" w:themeColor="accent2" w:themeShade="BF"/>
    </w:rPr>
    <w:tblPr>
      <w:tblBorders>
        <w:top w:val="single" w:color="CCAF0A" w:themeColor="accent2" w:sz="4" w:space="0"/>
        <w:bottom w:val="single" w:color="CCAF0A" w:themeColor="accent2" w:sz="4" w:space="0"/>
      </w:tblBorders>
    </w:tblPr>
    <w:tblStylePr w:type="firstRow">
      <w:rPr>
        <w:b/>
        <w:bCs/>
      </w:rPr>
      <w:tcPr>
        <w:tcBorders>
          <w:bottom w:val="single" w:color="CCAF0A" w:themeColor="accent2" w:sz="4" w:space="0"/>
        </w:tcBorders>
      </w:tcPr>
    </w:tblStylePr>
    <w:tblStylePr w:type="lastRow">
      <w:rPr>
        <w:b/>
        <w:bCs/>
      </w:rPr>
      <w:tcPr>
        <w:tcBorders>
          <w:top w:val="double" w:color="CCAF0A" w:themeColor="accent2" w:sz="4" w:space="0"/>
        </w:tcBorders>
      </w:tcPr>
    </w:tblStylePr>
    <w:tblStylePr w:type="firstCol">
      <w:rPr>
        <w:b/>
        <w:bCs/>
      </w:rPr>
    </w:tblStylePr>
    <w:tblStylePr w:type="lastCol">
      <w:rPr>
        <w:b/>
        <w:bCs/>
      </w:rPr>
    </w:tblStylePr>
    <w:tblStylePr w:type="band1Vert">
      <w:tcPr>
        <w:shd w:val="clear" w:color="auto" w:fill="FCF4C6" w:themeFill="accent2" w:themeFillTint="33"/>
      </w:tcPr>
    </w:tblStylePr>
    <w:tblStylePr w:type="band1Horz">
      <w:tcPr>
        <w:shd w:val="clear" w:color="auto" w:fill="FCF4C6" w:themeFill="accent2" w:themeFillTint="33"/>
      </w:tcPr>
    </w:tblStylePr>
  </w:style>
  <w:style w:type="table" w:customStyle="1" w:styleId="497">
    <w:name w:val="List Table 6 Colorful Accent 3"/>
    <w:basedOn w:val="12"/>
    <w:uiPriority w:val="51"/>
    <w:pPr>
      <w:spacing w:after="0"/>
    </w:pPr>
    <w:rPr>
      <w:color w:val="67627F" w:themeColor="accent3" w:themeShade="BF"/>
    </w:rPr>
    <w:tblPr>
      <w:tblBorders>
        <w:top w:val="single" w:color="8D89A4" w:themeColor="accent3" w:sz="4" w:space="0"/>
        <w:bottom w:val="single" w:color="8D89A4" w:themeColor="accent3" w:sz="4" w:space="0"/>
      </w:tblBorders>
    </w:tblPr>
    <w:tblStylePr w:type="firstRow">
      <w:rPr>
        <w:b/>
        <w:bCs/>
      </w:rPr>
      <w:tcPr>
        <w:tcBorders>
          <w:bottom w:val="single" w:color="8D89A4" w:themeColor="accent3" w:sz="4" w:space="0"/>
        </w:tcBorders>
      </w:tcPr>
    </w:tblStylePr>
    <w:tblStylePr w:type="lastRow">
      <w:rPr>
        <w:b/>
        <w:bCs/>
      </w:rPr>
      <w:tcPr>
        <w:tcBorders>
          <w:top w:val="double" w:color="8D89A4" w:themeColor="accent3" w:sz="4" w:space="0"/>
        </w:tcBorders>
      </w:tcPr>
    </w:tblStylePr>
    <w:tblStylePr w:type="firstCol">
      <w:rPr>
        <w:b/>
        <w:bCs/>
      </w:rPr>
    </w:tblStylePr>
    <w:tblStylePr w:type="lastCol">
      <w:rPr>
        <w:b/>
        <w:bCs/>
      </w:rPr>
    </w:tblStylePr>
    <w:tblStylePr w:type="band1Vert">
      <w:tcPr>
        <w:shd w:val="clear" w:color="auto" w:fill="E8E7EC" w:themeFill="accent3" w:themeFillTint="33"/>
      </w:tcPr>
    </w:tblStylePr>
    <w:tblStylePr w:type="band1Horz">
      <w:tcPr>
        <w:shd w:val="clear" w:color="auto" w:fill="E8E7EC" w:themeFill="accent3" w:themeFillTint="33"/>
      </w:tcPr>
    </w:tblStylePr>
  </w:style>
  <w:style w:type="table" w:customStyle="1" w:styleId="498">
    <w:name w:val="List Table 6 Colorful Accent 4"/>
    <w:basedOn w:val="12"/>
    <w:uiPriority w:val="51"/>
    <w:pPr>
      <w:spacing w:after="0"/>
    </w:pPr>
    <w:rPr>
      <w:color w:val="576448" w:themeColor="accent4" w:themeShade="BF"/>
    </w:rPr>
    <w:tblPr>
      <w:tblBorders>
        <w:top w:val="single" w:color="748560" w:themeColor="accent4" w:sz="4" w:space="0"/>
        <w:bottom w:val="single" w:color="748560" w:themeColor="accent4" w:sz="4" w:space="0"/>
      </w:tblBorders>
    </w:tblPr>
    <w:tblStylePr w:type="firstRow">
      <w:rPr>
        <w:b/>
        <w:bCs/>
      </w:rPr>
      <w:tcPr>
        <w:tcBorders>
          <w:bottom w:val="single" w:color="748560" w:themeColor="accent4" w:sz="4" w:space="0"/>
        </w:tcBorders>
      </w:tcPr>
    </w:tblStylePr>
    <w:tblStylePr w:type="lastRow">
      <w:rPr>
        <w:b/>
        <w:bCs/>
      </w:rPr>
      <w:tcPr>
        <w:tcBorders>
          <w:top w:val="double" w:color="748560" w:themeColor="accent4" w:sz="4" w:space="0"/>
        </w:tcBorders>
      </w:tcPr>
    </w:tblStylePr>
    <w:tblStylePr w:type="firstCol">
      <w:rPr>
        <w:b/>
        <w:bCs/>
      </w:rPr>
    </w:tblStylePr>
    <w:tblStylePr w:type="lastCol">
      <w:rPr>
        <w:b/>
        <w:bCs/>
      </w:rPr>
    </w:tblStylePr>
    <w:tblStylePr w:type="band1Vert">
      <w:tcPr>
        <w:shd w:val="clear" w:color="auto" w:fill="E3E7DE" w:themeFill="accent4" w:themeFillTint="33"/>
      </w:tcPr>
    </w:tblStylePr>
    <w:tblStylePr w:type="band1Horz">
      <w:tcPr>
        <w:shd w:val="clear" w:color="auto" w:fill="E3E7DE" w:themeFill="accent4" w:themeFillTint="33"/>
      </w:tcPr>
    </w:tblStylePr>
  </w:style>
  <w:style w:type="table" w:customStyle="1" w:styleId="499">
    <w:name w:val="List Table 6 Colorful Accent 5"/>
    <w:basedOn w:val="12"/>
    <w:uiPriority w:val="51"/>
    <w:pPr>
      <w:spacing w:after="0"/>
    </w:pPr>
    <w:rPr>
      <w:color w:val="796F54" w:themeColor="accent5" w:themeShade="BF"/>
    </w:rPr>
    <w:tblPr>
      <w:tblBorders>
        <w:top w:val="single" w:color="9E9273" w:themeColor="accent5" w:sz="4" w:space="0"/>
        <w:bottom w:val="single" w:color="9E9273" w:themeColor="accent5" w:sz="4" w:space="0"/>
      </w:tblBorders>
    </w:tblPr>
    <w:tblStylePr w:type="firstRow">
      <w:rPr>
        <w:b/>
        <w:bCs/>
      </w:rPr>
      <w:tcPr>
        <w:tcBorders>
          <w:bottom w:val="single" w:color="9E9273" w:themeColor="accent5" w:sz="4" w:space="0"/>
        </w:tcBorders>
      </w:tcPr>
    </w:tblStylePr>
    <w:tblStylePr w:type="lastRow">
      <w:rPr>
        <w:b/>
        <w:bCs/>
      </w:rPr>
      <w:tcPr>
        <w:tcBorders>
          <w:top w:val="double" w:color="9E9273" w:themeColor="accent5" w:sz="4" w:space="0"/>
        </w:tcBorders>
      </w:tcPr>
    </w:tblStylePr>
    <w:tblStylePr w:type="firstCol">
      <w:rPr>
        <w:b/>
        <w:bCs/>
      </w:rPr>
    </w:tblStylePr>
    <w:tblStylePr w:type="lastCol">
      <w:rPr>
        <w:b/>
        <w:bCs/>
      </w:rPr>
    </w:tblStylePr>
    <w:tblStylePr w:type="band1Vert">
      <w:tcPr>
        <w:shd w:val="clear" w:color="auto" w:fill="EBE9E2" w:themeFill="accent5" w:themeFillTint="33"/>
      </w:tcPr>
    </w:tblStylePr>
    <w:tblStylePr w:type="band1Horz">
      <w:tcPr>
        <w:shd w:val="clear" w:color="auto" w:fill="EBE9E2" w:themeFill="accent5" w:themeFillTint="33"/>
      </w:tcPr>
    </w:tblStylePr>
  </w:style>
  <w:style w:type="table" w:customStyle="1" w:styleId="500">
    <w:name w:val="List Table 6 Colorful Accent 6"/>
    <w:basedOn w:val="12"/>
    <w:uiPriority w:val="51"/>
    <w:pPr>
      <w:spacing w:after="0"/>
    </w:pPr>
    <w:rPr>
      <w:color w:val="5E636A" w:themeColor="accent6" w:themeShade="BF"/>
    </w:rPr>
    <w:tblPr>
      <w:tblBorders>
        <w:top w:val="single" w:color="7E848D" w:themeColor="accent6" w:sz="4" w:space="0"/>
        <w:bottom w:val="single" w:color="7E848D" w:themeColor="accent6" w:sz="4" w:space="0"/>
      </w:tblBorders>
    </w:tblPr>
    <w:tblStylePr w:type="firstRow">
      <w:rPr>
        <w:b/>
        <w:bCs/>
      </w:rPr>
      <w:tcPr>
        <w:tcBorders>
          <w:bottom w:val="single" w:color="7E848D" w:themeColor="accent6" w:sz="4" w:space="0"/>
        </w:tcBorders>
      </w:tcPr>
    </w:tblStylePr>
    <w:tblStylePr w:type="lastRow">
      <w:rPr>
        <w:b/>
        <w:bCs/>
      </w:rPr>
      <w:tcPr>
        <w:tcBorders>
          <w:top w:val="double" w:color="7E848D" w:themeColor="accent6" w:sz="4" w:space="0"/>
        </w:tcBorders>
      </w:tcPr>
    </w:tblStylePr>
    <w:tblStylePr w:type="firstCol">
      <w:rPr>
        <w:b/>
        <w:bCs/>
      </w:rPr>
    </w:tblStylePr>
    <w:tblStylePr w:type="lastCol">
      <w:rPr>
        <w:b/>
        <w:bCs/>
      </w:rPr>
    </w:tblStylePr>
    <w:tblStylePr w:type="band1Vert">
      <w:tcPr>
        <w:shd w:val="clear" w:color="auto" w:fill="E5E6E8" w:themeFill="accent6" w:themeFillTint="33"/>
      </w:tcPr>
    </w:tblStylePr>
    <w:tblStylePr w:type="band1Horz">
      <w:tcPr>
        <w:shd w:val="clear" w:color="auto" w:fill="E5E6E8" w:themeFill="accent6" w:themeFillTint="33"/>
      </w:tcPr>
    </w:tblStylePr>
  </w:style>
  <w:style w:type="table" w:customStyle="1" w:styleId="501">
    <w:name w:val="List Table 7 Colorful"/>
    <w:basedOn w:val="12"/>
    <w:uiPriority w:val="52"/>
    <w:pPr>
      <w:spacing w:after="0"/>
    </w:pPr>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502">
    <w:name w:val="List Table 7 Colorful Accent 1"/>
    <w:basedOn w:val="12"/>
    <w:uiPriority w:val="52"/>
    <w:pPr>
      <w:spacing w:after="0"/>
    </w:pPr>
    <w:rPr>
      <w:color w:val="4C7C8B" w:themeColor="accent1" w:themeShade="BF"/>
    </w:rPr>
    <w:tblStylePr w:type="firstRow">
      <w:rPr>
        <w:rFonts w:asciiTheme="majorHAnsi" w:hAnsiTheme="majorHAnsi" w:eastAsiaTheme="majorEastAsia" w:cstheme="majorBidi"/>
        <w:i/>
        <w:iCs/>
        <w:sz w:val="26"/>
      </w:rPr>
      <w:tcPr>
        <w:tcBorders>
          <w:bottom w:val="single" w:color="6EA0B0"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6EA0B0"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6EA0B0"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6EA0B0" w:themeColor="accent1" w:sz="4" w:space="0"/>
        </w:tcBorders>
        <w:shd w:val="clear" w:color="auto" w:fill="FFFFFF" w:themeFill="background1"/>
      </w:tcPr>
    </w:tblStylePr>
    <w:tblStylePr w:type="band1Vert">
      <w:tcPr>
        <w:shd w:val="clear" w:color="auto" w:fill="E1EBEF" w:themeFill="accent1" w:themeFillTint="33"/>
      </w:tcPr>
    </w:tblStylePr>
    <w:tblStylePr w:type="band1Horz">
      <w:tcPr>
        <w:shd w:val="clear" w:color="auto" w:fill="E1EBEF"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503">
    <w:name w:val="List Table 7 Colorful Accent 2"/>
    <w:basedOn w:val="12"/>
    <w:uiPriority w:val="52"/>
    <w:pPr>
      <w:spacing w:after="0"/>
    </w:pPr>
    <w:rPr>
      <w:color w:val="998308" w:themeColor="accent2" w:themeShade="BF"/>
    </w:rPr>
    <w:tblStylePr w:type="firstRow">
      <w:rPr>
        <w:rFonts w:asciiTheme="majorHAnsi" w:hAnsiTheme="majorHAnsi" w:eastAsiaTheme="majorEastAsia" w:cstheme="majorBidi"/>
        <w:i/>
        <w:iCs/>
        <w:sz w:val="26"/>
      </w:rPr>
      <w:tcPr>
        <w:tcBorders>
          <w:bottom w:val="single" w:color="CCAF0A"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CCAF0A"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CCAF0A"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CCAF0A" w:themeColor="accent2" w:sz="4" w:space="0"/>
        </w:tcBorders>
        <w:shd w:val="clear" w:color="auto" w:fill="FFFFFF" w:themeFill="background1"/>
      </w:tcPr>
    </w:tblStylePr>
    <w:tblStylePr w:type="band1Vert">
      <w:tcPr>
        <w:shd w:val="clear" w:color="auto" w:fill="FCF4C6" w:themeFill="accent2" w:themeFillTint="33"/>
      </w:tcPr>
    </w:tblStylePr>
    <w:tblStylePr w:type="band1Horz">
      <w:tcPr>
        <w:shd w:val="clear" w:color="auto" w:fill="FCF4C6"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504">
    <w:name w:val="List Table 7 Colorful Accent 3"/>
    <w:basedOn w:val="12"/>
    <w:uiPriority w:val="52"/>
    <w:pPr>
      <w:spacing w:after="0"/>
    </w:pPr>
    <w:rPr>
      <w:color w:val="67627F" w:themeColor="accent3" w:themeShade="BF"/>
    </w:rPr>
    <w:tblStylePr w:type="firstRow">
      <w:rPr>
        <w:rFonts w:asciiTheme="majorHAnsi" w:hAnsiTheme="majorHAnsi" w:eastAsiaTheme="majorEastAsia" w:cstheme="majorBidi"/>
        <w:i/>
        <w:iCs/>
        <w:sz w:val="26"/>
      </w:rPr>
      <w:tcPr>
        <w:tcBorders>
          <w:bottom w:val="single" w:color="8D89A4"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8D89A4"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8D89A4"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8D89A4" w:themeColor="accent3" w:sz="4" w:space="0"/>
        </w:tcBorders>
        <w:shd w:val="clear" w:color="auto" w:fill="FFFFFF" w:themeFill="background1"/>
      </w:tcPr>
    </w:tblStylePr>
    <w:tblStylePr w:type="band1Vert">
      <w:tcPr>
        <w:shd w:val="clear" w:color="auto" w:fill="E8E7EC" w:themeFill="accent3" w:themeFillTint="33"/>
      </w:tcPr>
    </w:tblStylePr>
    <w:tblStylePr w:type="band1Horz">
      <w:tcPr>
        <w:shd w:val="clear" w:color="auto" w:fill="E8E7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505">
    <w:name w:val="List Table 7 Colorful Accent 4"/>
    <w:basedOn w:val="12"/>
    <w:uiPriority w:val="52"/>
    <w:pPr>
      <w:spacing w:after="0"/>
    </w:pPr>
    <w:rPr>
      <w:color w:val="576448" w:themeColor="accent4" w:themeShade="BF"/>
    </w:rPr>
    <w:tblStylePr w:type="firstRow">
      <w:rPr>
        <w:rFonts w:asciiTheme="majorHAnsi" w:hAnsiTheme="majorHAnsi" w:eastAsiaTheme="majorEastAsia" w:cstheme="majorBidi"/>
        <w:i/>
        <w:iCs/>
        <w:sz w:val="26"/>
      </w:rPr>
      <w:tcPr>
        <w:tcBorders>
          <w:bottom w:val="single" w:color="74856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4856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4856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48560" w:themeColor="accent4" w:sz="4" w:space="0"/>
        </w:tcBorders>
        <w:shd w:val="clear" w:color="auto" w:fill="FFFFFF" w:themeFill="background1"/>
      </w:tcPr>
    </w:tblStylePr>
    <w:tblStylePr w:type="band1Vert">
      <w:tcPr>
        <w:shd w:val="clear" w:color="auto" w:fill="E3E7DE" w:themeFill="accent4" w:themeFillTint="33"/>
      </w:tcPr>
    </w:tblStylePr>
    <w:tblStylePr w:type="band1Horz">
      <w:tcPr>
        <w:shd w:val="clear" w:color="auto" w:fill="E3E7DE"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506">
    <w:name w:val="List Table 7 Colorful Accent 5"/>
    <w:basedOn w:val="12"/>
    <w:uiPriority w:val="52"/>
    <w:pPr>
      <w:spacing w:after="0"/>
    </w:pPr>
    <w:rPr>
      <w:color w:val="796F54" w:themeColor="accent5" w:themeShade="BF"/>
    </w:rPr>
    <w:tblStylePr w:type="firstRow">
      <w:rPr>
        <w:rFonts w:asciiTheme="majorHAnsi" w:hAnsiTheme="majorHAnsi" w:eastAsiaTheme="majorEastAsia" w:cstheme="majorBidi"/>
        <w:i/>
        <w:iCs/>
        <w:sz w:val="26"/>
      </w:rPr>
      <w:tcPr>
        <w:tcBorders>
          <w:bottom w:val="single" w:color="9E9273"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9E9273"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9E9273"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9E9273" w:themeColor="accent5" w:sz="4" w:space="0"/>
        </w:tcBorders>
        <w:shd w:val="clear" w:color="auto" w:fill="FFFFFF" w:themeFill="background1"/>
      </w:tcPr>
    </w:tblStylePr>
    <w:tblStylePr w:type="band1Vert">
      <w:tcPr>
        <w:shd w:val="clear" w:color="auto" w:fill="EBE9E2" w:themeFill="accent5" w:themeFillTint="33"/>
      </w:tcPr>
    </w:tblStylePr>
    <w:tblStylePr w:type="band1Horz">
      <w:tcPr>
        <w:shd w:val="clear" w:color="auto" w:fill="EBE9E2"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507">
    <w:name w:val="List Table 7 Colorful Accent 6"/>
    <w:basedOn w:val="12"/>
    <w:uiPriority w:val="52"/>
    <w:pPr>
      <w:spacing w:after="0"/>
    </w:pPr>
    <w:rPr>
      <w:color w:val="5E636A" w:themeColor="accent6" w:themeShade="BF"/>
    </w:rPr>
    <w:tblStylePr w:type="firstRow">
      <w:rPr>
        <w:rFonts w:asciiTheme="majorHAnsi" w:hAnsiTheme="majorHAnsi" w:eastAsiaTheme="majorEastAsia" w:cstheme="majorBidi"/>
        <w:i/>
        <w:iCs/>
        <w:sz w:val="26"/>
      </w:rPr>
      <w:tcPr>
        <w:tcBorders>
          <w:bottom w:val="single" w:color="7E848D"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848D"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848D"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848D" w:themeColor="accent6" w:sz="4" w:space="0"/>
        </w:tcBorders>
        <w:shd w:val="clear" w:color="auto" w:fill="FFFFFF" w:themeFill="background1"/>
      </w:tcPr>
    </w:tblStylePr>
    <w:tblStylePr w:type="band1Vert">
      <w:tcPr>
        <w:shd w:val="clear" w:color="auto" w:fill="E5E6E8" w:themeFill="accent6" w:themeFillTint="33"/>
      </w:tcPr>
    </w:tblStylePr>
    <w:tblStylePr w:type="band1Horz">
      <w:tcPr>
        <w:shd w:val="clear" w:color="auto" w:fill="E5E6E8"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508">
    <w:name w:val="Mention"/>
    <w:basedOn w:val="11"/>
    <w:semiHidden/>
    <w:unhideWhenUsed/>
    <w:uiPriority w:val="99"/>
    <w:rPr>
      <w:rFonts w:ascii="Tahoma" w:hAnsi="Tahoma" w:cs="Tahoma"/>
      <w:color w:val="2B579A"/>
      <w:shd w:val="clear" w:color="auto" w:fill="E6E6E6"/>
    </w:rPr>
  </w:style>
  <w:style w:type="table" w:customStyle="1" w:styleId="509">
    <w:name w:val="Plain Table 1"/>
    <w:basedOn w:val="12"/>
    <w:uiPriority w:val="41"/>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510">
    <w:name w:val="Plain Table 2"/>
    <w:basedOn w:val="12"/>
    <w:uiPriority w:val="42"/>
    <w:pPr>
      <w:spacing w:after="0"/>
    </w:p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511">
    <w:name w:val="Plain Table 3"/>
    <w:basedOn w:val="12"/>
    <w:uiPriority w:val="43"/>
    <w:pPr>
      <w:spacing w:after="0"/>
    </w:p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512">
    <w:name w:val="Plain Table 4"/>
    <w:basedOn w:val="12"/>
    <w:uiPriority w:val="44"/>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513">
    <w:name w:val="Plain Table 5"/>
    <w:basedOn w:val="12"/>
    <w:uiPriority w:val="45"/>
    <w:pPr>
      <w:spacing w:after="0"/>
    </w:pPr>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514">
    <w:name w:val="Smart Hyperlink"/>
    <w:basedOn w:val="11"/>
    <w:semiHidden/>
    <w:unhideWhenUsed/>
    <w:uiPriority w:val="99"/>
    <w:rPr>
      <w:rFonts w:ascii="Tahoma" w:hAnsi="Tahoma" w:cs="Tahoma"/>
      <w:u w:val="dotted"/>
    </w:rPr>
  </w:style>
  <w:style w:type="table" w:customStyle="1" w:styleId="515">
    <w:name w:val="Grid Table Light"/>
    <w:basedOn w:val="12"/>
    <w:uiPriority w:val="40"/>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516">
    <w:name w:val="Unresolved Mention"/>
    <w:basedOn w:val="11"/>
    <w:semiHidden/>
    <w:unhideWhenUsed/>
    <w:uiPriority w:val="99"/>
    <w:rPr>
      <w:rFonts w:ascii="Tahoma" w:hAnsi="Tahoma" w:cs="Tahoma"/>
      <w:color w:val="808080"/>
      <w:shd w:val="clear" w:color="auto" w:fill="E6E6E6"/>
    </w:rPr>
  </w:style>
  <w:style w:type="character" w:customStyle="1" w:styleId="517">
    <w:name w:val="fontstyle01"/>
    <w:uiPriority w:val="0"/>
    <w:rPr>
      <w:rFonts w:hint="default" w:ascii="Calibri" w:hAnsi="Calibri" w:cs="Calibri"/>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227;o%20Neto\AppData\Roaming\Microsoft\Modelos\Papel%20timbrado%20empresarial%20(Design%20simples).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85C2FD96284F7A81337EF319FA437A"/>
        <w:style w:val=""/>
        <w:category>
          <w:name w:val="Geral"/>
          <w:gallery w:val="placeholder"/>
        </w:category>
        <w:types>
          <w:type w:val="bbPlcHdr"/>
        </w:types>
        <w:behaviors>
          <w:behavior w:val="content"/>
        </w:behaviors>
        <w:description w:val=""/>
        <w:guid w:val="{B4AE5CD6-529C-4835-B7FA-74A8596AB91A}"/>
      </w:docPartPr>
      <w:docPartBody>
        <w:p w14:paraId="4F4357AB">
          <w:pPr>
            <w:pStyle w:val="16"/>
          </w:pPr>
          <w:r>
            <w:rPr>
              <w:lang w:bidi="pt-BR"/>
            </w:rPr>
            <w:t>Acha que um documento com esta aparência fantástica deve ser difícil de formatar? Pense de novo! Para aplicar facilmente qualquer formatação de texto exibida neste documento, confira os Estilos na guia Página Inicial da faixa de opções.</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黑体">
    <w:altName w:val="SimSun"/>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3E5"/>
    <w:rsid w:val="000942C9"/>
    <w:rsid w:val="001769CB"/>
    <w:rsid w:val="002A1FA6"/>
    <w:rsid w:val="00403BA1"/>
    <w:rsid w:val="004468AE"/>
    <w:rsid w:val="005B2B3C"/>
    <w:rsid w:val="00642B53"/>
    <w:rsid w:val="00745F11"/>
    <w:rsid w:val="00766FF2"/>
    <w:rsid w:val="007C469C"/>
    <w:rsid w:val="007E2946"/>
    <w:rsid w:val="007E40DA"/>
    <w:rsid w:val="008B1EF1"/>
    <w:rsid w:val="00904CF6"/>
    <w:rsid w:val="0094535E"/>
    <w:rsid w:val="00987CD2"/>
    <w:rsid w:val="00A34E72"/>
    <w:rsid w:val="00A60299"/>
    <w:rsid w:val="00A86D48"/>
    <w:rsid w:val="00A9409B"/>
    <w:rsid w:val="00B642B9"/>
    <w:rsid w:val="00C57DE4"/>
    <w:rsid w:val="00C827AD"/>
    <w:rsid w:val="00CC3B69"/>
    <w:rsid w:val="00CD6FE3"/>
    <w:rsid w:val="00D47C49"/>
    <w:rsid w:val="00DA2573"/>
    <w:rsid w:val="00F47B74"/>
    <w:rsid w:val="00F563E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pt-BR" w:eastAsia="pt-BR"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customStyle="1" w:styleId="4">
    <w:name w:val="22BBC8B30CD14225BDD234F453A72116"/>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5">
    <w:name w:val="3D9D591A926D402A9A244923E4C6D48E"/>
    <w:qFormat/>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6">
    <w:name w:val="AC5EFD4D66B94DAA927A95A3ED8D0713"/>
    <w:qFormat/>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7">
    <w:name w:val="F6B0739970B14AA5A8C81408057A9A2E"/>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8">
    <w:name w:val="6C20BD1D156F435BAC9493408B3B8D27"/>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9">
    <w:name w:val="557BF2DA0FBD4C87A29DE54947C9E62A"/>
    <w:qFormat/>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10">
    <w:name w:val="047D9293A8B94637BE9151227B3A5CC4"/>
    <w:qFormat/>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11">
    <w:name w:val="C4996D1D58C041E880782CCE5878D7DE"/>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12">
    <w:name w:val="0C975DC04B94480593BBD5E9F3F62F26"/>
    <w:qFormat/>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13">
    <w:name w:val="E6EFDD618042452C876705FEA9175F70"/>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14">
    <w:name w:val="732A81FDFF3043CEB7B568488C9D3ABF"/>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15">
    <w:name w:val="860EF36FC89B46F6B9D9B78EC6D9403F"/>
    <w:qFormat/>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16">
    <w:name w:val="8E85C2FD96284F7A81337EF319FA437A"/>
    <w:qFormat/>
    <w:uiPriority w:val="0"/>
    <w:pPr>
      <w:spacing w:after="160" w:line="259" w:lineRule="auto"/>
    </w:pPr>
    <w:rPr>
      <w:rFonts w:asciiTheme="minorHAnsi" w:hAnsiTheme="minorHAnsi" w:eastAsiaTheme="minorEastAsia" w:cstheme="minorBidi"/>
      <w:sz w:val="22"/>
      <w:szCs w:val="22"/>
      <w:lang w:val="pt-BR" w:eastAsia="pt-BR" w:bidi="ar-SA"/>
    </w:rPr>
  </w:style>
</w:styles>
</file>

<file path=word/theme/theme1.xml><?xml version="1.0" encoding="utf-8"?>
<a:theme xmlns:a="http://schemas.openxmlformats.org/drawingml/2006/main" name="Office Theme">
  <a:themeElements>
    <a:clrScheme name="Technic">
      <a:dk1>
        <a:sysClr val="windowText" lastClr="000000"/>
      </a:dk1>
      <a:lt1>
        <a:sysClr val="window" lastClr="FFFFFF"/>
      </a:lt1>
      <a:dk2>
        <a:srgbClr val="3B3B3B"/>
      </a:dk2>
      <a:lt2>
        <a:srgbClr val="D4D2D0"/>
      </a:lt2>
      <a:accent1>
        <a:srgbClr val="6EA0B0"/>
      </a:accent1>
      <a:accent2>
        <a:srgbClr val="CCAF0A"/>
      </a:accent2>
      <a:accent3>
        <a:srgbClr val="8D89A4"/>
      </a:accent3>
      <a:accent4>
        <a:srgbClr val="748560"/>
      </a:accent4>
      <a:accent5>
        <a:srgbClr val="9E9273"/>
      </a:accent5>
      <a:accent6>
        <a:srgbClr val="7E848D"/>
      </a:accent6>
      <a:hlink>
        <a:srgbClr val="00C8C3"/>
      </a:hlink>
      <a:folHlink>
        <a:srgbClr val="A116E0"/>
      </a:folHlink>
    </a:clrScheme>
    <a:fontScheme name="Letterhead">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verPageProperties xmlns="http://schemas.microsoft.com/office/2006/coverPageProps">
  <PublishDate/>
  <Abstract/>
  <CompanyAddress/>
  <CompanyPhone>34 .9 9660-8012</CompanyPhone>
  <CompanyFax>Joaoneto081@gmail.com</CompanyFax>
  <CompanyEmail>@nerdsdalibras</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Papel timbrado empresarial (Design simples)</Template>
  <Company>Rua México , 815Independencia Cep:38304-198 CNPJ-40.192.457/0001-60</Company>
  <Pages>2</Pages>
  <Words>602</Words>
  <Characters>3253</Characters>
  <Lines>27</Lines>
  <Paragraphs>7</Paragraphs>
  <TotalTime>1</TotalTime>
  <ScaleCrop>false</ScaleCrop>
  <LinksUpToDate>false</LinksUpToDate>
  <CharactersWithSpaces>3848</CharactersWithSpaces>
  <Application>WPS Office_12.2.0.18586_F1E327BC-269C-435d-A152-05C5408002CA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2024-10-31T15:45:00Z</dcterms:created>
  <dc:creator>Usuário do Windows</dc:creator>
  <cp:lastModifiedBy>Adriano Santos</cp:lastModifiedBy>
  <cp:lastPrinted>2024-10-14T14:18:00Z</cp:lastPrinted>
  <dcterms:modified xsi:type="dcterms:W3CDTF">2024-11-01T11:20:32Z</dcterms:modified>
  <dc:title>@nerdsdalibras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TC010129261033</vt:lpwstr>
  </property>
  <property fmtid="{D5CDD505-2E9C-101B-9397-08002B2CF9AE}" pid="3" name="ContentTypeId">
    <vt:lpwstr>0x010100AA3F7D94069FF64A86F7DFF56D60E3BE</vt:lpwstr>
  </property>
  <property fmtid="{D5CDD505-2E9C-101B-9397-08002B2CF9AE}" pid="4" name="KSOProductBuildVer">
    <vt:lpwstr>1046-12.2.0.18586</vt:lpwstr>
  </property>
  <property fmtid="{D5CDD505-2E9C-101B-9397-08002B2CF9AE}" pid="5" name="ICV">
    <vt:lpwstr>C9AC5B59159F4E7F8819D8540201EBAA_13</vt:lpwstr>
  </property>
</Properties>
</file>